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spacing w:before="3"/>
      </w:pPr>
    </w:p>
    <w:p>
      <w:pPr>
        <w:pStyle w:val="4"/>
        <w:ind w:left="2371" w:right="2381"/>
      </w:pPr>
      <w:r>
        <w:t>Рабочая</w:t>
      </w:r>
      <w:r>
        <w:rPr>
          <w:spacing w:val="-8"/>
        </w:rPr>
        <w:t xml:space="preserve"> </w:t>
      </w:r>
      <w:r>
        <w:t>программа</w:t>
      </w:r>
      <w:r>
        <w:rPr>
          <w:spacing w:val="-4"/>
        </w:rPr>
        <w:t xml:space="preserve"> </w:t>
      </w:r>
      <w:r>
        <w:t>учебного</w:t>
      </w:r>
      <w:r>
        <w:rPr>
          <w:spacing w:val="2"/>
        </w:rPr>
        <w:t xml:space="preserve"> </w:t>
      </w:r>
      <w:r>
        <w:t>предмета</w:t>
      </w:r>
    </w:p>
    <w:p>
      <w:pPr>
        <w:spacing w:before="2" w:line="366" w:lineRule="exact"/>
        <w:ind w:left="2369" w:right="2381" w:firstLine="0"/>
        <w:jc w:val="center"/>
        <w:rPr>
          <w:b/>
          <w:sz w:val="32"/>
        </w:rPr>
      </w:pPr>
      <w:r>
        <w:rPr>
          <w:b/>
          <w:sz w:val="32"/>
        </w:rPr>
        <w:t>«Русский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язык»</w:t>
      </w:r>
    </w:p>
    <w:p>
      <w:pPr>
        <w:pStyle w:val="12"/>
        <w:ind w:left="3585" w:right="3592"/>
        <w:jc w:val="center"/>
      </w:pPr>
      <w:r>
        <w:t>для обучающихся 3 класса,</w:t>
      </w:r>
      <w:r>
        <w:rPr>
          <w:spacing w:val="-67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t>1 АООП</w:t>
      </w: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spacing w:after="0"/>
        <w:jc w:val="center"/>
        <w:sectPr>
          <w:type w:val="continuous"/>
          <w:pgSz w:w="11910" w:h="16840"/>
          <w:pgMar w:top="1080" w:right="440" w:bottom="280" w:left="1020" w:header="720" w:footer="720" w:gutter="0"/>
          <w:cols w:space="720" w:num="1"/>
        </w:sectPr>
      </w:pPr>
    </w:p>
    <w:p>
      <w:pPr>
        <w:pStyle w:val="8"/>
        <w:numPr>
          <w:ilvl w:val="0"/>
          <w:numId w:val="1"/>
        </w:numPr>
        <w:tabs>
          <w:tab w:val="left" w:pos="3940"/>
          <w:tab w:val="left" w:pos="3941"/>
        </w:tabs>
        <w:spacing w:before="76" w:after="0" w:line="322" w:lineRule="exact"/>
        <w:ind w:left="3940" w:right="0" w:hanging="1004"/>
        <w:jc w:val="left"/>
      </w:pPr>
      <w:r>
        <w:t>ПОЯСНИТЕЛЬНАЯ</w:t>
      </w:r>
      <w:r>
        <w:rPr>
          <w:spacing w:val="-8"/>
        </w:rPr>
        <w:t xml:space="preserve"> </w:t>
      </w:r>
      <w:r>
        <w:t>ЗАПИСКА</w:t>
      </w:r>
    </w:p>
    <w:p>
      <w:pPr>
        <w:pStyle w:val="12"/>
        <w:ind w:left="113" w:right="119" w:firstLine="566"/>
        <w:jc w:val="both"/>
        <w:rPr>
          <w:rFonts w:hint="default"/>
          <w:lang w:val="ru-RU"/>
        </w:rPr>
      </w:pPr>
      <w:r>
        <w:t>Рабочая программа по предмету «Русский язык» составлена в соответствии 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</w:t>
      </w:r>
      <w:r>
        <w:rPr>
          <w:spacing w:val="1"/>
        </w:rPr>
        <w:t xml:space="preserve"> </w:t>
      </w:r>
      <w:r>
        <w:t>(интеллектуальными</w:t>
      </w:r>
      <w:r>
        <w:rPr>
          <w:spacing w:val="1"/>
        </w:rPr>
        <w:t xml:space="preserve"> </w:t>
      </w:r>
      <w:r>
        <w:t>нарушениями)</w:t>
      </w:r>
      <w:r>
        <w:rPr>
          <w:rFonts w:hint="default"/>
          <w:lang w:val="ru-RU"/>
        </w:rPr>
        <w:t>.</w:t>
      </w:r>
    </w:p>
    <w:p>
      <w:pPr>
        <w:pStyle w:val="12"/>
        <w:spacing w:before="3"/>
        <w:ind w:left="113" w:right="119" w:firstLine="566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ориентирована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учебника</w:t>
      </w:r>
      <w:r>
        <w:rPr>
          <w:spacing w:val="71"/>
        </w:rPr>
        <w:t xml:space="preserve"> </w:t>
      </w:r>
      <w:r>
        <w:t>Э.В.</w:t>
      </w:r>
      <w:r>
        <w:rPr>
          <w:spacing w:val="1"/>
        </w:rPr>
        <w:t xml:space="preserve"> </w:t>
      </w:r>
      <w:r>
        <w:t>Якубовской, Я.В. Коршуновой</w:t>
      </w:r>
      <w:r>
        <w:rPr>
          <w:spacing w:val="1"/>
        </w:rPr>
        <w:t xml:space="preserve"> </w:t>
      </w:r>
      <w:r>
        <w:t>«Русский язык» (3 класс) для общеобразовательных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реализующих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общеобразовательные</w:t>
      </w:r>
      <w:r>
        <w:rPr>
          <w:spacing w:val="1"/>
        </w:rPr>
        <w:t xml:space="preserve"> </w:t>
      </w:r>
      <w:r>
        <w:t>программы - в 2 частях.- М.: Просвещение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 программы в предметной области</w:t>
      </w:r>
      <w:r>
        <w:rPr>
          <w:spacing w:val="1"/>
        </w:rPr>
        <w:t xml:space="preserve"> </w:t>
      </w:r>
      <w:r>
        <w:t>«Язык и речевая практика»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ФГОС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интеллектуальными нарушениями.</w:t>
      </w:r>
      <w:bookmarkStart w:id="0" w:name="_GoBack"/>
      <w:bookmarkEnd w:id="0"/>
    </w:p>
    <w:p>
      <w:pPr>
        <w:pStyle w:val="12"/>
        <w:spacing w:before="2"/>
        <w:ind w:left="113" w:right="122" w:firstLine="566"/>
        <w:jc w:val="both"/>
      </w:pPr>
      <w:r>
        <w:t>Русский язык является одним из важнейших предметом, так как от его усвоения</w:t>
      </w:r>
      <w:r>
        <w:rPr>
          <w:spacing w:val="-67"/>
        </w:rPr>
        <w:t xml:space="preserve"> </w:t>
      </w:r>
      <w:r>
        <w:t>зависит успешность обучения учащихся с легкой степенью умственной отсталости</w:t>
      </w:r>
      <w:r>
        <w:rPr>
          <w:spacing w:val="1"/>
        </w:rPr>
        <w:t xml:space="preserve"> </w:t>
      </w:r>
      <w:r>
        <w:t>(интеллектуальными</w:t>
      </w:r>
      <w:r>
        <w:rPr>
          <w:spacing w:val="1"/>
        </w:rPr>
        <w:t xml:space="preserve"> </w:t>
      </w:r>
      <w:r>
        <w:t>нарушениями)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школьных</w:t>
      </w:r>
      <w:r>
        <w:rPr>
          <w:spacing w:val="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выпускникам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реализоваться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самостоятельной жизни, занять адекватное социальное положение в современном</w:t>
      </w:r>
      <w:r>
        <w:rPr>
          <w:spacing w:val="1"/>
        </w:rPr>
        <w:t xml:space="preserve"> </w:t>
      </w:r>
      <w:r>
        <w:t>обществе.</w:t>
      </w:r>
    </w:p>
    <w:p>
      <w:pPr>
        <w:pStyle w:val="12"/>
        <w:ind w:left="113" w:right="128" w:firstLine="566"/>
        <w:jc w:val="both"/>
      </w:pPr>
      <w:r>
        <w:rPr>
          <w:b/>
          <w:i/>
        </w:rPr>
        <w:t>Основная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цель</w:t>
      </w:r>
      <w:r>
        <w:rPr>
          <w:b/>
          <w:i/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русскому</w:t>
      </w:r>
      <w:r>
        <w:rPr>
          <w:spacing w:val="1"/>
        </w:rPr>
        <w:t xml:space="preserve"> </w:t>
      </w:r>
      <w:r>
        <w:t>языку: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школьников</w:t>
      </w:r>
      <w:r>
        <w:rPr>
          <w:spacing w:val="70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легкой</w:t>
      </w:r>
      <w:r>
        <w:rPr>
          <w:spacing w:val="1"/>
        </w:rPr>
        <w:t xml:space="preserve"> </w:t>
      </w:r>
      <w:r>
        <w:t>степенью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отсталости</w:t>
      </w:r>
      <w:r>
        <w:rPr>
          <w:spacing w:val="1"/>
        </w:rPr>
        <w:t xml:space="preserve"> </w:t>
      </w:r>
      <w:r>
        <w:t>(интеллектуальными</w:t>
      </w:r>
      <w:r>
        <w:rPr>
          <w:spacing w:val="1"/>
        </w:rPr>
        <w:t xml:space="preserve"> </w:t>
      </w:r>
      <w:r>
        <w:t>нарушениями)</w:t>
      </w:r>
      <w:r>
        <w:rPr>
          <w:spacing w:val="1"/>
        </w:rPr>
        <w:t xml:space="preserve"> </w:t>
      </w:r>
      <w:r>
        <w:t>речемыслительной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навыков,</w:t>
      </w:r>
      <w:r>
        <w:rPr>
          <w:spacing w:val="-67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элементарными знаниями</w:t>
      </w:r>
      <w:r>
        <w:rPr>
          <w:spacing w:val="1"/>
        </w:rPr>
        <w:t xml:space="preserve"> </w:t>
      </w:r>
      <w:r>
        <w:t>грамматики.</w:t>
      </w:r>
    </w:p>
    <w:p>
      <w:pPr>
        <w:pStyle w:val="12"/>
        <w:spacing w:line="321" w:lineRule="exact"/>
        <w:ind w:left="680"/>
        <w:jc w:val="both"/>
      </w:pPr>
      <w:r>
        <w:t>Исходя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основной</w:t>
      </w:r>
      <w:r>
        <w:rPr>
          <w:spacing w:val="-4"/>
        </w:rPr>
        <w:t xml:space="preserve"> </w:t>
      </w:r>
      <w:r>
        <w:t>цели,</w:t>
      </w:r>
      <w:r>
        <w:rPr>
          <w:spacing w:val="2"/>
        </w:rPr>
        <w:t xml:space="preserve"> </w:t>
      </w:r>
      <w:r>
        <w:rPr>
          <w:b/>
          <w:i/>
        </w:rPr>
        <w:t>задачами</w:t>
      </w:r>
      <w:r>
        <w:rPr>
          <w:b/>
          <w:i/>
          <w:spacing w:val="-5"/>
        </w:rPr>
        <w:t xml:space="preserve"> </w:t>
      </w:r>
      <w:r>
        <w:t>обучения</w:t>
      </w:r>
      <w:r>
        <w:rPr>
          <w:spacing w:val="-3"/>
        </w:rPr>
        <w:t xml:space="preserve"> </w:t>
      </w:r>
      <w:r>
        <w:t>русскому</w:t>
      </w:r>
      <w:r>
        <w:rPr>
          <w:spacing w:val="-5"/>
        </w:rPr>
        <w:t xml:space="preserve"> </w:t>
      </w:r>
      <w:r>
        <w:t>языку</w:t>
      </w:r>
      <w:r>
        <w:rPr>
          <w:spacing w:val="-4"/>
        </w:rPr>
        <w:t xml:space="preserve"> </w:t>
      </w:r>
      <w:r>
        <w:t>являются:</w:t>
      </w:r>
    </w:p>
    <w:p>
      <w:pPr>
        <w:spacing w:before="0"/>
        <w:ind w:left="680" w:right="0" w:firstLine="0"/>
        <w:jc w:val="left"/>
        <w:rPr>
          <w:i/>
          <w:sz w:val="28"/>
        </w:rPr>
      </w:pPr>
      <w:r>
        <w:rPr>
          <w:i/>
          <w:sz w:val="28"/>
        </w:rPr>
        <w:t>Образовательные:</w:t>
      </w:r>
    </w:p>
    <w:p>
      <w:pPr>
        <w:pStyle w:val="14"/>
        <w:numPr>
          <w:ilvl w:val="0"/>
          <w:numId w:val="2"/>
        </w:numPr>
        <w:tabs>
          <w:tab w:val="left" w:pos="1041"/>
        </w:tabs>
        <w:spacing w:before="10" w:after="0" w:line="237" w:lineRule="auto"/>
        <w:ind w:left="113" w:right="135" w:firstLine="566"/>
        <w:jc w:val="both"/>
        <w:rPr>
          <w:sz w:val="28"/>
        </w:rPr>
      </w:pPr>
      <w:r>
        <w:rPr>
          <w:sz w:val="28"/>
        </w:rPr>
        <w:t>уточнение и обогащение представлений об окружающей действительности и</w:t>
      </w:r>
      <w:r>
        <w:rPr>
          <w:spacing w:val="-67"/>
          <w:sz w:val="28"/>
        </w:rPr>
        <w:t xml:space="preserve"> </w:t>
      </w: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этой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средствами</w:t>
      </w:r>
      <w:r>
        <w:rPr>
          <w:spacing w:val="1"/>
          <w:sz w:val="28"/>
        </w:rPr>
        <w:t xml:space="preserve"> </w:t>
      </w:r>
      <w:r>
        <w:rPr>
          <w:sz w:val="28"/>
        </w:rPr>
        <w:t>(слово,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словосочетание);</w:t>
      </w:r>
    </w:p>
    <w:p>
      <w:pPr>
        <w:pStyle w:val="14"/>
        <w:numPr>
          <w:ilvl w:val="0"/>
          <w:numId w:val="2"/>
        </w:numPr>
        <w:tabs>
          <w:tab w:val="left" w:pos="1041"/>
        </w:tabs>
        <w:spacing w:before="10" w:after="0" w:line="235" w:lineRule="auto"/>
        <w:ind w:left="113" w:right="140" w:firstLine="566"/>
        <w:jc w:val="both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«дограмматических»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67"/>
          <w:sz w:val="28"/>
        </w:rPr>
        <w:t xml:space="preserve"> </w:t>
      </w:r>
      <w:r>
        <w:rPr>
          <w:sz w:val="28"/>
        </w:rPr>
        <w:t>коммуникативно-речевых навыков.</w:t>
      </w:r>
    </w:p>
    <w:p>
      <w:pPr>
        <w:spacing w:before="1"/>
        <w:ind w:left="680" w:right="0" w:firstLine="0"/>
        <w:jc w:val="left"/>
        <w:rPr>
          <w:i/>
          <w:sz w:val="28"/>
        </w:rPr>
      </w:pPr>
      <w:r>
        <w:rPr>
          <w:i/>
          <w:sz w:val="28"/>
        </w:rPr>
        <w:t>Коррекционно-развивающие: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4" w:after="0" w:line="240" w:lineRule="auto"/>
        <w:ind w:left="963" w:right="0" w:hanging="284"/>
        <w:jc w:val="left"/>
        <w:rPr>
          <w:sz w:val="28"/>
        </w:rPr>
      </w:pPr>
      <w:r>
        <w:rPr>
          <w:sz w:val="28"/>
        </w:rPr>
        <w:t>коррекция</w:t>
      </w:r>
      <w:r>
        <w:rPr>
          <w:spacing w:val="-5"/>
          <w:sz w:val="28"/>
        </w:rPr>
        <w:t xml:space="preserve"> </w:t>
      </w:r>
      <w:r>
        <w:rPr>
          <w:sz w:val="28"/>
        </w:rPr>
        <w:t>недостатков</w:t>
      </w:r>
      <w:r>
        <w:rPr>
          <w:spacing w:val="-7"/>
          <w:sz w:val="28"/>
        </w:rPr>
        <w:t xml:space="preserve"> </w:t>
      </w:r>
      <w:r>
        <w:rPr>
          <w:sz w:val="28"/>
        </w:rPr>
        <w:t>речевой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мыслительной</w:t>
      </w:r>
      <w:r>
        <w:rPr>
          <w:spacing w:val="-5"/>
          <w:sz w:val="28"/>
        </w:rPr>
        <w:t xml:space="preserve"> </w:t>
      </w:r>
      <w:r>
        <w:rPr>
          <w:sz w:val="28"/>
        </w:rPr>
        <w:t>деятельности;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3" w:after="0" w:line="342" w:lineRule="exact"/>
        <w:ind w:left="963" w:right="0" w:hanging="284"/>
        <w:jc w:val="left"/>
        <w:rPr>
          <w:sz w:val="28"/>
        </w:rPr>
      </w:pP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5"/>
          <w:sz w:val="28"/>
        </w:rPr>
        <w:t xml:space="preserve"> </w:t>
      </w:r>
      <w:r>
        <w:rPr>
          <w:sz w:val="28"/>
        </w:rPr>
        <w:t>устной</w:t>
      </w:r>
      <w:r>
        <w:rPr>
          <w:spacing w:val="-4"/>
          <w:sz w:val="28"/>
        </w:rPr>
        <w:t xml:space="preserve"> </w:t>
      </w:r>
      <w:r>
        <w:rPr>
          <w:sz w:val="28"/>
        </w:rPr>
        <w:t>коммуникации;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0" w:after="0" w:line="341" w:lineRule="exact"/>
        <w:ind w:left="963" w:right="0" w:hanging="284"/>
        <w:jc w:val="left"/>
        <w:rPr>
          <w:sz w:val="28"/>
        </w:rPr>
      </w:pPr>
      <w:r>
        <w:rPr>
          <w:sz w:val="28"/>
        </w:rPr>
        <w:t>развитие</w:t>
      </w:r>
      <w:r>
        <w:rPr>
          <w:spacing w:val="-6"/>
          <w:sz w:val="28"/>
        </w:rPr>
        <w:t xml:space="preserve"> </w:t>
      </w:r>
      <w:r>
        <w:rPr>
          <w:sz w:val="28"/>
        </w:rPr>
        <w:t>зрительного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слухового</w:t>
      </w:r>
      <w:r>
        <w:rPr>
          <w:spacing w:val="-6"/>
          <w:sz w:val="28"/>
        </w:rPr>
        <w:t xml:space="preserve"> </w:t>
      </w:r>
      <w:r>
        <w:rPr>
          <w:sz w:val="28"/>
        </w:rPr>
        <w:t>восприятия,</w:t>
      </w:r>
      <w:r>
        <w:rPr>
          <w:spacing w:val="-4"/>
          <w:sz w:val="28"/>
        </w:rPr>
        <w:t xml:space="preserve"> </w:t>
      </w:r>
      <w:r>
        <w:rPr>
          <w:sz w:val="28"/>
        </w:rPr>
        <w:t>внимания,</w:t>
      </w:r>
      <w:r>
        <w:rPr>
          <w:spacing w:val="-3"/>
          <w:sz w:val="28"/>
        </w:rPr>
        <w:t xml:space="preserve"> </w:t>
      </w:r>
      <w:r>
        <w:rPr>
          <w:sz w:val="28"/>
        </w:rPr>
        <w:t>памяти;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0" w:after="0" w:line="339" w:lineRule="exact"/>
        <w:ind w:left="963" w:right="0" w:hanging="284"/>
        <w:jc w:val="left"/>
        <w:rPr>
          <w:sz w:val="28"/>
        </w:rPr>
      </w:pPr>
      <w:r>
        <w:rPr>
          <w:sz w:val="28"/>
        </w:rPr>
        <w:t>развитие</w:t>
      </w:r>
      <w:r>
        <w:rPr>
          <w:spacing w:val="-4"/>
          <w:sz w:val="28"/>
        </w:rPr>
        <w:t xml:space="preserve"> </w:t>
      </w:r>
      <w:r>
        <w:rPr>
          <w:sz w:val="28"/>
        </w:rPr>
        <w:t>мелкой</w:t>
      </w:r>
      <w:r>
        <w:rPr>
          <w:spacing w:val="-5"/>
          <w:sz w:val="28"/>
        </w:rPr>
        <w:t xml:space="preserve"> </w:t>
      </w:r>
      <w:r>
        <w:rPr>
          <w:sz w:val="28"/>
        </w:rPr>
        <w:t>моторики</w:t>
      </w:r>
      <w:r>
        <w:rPr>
          <w:spacing w:val="-5"/>
          <w:sz w:val="28"/>
        </w:rPr>
        <w:t xml:space="preserve"> </w:t>
      </w:r>
      <w:r>
        <w:rPr>
          <w:sz w:val="28"/>
        </w:rPr>
        <w:t>рук.</w:t>
      </w:r>
    </w:p>
    <w:p>
      <w:pPr>
        <w:spacing w:before="0" w:line="319" w:lineRule="exact"/>
        <w:ind w:left="680" w:right="0" w:firstLine="0"/>
        <w:jc w:val="left"/>
        <w:rPr>
          <w:i/>
          <w:sz w:val="28"/>
        </w:rPr>
      </w:pPr>
      <w:r>
        <w:rPr>
          <w:i/>
          <w:sz w:val="28"/>
        </w:rPr>
        <w:t>Воспитательные:</w:t>
      </w:r>
    </w:p>
    <w:p>
      <w:pPr>
        <w:pStyle w:val="14"/>
        <w:numPr>
          <w:ilvl w:val="0"/>
          <w:numId w:val="2"/>
        </w:numPr>
        <w:tabs>
          <w:tab w:val="left" w:pos="1040"/>
          <w:tab w:val="left" w:pos="1041"/>
          <w:tab w:val="left" w:pos="3035"/>
          <w:tab w:val="left" w:pos="4143"/>
          <w:tab w:val="left" w:pos="6089"/>
          <w:tab w:val="left" w:pos="7154"/>
          <w:tab w:val="left" w:pos="9413"/>
        </w:tabs>
        <w:spacing w:before="14" w:after="0" w:line="235" w:lineRule="auto"/>
        <w:ind w:left="113" w:right="130" w:firstLine="566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z w:val="28"/>
        </w:rPr>
        <w:tab/>
      </w:r>
      <w:r>
        <w:rPr>
          <w:sz w:val="28"/>
        </w:rPr>
        <w:t>навыка</w:t>
      </w:r>
      <w:r>
        <w:rPr>
          <w:sz w:val="28"/>
        </w:rPr>
        <w:tab/>
      </w:r>
      <w:r>
        <w:rPr>
          <w:sz w:val="28"/>
        </w:rPr>
        <w:t>полноценного</w:t>
      </w:r>
      <w:r>
        <w:rPr>
          <w:sz w:val="28"/>
        </w:rPr>
        <w:tab/>
      </w:r>
      <w:r>
        <w:rPr>
          <w:sz w:val="28"/>
        </w:rPr>
        <w:t>чтения</w:t>
      </w:r>
      <w:r>
        <w:rPr>
          <w:sz w:val="28"/>
        </w:rPr>
        <w:tab/>
      </w:r>
      <w:r>
        <w:rPr>
          <w:sz w:val="28"/>
        </w:rPr>
        <w:t>художественных</w:t>
      </w:r>
      <w:r>
        <w:rPr>
          <w:sz w:val="28"/>
        </w:rPr>
        <w:tab/>
      </w:r>
      <w:r>
        <w:rPr>
          <w:spacing w:val="-1"/>
          <w:sz w:val="28"/>
        </w:rPr>
        <w:t>текстов</w:t>
      </w:r>
      <w:r>
        <w:rPr>
          <w:spacing w:val="-67"/>
          <w:sz w:val="28"/>
        </w:rPr>
        <w:t xml:space="preserve"> </w:t>
      </w:r>
      <w:r>
        <w:rPr>
          <w:sz w:val="28"/>
        </w:rPr>
        <w:t>доступных для</w:t>
      </w:r>
      <w:r>
        <w:rPr>
          <w:spacing w:val="2"/>
          <w:sz w:val="28"/>
        </w:rPr>
        <w:t xml:space="preserve"> </w:t>
      </w:r>
      <w:r>
        <w:rPr>
          <w:sz w:val="28"/>
        </w:rPr>
        <w:t>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 структуре</w:t>
      </w:r>
      <w:r>
        <w:rPr>
          <w:spacing w:val="7"/>
          <w:sz w:val="28"/>
        </w:rPr>
        <w:t xml:space="preserve"> </w:t>
      </w:r>
      <w:r>
        <w:rPr>
          <w:sz w:val="28"/>
        </w:rPr>
        <w:t>и содержанию;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5" w:after="0" w:line="240" w:lineRule="auto"/>
        <w:ind w:left="963" w:right="0" w:hanging="284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положительных</w:t>
      </w:r>
      <w:r>
        <w:rPr>
          <w:spacing w:val="59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-5"/>
          <w:sz w:val="28"/>
        </w:rPr>
        <w:t xml:space="preserve"> </w:t>
      </w:r>
      <w:r>
        <w:rPr>
          <w:sz w:val="28"/>
        </w:rPr>
        <w:t>качеств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-6"/>
          <w:sz w:val="28"/>
        </w:rPr>
        <w:t xml:space="preserve"> </w:t>
      </w:r>
      <w:r>
        <w:rPr>
          <w:sz w:val="28"/>
        </w:rPr>
        <w:t>личности.</w:t>
      </w:r>
    </w:p>
    <w:p>
      <w:pPr>
        <w:pStyle w:val="12"/>
        <w:spacing w:before="5"/>
        <w:rPr>
          <w:sz w:val="27"/>
        </w:rPr>
      </w:pPr>
    </w:p>
    <w:p>
      <w:pPr>
        <w:pStyle w:val="8"/>
        <w:numPr>
          <w:ilvl w:val="0"/>
          <w:numId w:val="1"/>
        </w:numPr>
        <w:tabs>
          <w:tab w:val="left" w:pos="1269"/>
          <w:tab w:val="left" w:pos="2102"/>
        </w:tabs>
        <w:spacing w:before="0" w:after="0" w:line="240" w:lineRule="auto"/>
        <w:ind w:left="2101" w:right="0" w:hanging="1553"/>
        <w:jc w:val="left"/>
      </w:pPr>
      <w:r>
        <w:t>ОБЩАЯ</w:t>
      </w:r>
      <w:r>
        <w:rPr>
          <w:spacing w:val="65"/>
        </w:rPr>
        <w:t xml:space="preserve"> </w:t>
      </w:r>
      <w:r>
        <w:t>ХАРАКТЕРИСТИКА</w:t>
      </w:r>
      <w:r>
        <w:rPr>
          <w:spacing w:val="66"/>
        </w:rPr>
        <w:t xml:space="preserve"> </w:t>
      </w:r>
      <w:r>
        <w:t>УЧЕБНОГО</w:t>
      </w:r>
      <w:r>
        <w:rPr>
          <w:spacing w:val="64"/>
        </w:rPr>
        <w:t xml:space="preserve"> </w:t>
      </w:r>
      <w:r>
        <w:t>ПРЕДМЕТА</w:t>
      </w:r>
    </w:p>
    <w:p>
      <w:pPr>
        <w:pStyle w:val="12"/>
        <w:ind w:left="113" w:right="126" w:firstLine="566"/>
        <w:jc w:val="both"/>
      </w:pPr>
      <w:r>
        <w:t>Знания,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учащимися,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практически</w:t>
      </w:r>
      <w:r>
        <w:rPr>
          <w:spacing w:val="55"/>
        </w:rPr>
        <w:t xml:space="preserve"> </w:t>
      </w:r>
      <w:r>
        <w:t>значимыми</w:t>
      </w:r>
      <w:r>
        <w:rPr>
          <w:spacing w:val="55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направлены</w:t>
      </w:r>
      <w:r>
        <w:rPr>
          <w:spacing w:val="55"/>
        </w:rPr>
        <w:t xml:space="preserve"> </w:t>
      </w:r>
      <w:r>
        <w:t>на</w:t>
      </w:r>
      <w:r>
        <w:rPr>
          <w:spacing w:val="56"/>
        </w:rPr>
        <w:t xml:space="preserve"> </w:t>
      </w:r>
      <w:r>
        <w:t>социализацию</w:t>
      </w:r>
      <w:r>
        <w:rPr>
          <w:spacing w:val="53"/>
        </w:rPr>
        <w:t xml:space="preserve"> </w:t>
      </w:r>
      <w:r>
        <w:t>личности</w:t>
      </w:r>
      <w:r>
        <w:rPr>
          <w:spacing w:val="55"/>
        </w:rPr>
        <w:t xml:space="preserve"> </w:t>
      </w:r>
      <w:r>
        <w:t>умственно</w:t>
      </w:r>
    </w:p>
    <w:p>
      <w:pPr>
        <w:spacing w:after="0"/>
        <w:jc w:val="both"/>
        <w:sectPr>
          <w:headerReference r:id="rId5" w:type="default"/>
          <w:pgSz w:w="11910" w:h="16840"/>
          <w:pgMar w:top="760" w:right="440" w:bottom="280" w:left="1020" w:header="290" w:footer="0" w:gutter="0"/>
          <w:pgNumType w:start="2"/>
          <w:cols w:space="720" w:num="1"/>
        </w:sectPr>
      </w:pPr>
    </w:p>
    <w:p>
      <w:pPr>
        <w:pStyle w:val="12"/>
        <w:spacing w:before="76"/>
        <w:ind w:left="113" w:right="137"/>
        <w:jc w:val="both"/>
      </w:pPr>
      <w:r>
        <w:t>отсталого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обществе,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действительности,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позиций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речемыслительных способностей детей данной</w:t>
      </w:r>
      <w:r>
        <w:rPr>
          <w:spacing w:val="1"/>
        </w:rPr>
        <w:t xml:space="preserve"> </w:t>
      </w:r>
      <w:r>
        <w:t>категории.</w:t>
      </w:r>
    </w:p>
    <w:p>
      <w:pPr>
        <w:pStyle w:val="12"/>
        <w:spacing w:before="3"/>
      </w:pPr>
    </w:p>
    <w:p>
      <w:pPr>
        <w:pStyle w:val="8"/>
        <w:numPr>
          <w:ilvl w:val="0"/>
          <w:numId w:val="1"/>
        </w:numPr>
        <w:tabs>
          <w:tab w:val="left" w:pos="1261"/>
          <w:tab w:val="left" w:pos="2159"/>
        </w:tabs>
        <w:spacing w:before="1" w:after="0" w:line="240" w:lineRule="auto"/>
        <w:ind w:left="2159" w:right="0" w:hanging="1618"/>
        <w:jc w:val="left"/>
      </w:pPr>
      <w:r>
        <w:t>МЕСТО</w:t>
      </w:r>
      <w:r>
        <w:rPr>
          <w:spacing w:val="-4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ПРЕДМЕТА</w:t>
      </w:r>
      <w:r>
        <w:rPr>
          <w:spacing w:val="6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УЧЕБНОМ</w:t>
      </w:r>
      <w:r>
        <w:rPr>
          <w:spacing w:val="-3"/>
        </w:rPr>
        <w:t xml:space="preserve"> </w:t>
      </w:r>
      <w:r>
        <w:t>ПЛАНЕ</w:t>
      </w:r>
    </w:p>
    <w:p>
      <w:pPr>
        <w:pStyle w:val="12"/>
        <w:ind w:left="113" w:firstLine="566"/>
      </w:pPr>
      <w:r>
        <w:t>Предмет</w:t>
      </w:r>
      <w:r>
        <w:rPr>
          <w:spacing w:val="33"/>
        </w:rPr>
        <w:t xml:space="preserve"> </w:t>
      </w:r>
      <w:r>
        <w:t>«Русский</w:t>
      </w:r>
      <w:r>
        <w:rPr>
          <w:spacing w:val="33"/>
        </w:rPr>
        <w:t xml:space="preserve"> </w:t>
      </w:r>
      <w:r>
        <w:t>язык»</w:t>
      </w:r>
      <w:r>
        <w:rPr>
          <w:spacing w:val="34"/>
        </w:rPr>
        <w:t xml:space="preserve"> </w:t>
      </w:r>
      <w:r>
        <w:t>входит</w:t>
      </w:r>
      <w:r>
        <w:rPr>
          <w:spacing w:val="37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предметную</w:t>
      </w:r>
      <w:r>
        <w:rPr>
          <w:spacing w:val="33"/>
        </w:rPr>
        <w:t xml:space="preserve"> </w:t>
      </w:r>
      <w:r>
        <w:t>область</w:t>
      </w:r>
      <w:r>
        <w:rPr>
          <w:spacing w:val="33"/>
        </w:rPr>
        <w:t xml:space="preserve"> </w:t>
      </w:r>
      <w:r>
        <w:t>«Язык</w:t>
      </w:r>
      <w:r>
        <w:rPr>
          <w:spacing w:val="34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речевая</w:t>
      </w:r>
      <w:r>
        <w:rPr>
          <w:spacing w:val="-67"/>
        </w:rPr>
        <w:t xml:space="preserve"> </w:t>
      </w:r>
      <w:r>
        <w:t>практика» и относится</w:t>
      </w:r>
      <w:r>
        <w:rPr>
          <w:spacing w:val="2"/>
        </w:rPr>
        <w:t xml:space="preserve"> </w:t>
      </w:r>
      <w:r>
        <w:t>к обязательной части учебного плана.</w:t>
      </w:r>
    </w:p>
    <w:p>
      <w:pPr>
        <w:pStyle w:val="12"/>
        <w:ind w:left="113" w:firstLine="566"/>
      </w:pPr>
      <w:r>
        <w:t>На</w:t>
      </w:r>
      <w:r>
        <w:rPr>
          <w:spacing w:val="25"/>
        </w:rPr>
        <w:t xml:space="preserve"> </w:t>
      </w:r>
      <w:r>
        <w:t>изучение</w:t>
      </w:r>
      <w:r>
        <w:rPr>
          <w:spacing w:val="26"/>
        </w:rPr>
        <w:t xml:space="preserve"> </w:t>
      </w:r>
      <w:r>
        <w:t>русского</w:t>
      </w:r>
      <w:r>
        <w:rPr>
          <w:spacing w:val="25"/>
        </w:rPr>
        <w:t xml:space="preserve"> </w:t>
      </w:r>
      <w:r>
        <w:t>языка</w:t>
      </w:r>
      <w:r>
        <w:rPr>
          <w:spacing w:val="48"/>
        </w:rPr>
        <w:t xml:space="preserve"> </w:t>
      </w:r>
      <w:r>
        <w:t>во</w:t>
      </w:r>
      <w:r>
        <w:rPr>
          <w:spacing w:val="30"/>
        </w:rPr>
        <w:t xml:space="preserve"> </w:t>
      </w:r>
      <w:r>
        <w:t>3</w:t>
      </w:r>
      <w:r>
        <w:rPr>
          <w:spacing w:val="25"/>
        </w:rPr>
        <w:t xml:space="preserve"> </w:t>
      </w:r>
      <w:r>
        <w:t>классе</w:t>
      </w:r>
      <w:r>
        <w:rPr>
          <w:spacing w:val="25"/>
        </w:rPr>
        <w:t xml:space="preserve"> </w:t>
      </w:r>
      <w:r>
        <w:t>отводится</w:t>
      </w:r>
      <w:r>
        <w:rPr>
          <w:spacing w:val="26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5</w:t>
      </w:r>
      <w:r>
        <w:rPr>
          <w:spacing w:val="25"/>
        </w:rPr>
        <w:t xml:space="preserve"> </w:t>
      </w:r>
      <w:r>
        <w:t>часов</w:t>
      </w:r>
      <w:r>
        <w:rPr>
          <w:spacing w:val="23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неделю,</w:t>
      </w:r>
      <w:r>
        <w:rPr>
          <w:spacing w:val="30"/>
        </w:rPr>
        <w:t xml:space="preserve"> </w:t>
      </w:r>
      <w:r>
        <w:t>курс</w:t>
      </w:r>
      <w:r>
        <w:rPr>
          <w:spacing w:val="-67"/>
        </w:rPr>
        <w:t xml:space="preserve"> </w:t>
      </w:r>
      <w:r>
        <w:t>рассчитан на</w:t>
      </w:r>
      <w:r>
        <w:rPr>
          <w:spacing w:val="2"/>
        </w:rPr>
        <w:t xml:space="preserve"> </w:t>
      </w:r>
      <w:r>
        <w:t>170</w:t>
      </w:r>
      <w:r>
        <w:rPr>
          <w:spacing w:val="3"/>
        </w:rPr>
        <w:t xml:space="preserve"> </w:t>
      </w:r>
      <w:r>
        <w:t>часов</w:t>
      </w:r>
      <w:r>
        <w:rPr>
          <w:spacing w:val="-1"/>
        </w:rPr>
        <w:t xml:space="preserve"> </w:t>
      </w:r>
      <w:r>
        <w:t>(34</w:t>
      </w:r>
      <w:r>
        <w:rPr>
          <w:spacing w:val="1"/>
        </w:rPr>
        <w:t xml:space="preserve"> </w:t>
      </w:r>
      <w:r>
        <w:t>учебных недели).</w:t>
      </w:r>
    </w:p>
    <w:p>
      <w:pPr>
        <w:pStyle w:val="12"/>
        <w:spacing w:before="10"/>
        <w:rPr>
          <w:sz w:val="27"/>
        </w:rPr>
      </w:pPr>
    </w:p>
    <w:p>
      <w:pPr>
        <w:pStyle w:val="8"/>
        <w:numPr>
          <w:ilvl w:val="0"/>
          <w:numId w:val="1"/>
        </w:numPr>
        <w:tabs>
          <w:tab w:val="left" w:pos="1971"/>
          <w:tab w:val="left" w:pos="1972"/>
        </w:tabs>
        <w:spacing w:before="0" w:after="0" w:line="322" w:lineRule="exact"/>
        <w:ind w:left="1971" w:right="0" w:hanging="721"/>
        <w:jc w:val="left"/>
      </w:pPr>
      <w:r>
        <w:t>ПЛАНИРУЕМЫЕ</w:t>
      </w:r>
      <w:r>
        <w:rPr>
          <w:spacing w:val="-6"/>
        </w:rPr>
        <w:t xml:space="preserve"> </w:t>
      </w:r>
      <w:r>
        <w:t>РЕЗУЛЬТАТЫ</w:t>
      </w:r>
      <w:r>
        <w:rPr>
          <w:spacing w:val="-7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УЧЕБНОГО</w:t>
      </w:r>
    </w:p>
    <w:p>
      <w:pPr>
        <w:spacing w:before="0" w:line="322" w:lineRule="exact"/>
        <w:ind w:left="5054" w:right="0" w:firstLine="0"/>
        <w:jc w:val="left"/>
        <w:rPr>
          <w:b/>
          <w:sz w:val="28"/>
        </w:rPr>
      </w:pPr>
      <w:r>
        <w:rPr>
          <w:b/>
          <w:sz w:val="28"/>
        </w:rPr>
        <w:t>ПРЕДМЕТА</w:t>
      </w:r>
    </w:p>
    <w:p>
      <w:pPr>
        <w:pStyle w:val="12"/>
        <w:ind w:left="113" w:right="133"/>
        <w:jc w:val="both"/>
      </w:pPr>
      <w:r>
        <w:t>Предметные результаты имеют два уровня овладения: минимальный и достаточный.</w:t>
      </w:r>
      <w:r>
        <w:rPr>
          <w:spacing w:val="-67"/>
        </w:rPr>
        <w:t xml:space="preserve"> </w:t>
      </w:r>
      <w:r>
        <w:t>Достаточный уровень освоения предметных результатов не является обязательным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обучающихся. Минимальный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обучающихся</w:t>
      </w:r>
      <w:r>
        <w:rPr>
          <w:spacing w:val="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умственной отсталостью.</w:t>
      </w:r>
    </w:p>
    <w:p>
      <w:pPr>
        <w:spacing w:before="4" w:line="322" w:lineRule="exact"/>
        <w:ind w:left="680" w:right="0" w:firstLine="0"/>
        <w:jc w:val="left"/>
        <w:rPr>
          <w:b/>
          <w:sz w:val="28"/>
        </w:rPr>
      </w:pPr>
      <w:r>
        <w:rPr>
          <w:b/>
          <w:sz w:val="28"/>
          <w:u w:val="thick"/>
        </w:rPr>
        <w:t>Предметные:</w:t>
      </w:r>
    </w:p>
    <w:p>
      <w:pPr>
        <w:spacing w:before="0"/>
        <w:ind w:left="680" w:right="0" w:firstLine="0"/>
        <w:jc w:val="left"/>
        <w:rPr>
          <w:i/>
          <w:sz w:val="28"/>
        </w:rPr>
      </w:pPr>
      <w:r>
        <w:rPr>
          <w:i/>
          <w:sz w:val="28"/>
        </w:rPr>
        <w:t>Минимальный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уровень: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334"/>
          <w:tab w:val="left" w:pos="3269"/>
          <w:tab w:val="left" w:pos="3672"/>
          <w:tab w:val="left" w:pos="5389"/>
          <w:tab w:val="left" w:pos="7824"/>
          <w:tab w:val="left" w:pos="10184"/>
        </w:tabs>
        <w:spacing w:before="9" w:after="0" w:line="235" w:lineRule="auto"/>
        <w:ind w:left="113" w:right="133" w:firstLine="566"/>
        <w:jc w:val="left"/>
        <w:rPr>
          <w:sz w:val="28"/>
        </w:rPr>
      </w:pPr>
      <w:r>
        <w:rPr>
          <w:sz w:val="28"/>
        </w:rPr>
        <w:t>списывать</w:t>
      </w:r>
      <w:r>
        <w:rPr>
          <w:sz w:val="28"/>
        </w:rPr>
        <w:tab/>
      </w:r>
      <w:r>
        <w:rPr>
          <w:sz w:val="28"/>
        </w:rPr>
        <w:t>слова</w:t>
      </w:r>
      <w:r>
        <w:rPr>
          <w:sz w:val="28"/>
        </w:rPr>
        <w:tab/>
      </w:r>
      <w:r>
        <w:rPr>
          <w:sz w:val="28"/>
        </w:rPr>
        <w:t>с</w:t>
      </w:r>
      <w:r>
        <w:rPr>
          <w:sz w:val="28"/>
        </w:rPr>
        <w:tab/>
      </w:r>
      <w:r>
        <w:rPr>
          <w:sz w:val="28"/>
        </w:rPr>
        <w:t>послоговым</w:t>
      </w:r>
      <w:r>
        <w:rPr>
          <w:sz w:val="28"/>
        </w:rPr>
        <w:tab/>
      </w:r>
      <w:r>
        <w:rPr>
          <w:sz w:val="28"/>
        </w:rPr>
        <w:t>орфографическим</w:t>
      </w:r>
      <w:r>
        <w:rPr>
          <w:sz w:val="28"/>
        </w:rPr>
        <w:tab/>
      </w:r>
      <w:r>
        <w:rPr>
          <w:sz w:val="28"/>
        </w:rPr>
        <w:t>проговариванием</w:t>
      </w:r>
      <w:r>
        <w:rPr>
          <w:sz w:val="28"/>
        </w:rPr>
        <w:tab/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226"/>
        </w:tabs>
        <w:spacing w:before="11" w:after="0" w:line="235" w:lineRule="auto"/>
        <w:ind w:left="113" w:right="130" w:firstLine="566"/>
        <w:jc w:val="left"/>
        <w:rPr>
          <w:sz w:val="28"/>
        </w:rPr>
      </w:pPr>
      <w:r>
        <w:rPr>
          <w:sz w:val="28"/>
        </w:rPr>
        <w:t>различать</w:t>
      </w:r>
      <w:r>
        <w:rPr>
          <w:sz w:val="28"/>
        </w:rPr>
        <w:tab/>
      </w:r>
      <w:r>
        <w:rPr>
          <w:sz w:val="28"/>
        </w:rPr>
        <w:t>гласные</w:t>
      </w:r>
      <w:r>
        <w:rPr>
          <w:spacing w:val="35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согласные,</w:t>
      </w:r>
      <w:r>
        <w:rPr>
          <w:spacing w:val="41"/>
          <w:sz w:val="28"/>
        </w:rPr>
        <w:t xml:space="preserve"> </w:t>
      </w:r>
      <w:r>
        <w:rPr>
          <w:sz w:val="28"/>
        </w:rPr>
        <w:t>ударные</w:t>
      </w:r>
      <w:r>
        <w:rPr>
          <w:spacing w:val="41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безударные</w:t>
      </w:r>
      <w:r>
        <w:rPr>
          <w:spacing w:val="36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35"/>
          <w:sz w:val="28"/>
        </w:rPr>
        <w:t xml:space="preserve"> </w:t>
      </w:r>
      <w:r>
        <w:rPr>
          <w:sz w:val="28"/>
        </w:rPr>
        <w:t>с</w:t>
      </w:r>
      <w:r>
        <w:rPr>
          <w:spacing w:val="36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67"/>
          <w:sz w:val="28"/>
        </w:rPr>
        <w:t xml:space="preserve"> </w:t>
      </w:r>
      <w:r>
        <w:rPr>
          <w:sz w:val="28"/>
        </w:rPr>
        <w:t>учителя;</w:t>
      </w:r>
      <w:r>
        <w:rPr>
          <w:spacing w:val="-2"/>
          <w:sz w:val="28"/>
        </w:rPr>
        <w:t xml:space="preserve"> </w:t>
      </w:r>
      <w:r>
        <w:rPr>
          <w:sz w:val="28"/>
        </w:rPr>
        <w:t>дифференцировать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оппозиционные</w:t>
      </w:r>
      <w:r>
        <w:rPr>
          <w:spacing w:val="-1"/>
          <w:sz w:val="28"/>
        </w:rPr>
        <w:t xml:space="preserve"> </w:t>
      </w:r>
      <w:r>
        <w:rPr>
          <w:sz w:val="28"/>
        </w:rPr>
        <w:t>согласные с</w:t>
      </w:r>
      <w:r>
        <w:rPr>
          <w:spacing w:val="-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3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5" w:after="0" w:line="240" w:lineRule="auto"/>
        <w:ind w:left="113" w:right="137" w:firstLine="566"/>
        <w:jc w:val="left"/>
        <w:rPr>
          <w:sz w:val="28"/>
        </w:rPr>
      </w:pPr>
      <w:r>
        <w:rPr>
          <w:sz w:val="28"/>
        </w:rPr>
        <w:t>делить</w:t>
      </w:r>
      <w:r>
        <w:rPr>
          <w:spacing w:val="31"/>
          <w:sz w:val="28"/>
        </w:rPr>
        <w:t xml:space="preserve"> </w:t>
      </w:r>
      <w:r>
        <w:rPr>
          <w:sz w:val="28"/>
        </w:rPr>
        <w:t>слова</w:t>
      </w:r>
      <w:r>
        <w:rPr>
          <w:spacing w:val="34"/>
          <w:sz w:val="28"/>
        </w:rPr>
        <w:t xml:space="preserve"> </w:t>
      </w:r>
      <w:r>
        <w:rPr>
          <w:sz w:val="28"/>
        </w:rPr>
        <w:t>на</w:t>
      </w:r>
      <w:r>
        <w:rPr>
          <w:spacing w:val="34"/>
          <w:sz w:val="28"/>
        </w:rPr>
        <w:t xml:space="preserve"> </w:t>
      </w:r>
      <w:r>
        <w:rPr>
          <w:sz w:val="28"/>
        </w:rPr>
        <w:t>слоги,</w:t>
      </w:r>
      <w:r>
        <w:rPr>
          <w:spacing w:val="35"/>
          <w:sz w:val="28"/>
        </w:rPr>
        <w:t xml:space="preserve"> </w:t>
      </w:r>
      <w:r>
        <w:rPr>
          <w:sz w:val="28"/>
        </w:rPr>
        <w:t>переносить</w:t>
      </w:r>
      <w:r>
        <w:rPr>
          <w:spacing w:val="35"/>
          <w:sz w:val="28"/>
        </w:rPr>
        <w:t xml:space="preserve"> </w:t>
      </w:r>
      <w:r>
        <w:rPr>
          <w:sz w:val="28"/>
        </w:rPr>
        <w:t>части</w:t>
      </w:r>
      <w:r>
        <w:rPr>
          <w:spacing w:val="32"/>
          <w:sz w:val="28"/>
        </w:rPr>
        <w:t xml:space="preserve"> </w:t>
      </w:r>
      <w:r>
        <w:rPr>
          <w:sz w:val="28"/>
        </w:rPr>
        <w:t>слова</w:t>
      </w:r>
      <w:r>
        <w:rPr>
          <w:spacing w:val="34"/>
          <w:sz w:val="28"/>
        </w:rPr>
        <w:t xml:space="preserve"> </w:t>
      </w:r>
      <w:r>
        <w:rPr>
          <w:sz w:val="28"/>
        </w:rPr>
        <w:t>при</w:t>
      </w:r>
      <w:r>
        <w:rPr>
          <w:spacing w:val="32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34"/>
          <w:sz w:val="28"/>
        </w:rPr>
        <w:t xml:space="preserve"> </w:t>
      </w:r>
      <w:r>
        <w:rPr>
          <w:sz w:val="28"/>
        </w:rPr>
        <w:t>с</w:t>
      </w:r>
      <w:r>
        <w:rPr>
          <w:spacing w:val="34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67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291"/>
          <w:tab w:val="left" w:pos="3149"/>
          <w:tab w:val="left" w:pos="4314"/>
          <w:tab w:val="left" w:pos="5532"/>
          <w:tab w:val="left" w:pos="6518"/>
          <w:tab w:val="left" w:pos="7458"/>
          <w:tab w:val="left" w:pos="9296"/>
          <w:tab w:val="left" w:pos="10188"/>
        </w:tabs>
        <w:spacing w:before="8" w:after="0" w:line="235" w:lineRule="auto"/>
        <w:ind w:left="113" w:right="130" w:firstLine="566"/>
        <w:jc w:val="left"/>
        <w:rPr>
          <w:sz w:val="28"/>
        </w:rPr>
      </w:pPr>
      <w:r>
        <w:rPr>
          <w:sz w:val="28"/>
        </w:rPr>
        <w:t>списывать</w:t>
      </w:r>
      <w:r>
        <w:rPr>
          <w:sz w:val="28"/>
        </w:rPr>
        <w:tab/>
      </w:r>
      <w:r>
        <w:rPr>
          <w:sz w:val="28"/>
        </w:rPr>
        <w:t>текст</w:t>
      </w:r>
      <w:r>
        <w:rPr>
          <w:sz w:val="28"/>
        </w:rPr>
        <w:tab/>
      </w:r>
      <w:r>
        <w:rPr>
          <w:sz w:val="28"/>
        </w:rPr>
        <w:t>целыми</w:t>
      </w:r>
      <w:r>
        <w:rPr>
          <w:sz w:val="28"/>
        </w:rPr>
        <w:tab/>
      </w:r>
      <w:r>
        <w:rPr>
          <w:sz w:val="28"/>
        </w:rPr>
        <w:t>словами</w:t>
      </w:r>
      <w:r>
        <w:rPr>
          <w:sz w:val="28"/>
        </w:rPr>
        <w:tab/>
      </w:r>
      <w:r>
        <w:rPr>
          <w:sz w:val="28"/>
        </w:rPr>
        <w:t>(10-20</w:t>
      </w:r>
      <w:r>
        <w:rPr>
          <w:sz w:val="28"/>
        </w:rPr>
        <w:tab/>
      </w:r>
      <w:r>
        <w:rPr>
          <w:sz w:val="28"/>
        </w:rPr>
        <w:t>слов);</w:t>
      </w:r>
      <w:r>
        <w:rPr>
          <w:sz w:val="28"/>
        </w:rPr>
        <w:tab/>
      </w:r>
      <w:r>
        <w:rPr>
          <w:sz w:val="28"/>
        </w:rPr>
        <w:t>включающий</w:t>
      </w:r>
      <w:r>
        <w:rPr>
          <w:sz w:val="28"/>
        </w:rPr>
        <w:tab/>
      </w:r>
      <w:r>
        <w:rPr>
          <w:sz w:val="28"/>
        </w:rPr>
        <w:t>слова</w:t>
      </w:r>
      <w:r>
        <w:rPr>
          <w:sz w:val="28"/>
        </w:rPr>
        <w:tab/>
      </w:r>
      <w:r>
        <w:rPr>
          <w:spacing w:val="-1"/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изученными орфограммами;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334"/>
          <w:tab w:val="left" w:pos="4223"/>
          <w:tab w:val="left" w:pos="6424"/>
          <w:tab w:val="left" w:pos="8189"/>
          <w:tab w:val="left" w:pos="9397"/>
          <w:tab w:val="left" w:pos="10174"/>
        </w:tabs>
        <w:spacing w:before="11" w:after="0" w:line="235" w:lineRule="auto"/>
        <w:ind w:left="113" w:right="135" w:firstLine="566"/>
        <w:jc w:val="left"/>
        <w:rPr>
          <w:sz w:val="28"/>
        </w:rPr>
      </w:pPr>
      <w:r>
        <w:rPr>
          <w:sz w:val="28"/>
        </w:rPr>
        <w:t>составлять</w:t>
      </w:r>
      <w:r>
        <w:rPr>
          <w:sz w:val="28"/>
        </w:rPr>
        <w:tab/>
      </w:r>
      <w:r>
        <w:rPr>
          <w:sz w:val="28"/>
        </w:rPr>
        <w:t>предложения,</w:t>
      </w:r>
      <w:r>
        <w:rPr>
          <w:sz w:val="28"/>
        </w:rPr>
        <w:tab/>
      </w:r>
      <w:r>
        <w:rPr>
          <w:sz w:val="28"/>
        </w:rPr>
        <w:t>восстанавливать</w:t>
      </w:r>
      <w:r>
        <w:rPr>
          <w:sz w:val="28"/>
        </w:rPr>
        <w:tab/>
      </w:r>
      <w:r>
        <w:rPr>
          <w:sz w:val="28"/>
        </w:rPr>
        <w:t>нарушенный</w:t>
      </w:r>
      <w:r>
        <w:rPr>
          <w:sz w:val="28"/>
        </w:rPr>
        <w:tab/>
      </w:r>
      <w:r>
        <w:rPr>
          <w:sz w:val="28"/>
        </w:rPr>
        <w:t>порядок</w:t>
      </w:r>
      <w:r>
        <w:rPr>
          <w:sz w:val="28"/>
        </w:rPr>
        <w:tab/>
      </w:r>
      <w:r>
        <w:rPr>
          <w:sz w:val="28"/>
        </w:rPr>
        <w:t>слов</w:t>
      </w:r>
      <w:r>
        <w:rPr>
          <w:sz w:val="28"/>
        </w:rPr>
        <w:tab/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предложении 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 опор и с</w:t>
      </w:r>
      <w:r>
        <w:rPr>
          <w:spacing w:val="2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5" w:after="0" w:line="240" w:lineRule="auto"/>
        <w:ind w:left="819" w:right="0" w:hanging="140"/>
        <w:jc w:val="left"/>
        <w:rPr>
          <w:sz w:val="28"/>
        </w:rPr>
      </w:pPr>
      <w:r>
        <w:rPr>
          <w:sz w:val="28"/>
        </w:rPr>
        <w:t>выделять</w:t>
      </w:r>
      <w:r>
        <w:rPr>
          <w:spacing w:val="-7"/>
          <w:sz w:val="28"/>
        </w:rPr>
        <w:t xml:space="preserve"> </w:t>
      </w:r>
      <w:r>
        <w:rPr>
          <w:sz w:val="28"/>
        </w:rPr>
        <w:t>предложения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текста;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8" w:after="0" w:line="235" w:lineRule="auto"/>
        <w:ind w:left="113" w:right="139" w:firstLine="566"/>
        <w:jc w:val="left"/>
        <w:rPr>
          <w:sz w:val="28"/>
        </w:rPr>
      </w:pPr>
      <w:r>
        <w:rPr>
          <w:sz w:val="28"/>
        </w:rPr>
        <w:t>уметь</w:t>
      </w:r>
      <w:r>
        <w:rPr>
          <w:spacing w:val="55"/>
          <w:sz w:val="28"/>
        </w:rPr>
        <w:t xml:space="preserve"> </w:t>
      </w:r>
      <w:r>
        <w:rPr>
          <w:sz w:val="28"/>
        </w:rPr>
        <w:t>располагать</w:t>
      </w:r>
      <w:r>
        <w:rPr>
          <w:spacing w:val="56"/>
          <w:sz w:val="28"/>
        </w:rPr>
        <w:t xml:space="preserve"> </w:t>
      </w:r>
      <w:r>
        <w:rPr>
          <w:sz w:val="28"/>
        </w:rPr>
        <w:t>слова</w:t>
      </w:r>
      <w:r>
        <w:rPr>
          <w:spacing w:val="64"/>
          <w:sz w:val="28"/>
        </w:rPr>
        <w:t xml:space="preserve"> </w:t>
      </w:r>
      <w:r>
        <w:rPr>
          <w:sz w:val="28"/>
        </w:rPr>
        <w:t>в</w:t>
      </w:r>
      <w:r>
        <w:rPr>
          <w:spacing w:val="57"/>
          <w:sz w:val="28"/>
        </w:rPr>
        <w:t xml:space="preserve"> </w:t>
      </w:r>
      <w:r>
        <w:rPr>
          <w:sz w:val="28"/>
        </w:rPr>
        <w:t>алфавитном</w:t>
      </w:r>
      <w:r>
        <w:rPr>
          <w:spacing w:val="64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60"/>
          <w:sz w:val="28"/>
        </w:rPr>
        <w:t xml:space="preserve"> </w:t>
      </w:r>
      <w:r>
        <w:rPr>
          <w:sz w:val="28"/>
        </w:rPr>
        <w:t>с</w:t>
      </w:r>
      <w:r>
        <w:rPr>
          <w:spacing w:val="60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58"/>
          <w:sz w:val="28"/>
        </w:rPr>
        <w:t xml:space="preserve"> </w:t>
      </w:r>
      <w:r>
        <w:rPr>
          <w:sz w:val="28"/>
        </w:rPr>
        <w:t>на</w:t>
      </w:r>
      <w:r>
        <w:rPr>
          <w:spacing w:val="59"/>
          <w:sz w:val="28"/>
        </w:rPr>
        <w:t xml:space="preserve"> </w:t>
      </w:r>
      <w:r>
        <w:rPr>
          <w:sz w:val="28"/>
        </w:rPr>
        <w:t>наглядность</w:t>
      </w:r>
      <w:r>
        <w:rPr>
          <w:spacing w:val="55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учителя.</w:t>
      </w:r>
    </w:p>
    <w:p>
      <w:pPr>
        <w:spacing w:before="2"/>
        <w:ind w:left="680" w:right="0" w:firstLine="0"/>
        <w:jc w:val="left"/>
        <w:rPr>
          <w:i/>
          <w:sz w:val="28"/>
        </w:rPr>
      </w:pPr>
      <w:r>
        <w:rPr>
          <w:i/>
          <w:sz w:val="28"/>
        </w:rPr>
        <w:t>Достаточный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уровень: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3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записывать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слова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послоговым</w:t>
      </w:r>
      <w:r>
        <w:rPr>
          <w:spacing w:val="-7"/>
          <w:sz w:val="28"/>
        </w:rPr>
        <w:t xml:space="preserve"> </w:t>
      </w:r>
      <w:r>
        <w:rPr>
          <w:sz w:val="28"/>
        </w:rPr>
        <w:t>орфографическим</w:t>
      </w:r>
      <w:r>
        <w:rPr>
          <w:spacing w:val="-6"/>
          <w:sz w:val="28"/>
        </w:rPr>
        <w:t xml:space="preserve"> </w:t>
      </w:r>
      <w:r>
        <w:rPr>
          <w:sz w:val="28"/>
        </w:rPr>
        <w:t>проговариванием;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325"/>
          <w:tab w:val="left" w:pos="3619"/>
          <w:tab w:val="left" w:pos="4099"/>
          <w:tab w:val="left" w:pos="5728"/>
          <w:tab w:val="left" w:pos="7066"/>
          <w:tab w:val="left" w:pos="7546"/>
          <w:tab w:val="left" w:pos="9262"/>
        </w:tabs>
        <w:spacing w:before="0" w:after="0" w:line="240" w:lineRule="auto"/>
        <w:ind w:left="113" w:right="138" w:firstLine="566"/>
        <w:jc w:val="left"/>
        <w:rPr>
          <w:sz w:val="28"/>
        </w:rPr>
      </w:pPr>
      <w:r>
        <w:rPr>
          <w:sz w:val="28"/>
        </w:rPr>
        <w:t>различать</w:t>
      </w:r>
      <w:r>
        <w:rPr>
          <w:sz w:val="28"/>
        </w:rPr>
        <w:tab/>
      </w:r>
      <w:r>
        <w:rPr>
          <w:sz w:val="28"/>
        </w:rPr>
        <w:t>гласные</w:t>
      </w:r>
      <w:r>
        <w:rPr>
          <w:sz w:val="28"/>
        </w:rPr>
        <w:tab/>
      </w:r>
      <w:r>
        <w:rPr>
          <w:sz w:val="28"/>
        </w:rPr>
        <w:t>и</w:t>
      </w:r>
      <w:r>
        <w:rPr>
          <w:sz w:val="28"/>
        </w:rPr>
        <w:tab/>
      </w:r>
      <w:r>
        <w:rPr>
          <w:sz w:val="28"/>
        </w:rPr>
        <w:t>согласные,</w:t>
      </w:r>
      <w:r>
        <w:rPr>
          <w:sz w:val="28"/>
        </w:rPr>
        <w:tab/>
      </w:r>
      <w:r>
        <w:rPr>
          <w:sz w:val="28"/>
        </w:rPr>
        <w:t>ударные</w:t>
      </w:r>
      <w:r>
        <w:rPr>
          <w:sz w:val="28"/>
        </w:rPr>
        <w:tab/>
      </w:r>
      <w:r>
        <w:rPr>
          <w:sz w:val="28"/>
        </w:rPr>
        <w:t>и</w:t>
      </w:r>
      <w:r>
        <w:rPr>
          <w:sz w:val="28"/>
        </w:rPr>
        <w:tab/>
      </w:r>
      <w:r>
        <w:rPr>
          <w:sz w:val="28"/>
        </w:rPr>
        <w:t>безударные</w:t>
      </w:r>
      <w:r>
        <w:rPr>
          <w:sz w:val="28"/>
        </w:rPr>
        <w:tab/>
      </w:r>
      <w:r>
        <w:rPr>
          <w:spacing w:val="-1"/>
          <w:sz w:val="28"/>
        </w:rPr>
        <w:t>гласные;</w:t>
      </w:r>
      <w:r>
        <w:rPr>
          <w:spacing w:val="-67"/>
          <w:sz w:val="28"/>
        </w:rPr>
        <w:t xml:space="preserve"> </w:t>
      </w:r>
      <w:r>
        <w:rPr>
          <w:sz w:val="28"/>
        </w:rPr>
        <w:t>дифференцировать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оппозиционные</w:t>
      </w:r>
      <w:r>
        <w:rPr>
          <w:spacing w:val="2"/>
          <w:sz w:val="28"/>
        </w:rPr>
        <w:t xml:space="preserve"> </w:t>
      </w:r>
      <w:r>
        <w:rPr>
          <w:sz w:val="28"/>
        </w:rPr>
        <w:t>согласные;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2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делить</w:t>
      </w:r>
      <w:r>
        <w:rPr>
          <w:spacing w:val="-7"/>
          <w:sz w:val="28"/>
        </w:rPr>
        <w:t xml:space="preserve"> </w:t>
      </w:r>
      <w:r>
        <w:rPr>
          <w:sz w:val="28"/>
        </w:rPr>
        <w:t>слова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слоги,</w:t>
      </w:r>
      <w:r>
        <w:rPr>
          <w:spacing w:val="-3"/>
          <w:sz w:val="28"/>
        </w:rPr>
        <w:t xml:space="preserve"> </w:t>
      </w:r>
      <w:r>
        <w:rPr>
          <w:sz w:val="28"/>
        </w:rPr>
        <w:t>переносить</w:t>
      </w:r>
      <w:r>
        <w:rPr>
          <w:spacing w:val="-7"/>
          <w:sz w:val="28"/>
        </w:rPr>
        <w:t xml:space="preserve"> </w:t>
      </w:r>
      <w:r>
        <w:rPr>
          <w:sz w:val="28"/>
        </w:rPr>
        <w:t>части слова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4" w:after="0" w:line="235" w:lineRule="auto"/>
        <w:ind w:left="113" w:right="127" w:firstLine="566"/>
        <w:jc w:val="left"/>
        <w:rPr>
          <w:sz w:val="28"/>
        </w:rPr>
      </w:pPr>
      <w:r>
        <w:rPr>
          <w:sz w:val="28"/>
        </w:rPr>
        <w:t>списывать</w:t>
      </w:r>
      <w:r>
        <w:rPr>
          <w:spacing w:val="60"/>
          <w:sz w:val="28"/>
        </w:rPr>
        <w:t xml:space="preserve"> </w:t>
      </w:r>
      <w:r>
        <w:rPr>
          <w:sz w:val="28"/>
        </w:rPr>
        <w:t>текст</w:t>
      </w:r>
      <w:r>
        <w:rPr>
          <w:spacing w:val="65"/>
          <w:sz w:val="28"/>
        </w:rPr>
        <w:t xml:space="preserve"> </w:t>
      </w:r>
      <w:r>
        <w:rPr>
          <w:sz w:val="28"/>
        </w:rPr>
        <w:t>целыми</w:t>
      </w:r>
      <w:r>
        <w:rPr>
          <w:spacing w:val="62"/>
          <w:sz w:val="28"/>
        </w:rPr>
        <w:t xml:space="preserve"> </w:t>
      </w:r>
      <w:r>
        <w:rPr>
          <w:sz w:val="28"/>
        </w:rPr>
        <w:t>словами;</w:t>
      </w:r>
      <w:r>
        <w:rPr>
          <w:spacing w:val="63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61"/>
          <w:sz w:val="28"/>
        </w:rPr>
        <w:t xml:space="preserve"> </w:t>
      </w:r>
      <w:r>
        <w:rPr>
          <w:sz w:val="28"/>
        </w:rPr>
        <w:t>текст</w:t>
      </w:r>
      <w:r>
        <w:rPr>
          <w:spacing w:val="61"/>
          <w:sz w:val="28"/>
        </w:rPr>
        <w:t xml:space="preserve"> </w:t>
      </w:r>
      <w:r>
        <w:rPr>
          <w:sz w:val="28"/>
        </w:rPr>
        <w:t>под</w:t>
      </w:r>
      <w:r>
        <w:rPr>
          <w:spacing w:val="65"/>
          <w:sz w:val="28"/>
        </w:rPr>
        <w:t xml:space="preserve"> </w:t>
      </w:r>
      <w:r>
        <w:rPr>
          <w:sz w:val="28"/>
        </w:rPr>
        <w:t>диктовку</w:t>
      </w:r>
      <w:r>
        <w:rPr>
          <w:spacing w:val="62"/>
          <w:sz w:val="28"/>
        </w:rPr>
        <w:t xml:space="preserve"> </w:t>
      </w:r>
      <w:r>
        <w:rPr>
          <w:sz w:val="28"/>
        </w:rPr>
        <w:t>(20-25</w:t>
      </w:r>
      <w:r>
        <w:rPr>
          <w:spacing w:val="63"/>
          <w:sz w:val="28"/>
        </w:rPr>
        <w:t xml:space="preserve"> </w:t>
      </w:r>
      <w:r>
        <w:rPr>
          <w:sz w:val="28"/>
        </w:rPr>
        <w:t>слов),</w:t>
      </w:r>
      <w:r>
        <w:rPr>
          <w:spacing w:val="-67"/>
          <w:sz w:val="28"/>
        </w:rPr>
        <w:t xml:space="preserve"> </w:t>
      </w:r>
      <w:r>
        <w:rPr>
          <w:sz w:val="28"/>
        </w:rPr>
        <w:t>включающий слова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2"/>
          <w:sz w:val="28"/>
        </w:rPr>
        <w:t xml:space="preserve"> </w:t>
      </w:r>
      <w:r>
        <w:rPr>
          <w:sz w:val="28"/>
        </w:rPr>
        <w:t>изученными орфограммами;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334"/>
          <w:tab w:val="left" w:pos="4223"/>
          <w:tab w:val="left" w:pos="6424"/>
          <w:tab w:val="left" w:pos="8189"/>
          <w:tab w:val="left" w:pos="9397"/>
          <w:tab w:val="left" w:pos="10174"/>
        </w:tabs>
        <w:spacing w:before="5" w:after="0" w:line="240" w:lineRule="auto"/>
        <w:ind w:left="113" w:right="135" w:firstLine="566"/>
        <w:jc w:val="left"/>
        <w:rPr>
          <w:sz w:val="28"/>
        </w:rPr>
      </w:pPr>
      <w:r>
        <w:rPr>
          <w:sz w:val="28"/>
        </w:rPr>
        <w:t>составлять</w:t>
      </w:r>
      <w:r>
        <w:rPr>
          <w:sz w:val="28"/>
        </w:rPr>
        <w:tab/>
      </w:r>
      <w:r>
        <w:rPr>
          <w:sz w:val="28"/>
        </w:rPr>
        <w:t>предложения,</w:t>
      </w:r>
      <w:r>
        <w:rPr>
          <w:sz w:val="28"/>
        </w:rPr>
        <w:tab/>
      </w:r>
      <w:r>
        <w:rPr>
          <w:sz w:val="28"/>
        </w:rPr>
        <w:t>восстанавливать</w:t>
      </w:r>
      <w:r>
        <w:rPr>
          <w:sz w:val="28"/>
        </w:rPr>
        <w:tab/>
      </w:r>
      <w:r>
        <w:rPr>
          <w:sz w:val="28"/>
        </w:rPr>
        <w:t>нарушенный</w:t>
      </w:r>
      <w:r>
        <w:rPr>
          <w:sz w:val="28"/>
        </w:rPr>
        <w:tab/>
      </w:r>
      <w:r>
        <w:rPr>
          <w:sz w:val="28"/>
        </w:rPr>
        <w:t>порядок</w:t>
      </w:r>
      <w:r>
        <w:rPr>
          <w:sz w:val="28"/>
        </w:rPr>
        <w:tab/>
      </w:r>
      <w:r>
        <w:rPr>
          <w:sz w:val="28"/>
        </w:rPr>
        <w:t>слов</w:t>
      </w:r>
      <w:r>
        <w:rPr>
          <w:sz w:val="28"/>
        </w:rPr>
        <w:tab/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предложении;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9" w:after="0" w:line="235" w:lineRule="auto"/>
        <w:ind w:left="113" w:right="135" w:firstLine="566"/>
        <w:jc w:val="left"/>
        <w:rPr>
          <w:sz w:val="28"/>
        </w:rPr>
      </w:pPr>
      <w:r>
        <w:rPr>
          <w:sz w:val="28"/>
        </w:rPr>
        <w:t>выделять предложения из текста, восстанавливать нарушенный порядок слов в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предложении;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5" w:after="0" w:line="340" w:lineRule="exact"/>
        <w:ind w:left="819" w:right="0" w:hanging="140"/>
        <w:jc w:val="left"/>
        <w:rPr>
          <w:sz w:val="28"/>
        </w:rPr>
      </w:pPr>
      <w:r>
        <w:rPr>
          <w:sz w:val="28"/>
        </w:rPr>
        <w:t>уметь</w:t>
      </w:r>
      <w:r>
        <w:rPr>
          <w:spacing w:val="-6"/>
          <w:sz w:val="28"/>
        </w:rPr>
        <w:t xml:space="preserve"> </w:t>
      </w:r>
      <w:r>
        <w:rPr>
          <w:sz w:val="28"/>
        </w:rPr>
        <w:t>располагать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алфавитном</w:t>
      </w:r>
      <w:r>
        <w:rPr>
          <w:spacing w:val="-2"/>
          <w:sz w:val="28"/>
        </w:rPr>
        <w:t xml:space="preserve"> </w:t>
      </w:r>
      <w:r>
        <w:rPr>
          <w:sz w:val="28"/>
        </w:rPr>
        <w:t>порядке.</w:t>
      </w:r>
    </w:p>
    <w:p>
      <w:pPr>
        <w:spacing w:before="0" w:line="319" w:lineRule="exact"/>
        <w:ind w:left="680" w:right="0" w:firstLine="0"/>
        <w:jc w:val="left"/>
        <w:rPr>
          <w:b/>
          <w:sz w:val="28"/>
        </w:rPr>
      </w:pPr>
      <w:r>
        <w:rPr>
          <w:b/>
          <w:sz w:val="28"/>
          <w:u w:val="thick"/>
        </w:rPr>
        <w:t>Личностные: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7916"/>
        </w:tabs>
        <w:spacing w:before="3" w:after="0" w:line="240" w:lineRule="auto"/>
        <w:ind w:left="113" w:right="124" w:firstLine="566"/>
        <w:jc w:val="left"/>
        <w:rPr>
          <w:sz w:val="28"/>
        </w:rPr>
      </w:pPr>
      <w:r>
        <w:rPr>
          <w:sz w:val="28"/>
        </w:rPr>
        <w:t>овладение</w:t>
      </w:r>
      <w:r>
        <w:rPr>
          <w:spacing w:val="25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26"/>
          <w:sz w:val="28"/>
        </w:rPr>
        <w:t xml:space="preserve"> </w:t>
      </w:r>
      <w:r>
        <w:rPr>
          <w:sz w:val="28"/>
        </w:rPr>
        <w:t>социально-бытовыми</w:t>
      </w:r>
      <w:r>
        <w:rPr>
          <w:spacing w:val="26"/>
          <w:sz w:val="28"/>
        </w:rPr>
        <w:t xml:space="preserve"> </w:t>
      </w:r>
      <w:r>
        <w:rPr>
          <w:sz w:val="28"/>
        </w:rPr>
        <w:t>умениями,</w:t>
      </w:r>
      <w:r>
        <w:rPr>
          <w:spacing w:val="28"/>
          <w:sz w:val="28"/>
        </w:rPr>
        <w:t xml:space="preserve"> </w:t>
      </w:r>
      <w:r>
        <w:rPr>
          <w:sz w:val="28"/>
        </w:rPr>
        <w:t>используемыми</w:t>
      </w:r>
      <w:r>
        <w:rPr>
          <w:spacing w:val="26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43"/>
          <w:sz w:val="28"/>
        </w:rPr>
        <w:t xml:space="preserve"> </w:t>
      </w:r>
      <w:r>
        <w:rPr>
          <w:sz w:val="28"/>
        </w:rPr>
        <w:t>жизни;</w:t>
      </w:r>
      <w:r>
        <w:rPr>
          <w:spacing w:val="44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44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43"/>
          <w:sz w:val="28"/>
        </w:rPr>
        <w:t xml:space="preserve"> </w:t>
      </w:r>
      <w:r>
        <w:rPr>
          <w:sz w:val="28"/>
        </w:rPr>
        <w:t>коммуникации,</w:t>
      </w:r>
      <w:r>
        <w:rPr>
          <w:sz w:val="28"/>
        </w:rPr>
        <w:tab/>
      </w:r>
      <w:r>
        <w:rPr>
          <w:sz w:val="28"/>
        </w:rPr>
        <w:t>умение</w:t>
      </w:r>
      <w:r>
        <w:rPr>
          <w:spacing w:val="42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38"/>
          <w:sz w:val="28"/>
        </w:rPr>
        <w:t xml:space="preserve"> </w:t>
      </w:r>
      <w:r>
        <w:rPr>
          <w:sz w:val="28"/>
        </w:rPr>
        <w:t>на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760" w:right="440" w:bottom="280" w:left="1020" w:header="290" w:footer="0" w:gutter="0"/>
          <w:cols w:space="720" w:num="1"/>
        </w:sectPr>
      </w:pPr>
    </w:p>
    <w:p>
      <w:pPr>
        <w:pStyle w:val="12"/>
        <w:tabs>
          <w:tab w:val="left" w:pos="1427"/>
          <w:tab w:val="left" w:pos="2314"/>
          <w:tab w:val="left" w:pos="3359"/>
          <w:tab w:val="left" w:pos="3858"/>
          <w:tab w:val="left" w:pos="5814"/>
          <w:tab w:val="left" w:pos="7492"/>
          <w:tab w:val="left" w:pos="8812"/>
        </w:tabs>
        <w:spacing w:before="76"/>
        <w:ind w:left="113" w:right="128"/>
      </w:pPr>
      <w:r>
        <w:t>вопросы,</w:t>
      </w:r>
      <w:r>
        <w:tab/>
      </w:r>
      <w:r>
        <w:t>вести</w:t>
      </w:r>
      <w:r>
        <w:tab/>
      </w:r>
      <w:r>
        <w:t>диалог</w:t>
      </w:r>
      <w:r>
        <w:tab/>
      </w:r>
      <w:r>
        <w:t>со</w:t>
      </w:r>
      <w:r>
        <w:tab/>
      </w:r>
      <w:r>
        <w:t>сверстниками,</w:t>
      </w:r>
      <w:r>
        <w:tab/>
      </w:r>
      <w:r>
        <w:t>применение</w:t>
      </w:r>
      <w:r>
        <w:tab/>
      </w:r>
      <w:r>
        <w:t>ритуалов</w:t>
      </w:r>
      <w:r>
        <w:tab/>
      </w:r>
      <w:r>
        <w:t>социального</w:t>
      </w:r>
      <w:r>
        <w:rPr>
          <w:spacing w:val="-67"/>
        </w:rPr>
        <w:t xml:space="preserve"> </w:t>
      </w:r>
      <w:r>
        <w:t>взаимодействия;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4" w:after="0" w:line="240" w:lineRule="auto"/>
        <w:ind w:left="113" w:right="138" w:firstLine="566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9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8"/>
          <w:sz w:val="28"/>
        </w:rPr>
        <w:t xml:space="preserve"> </w:t>
      </w:r>
      <w:r>
        <w:rPr>
          <w:sz w:val="28"/>
        </w:rPr>
        <w:t>сотрудничества</w:t>
      </w:r>
      <w:r>
        <w:rPr>
          <w:spacing w:val="10"/>
          <w:sz w:val="28"/>
        </w:rPr>
        <w:t xml:space="preserve"> </w:t>
      </w:r>
      <w:r>
        <w:rPr>
          <w:sz w:val="28"/>
        </w:rPr>
        <w:t>со</w:t>
      </w:r>
      <w:r>
        <w:rPr>
          <w:spacing w:val="9"/>
          <w:sz w:val="28"/>
        </w:rPr>
        <w:t xml:space="preserve"> </w:t>
      </w:r>
      <w:r>
        <w:rPr>
          <w:sz w:val="28"/>
        </w:rPr>
        <w:t>взрослыми,</w:t>
      </w:r>
      <w:r>
        <w:rPr>
          <w:spacing w:val="11"/>
          <w:sz w:val="28"/>
        </w:rPr>
        <w:t xml:space="preserve"> </w:t>
      </w:r>
      <w:r>
        <w:rPr>
          <w:sz w:val="28"/>
        </w:rPr>
        <w:t>сверстниками</w:t>
      </w:r>
      <w:r>
        <w:rPr>
          <w:spacing w:val="9"/>
          <w:sz w:val="28"/>
        </w:rPr>
        <w:t xml:space="preserve"> </w:t>
      </w:r>
      <w:r>
        <w:rPr>
          <w:sz w:val="28"/>
        </w:rPr>
        <w:t>в</w:t>
      </w:r>
      <w:r>
        <w:rPr>
          <w:spacing w:val="7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социальных ситуациях;</w:t>
      </w:r>
    </w:p>
    <w:p>
      <w:pPr>
        <w:pStyle w:val="14"/>
        <w:numPr>
          <w:ilvl w:val="0"/>
          <w:numId w:val="2"/>
        </w:numPr>
        <w:tabs>
          <w:tab w:val="left" w:pos="820"/>
          <w:tab w:val="left" w:pos="2809"/>
          <w:tab w:val="left" w:pos="4267"/>
          <w:tab w:val="left" w:pos="5375"/>
          <w:tab w:val="left" w:pos="8104"/>
          <w:tab w:val="left" w:pos="8502"/>
        </w:tabs>
        <w:spacing w:before="8" w:after="0" w:line="235" w:lineRule="auto"/>
        <w:ind w:left="113" w:right="127" w:firstLine="566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z w:val="28"/>
        </w:rPr>
        <w:tab/>
      </w:r>
      <w:r>
        <w:rPr>
          <w:sz w:val="28"/>
        </w:rPr>
        <w:t>этических</w:t>
      </w:r>
      <w:r>
        <w:rPr>
          <w:sz w:val="28"/>
        </w:rPr>
        <w:tab/>
      </w:r>
      <w:r>
        <w:rPr>
          <w:sz w:val="28"/>
        </w:rPr>
        <w:t>чувств,</w:t>
      </w:r>
      <w:r>
        <w:rPr>
          <w:sz w:val="28"/>
        </w:rPr>
        <w:tab/>
      </w:r>
      <w:r>
        <w:rPr>
          <w:sz w:val="28"/>
        </w:rPr>
        <w:t>доброжелательности</w:t>
      </w:r>
      <w:r>
        <w:rPr>
          <w:sz w:val="28"/>
        </w:rPr>
        <w:tab/>
      </w:r>
      <w:r>
        <w:rPr>
          <w:sz w:val="28"/>
        </w:rPr>
        <w:t>и</w:t>
      </w:r>
      <w:r>
        <w:rPr>
          <w:sz w:val="28"/>
        </w:rPr>
        <w:tab/>
      </w:r>
      <w:r>
        <w:rPr>
          <w:sz w:val="28"/>
        </w:rPr>
        <w:t>эмоционально-</w:t>
      </w:r>
      <w:r>
        <w:rPr>
          <w:spacing w:val="-67"/>
          <w:sz w:val="28"/>
        </w:rPr>
        <w:t xml:space="preserve"> </w:t>
      </w:r>
      <w:r>
        <w:rPr>
          <w:sz w:val="28"/>
        </w:rPr>
        <w:t>нравственной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отзывчивости,</w:t>
      </w:r>
      <w:r>
        <w:rPr>
          <w:spacing w:val="2"/>
          <w:sz w:val="28"/>
        </w:rPr>
        <w:t xml:space="preserve"> </w:t>
      </w:r>
      <w:r>
        <w:rPr>
          <w:sz w:val="28"/>
        </w:rPr>
        <w:t>сопереживания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чувствам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 людей;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5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элементарных</w:t>
      </w:r>
      <w:r>
        <w:rPr>
          <w:spacing w:val="-5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-5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жизни;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0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безопасный,</w:t>
      </w:r>
      <w:r>
        <w:rPr>
          <w:spacing w:val="-3"/>
          <w:sz w:val="28"/>
        </w:rPr>
        <w:t xml:space="preserve"> </w:t>
      </w:r>
      <w:r>
        <w:rPr>
          <w:sz w:val="28"/>
        </w:rPr>
        <w:t>здоровый</w:t>
      </w:r>
      <w:r>
        <w:rPr>
          <w:spacing w:val="-5"/>
          <w:sz w:val="28"/>
        </w:rPr>
        <w:t xml:space="preserve"> </w:t>
      </w:r>
      <w:r>
        <w:rPr>
          <w:sz w:val="28"/>
        </w:rPr>
        <w:t>образ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жизни.</w:t>
      </w:r>
    </w:p>
    <w:p>
      <w:pPr>
        <w:pStyle w:val="12"/>
        <w:spacing w:before="10"/>
        <w:rPr>
          <w:sz w:val="27"/>
        </w:rPr>
      </w:pPr>
    </w:p>
    <w:p>
      <w:pPr>
        <w:pStyle w:val="8"/>
        <w:numPr>
          <w:ilvl w:val="0"/>
          <w:numId w:val="1"/>
        </w:numPr>
        <w:tabs>
          <w:tab w:val="left" w:pos="3143"/>
          <w:tab w:val="left" w:pos="3144"/>
        </w:tabs>
        <w:spacing w:before="0" w:after="0" w:line="322" w:lineRule="exact"/>
        <w:ind w:left="3143" w:right="0" w:hanging="721"/>
        <w:jc w:val="left"/>
      </w:pPr>
      <w:r>
        <w:t>СОДЕРЖАНИЕ</w:t>
      </w:r>
      <w:r>
        <w:rPr>
          <w:spacing w:val="-5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</w:p>
    <w:p>
      <w:pPr>
        <w:pStyle w:val="12"/>
        <w:ind w:left="113" w:right="124" w:firstLine="566"/>
        <w:jc w:val="both"/>
      </w:pPr>
      <w:r>
        <w:t>Содержание курса «Русский язык» описывается разделами: повторение, звуки и</w:t>
      </w:r>
      <w:r>
        <w:rPr>
          <w:spacing w:val="-67"/>
        </w:rPr>
        <w:t xml:space="preserve"> </w:t>
      </w:r>
      <w:r>
        <w:t>буквы,</w:t>
      </w:r>
      <w:r>
        <w:rPr>
          <w:spacing w:val="1"/>
        </w:rPr>
        <w:t xml:space="preserve"> </w:t>
      </w:r>
      <w:r>
        <w:t>слово,</w:t>
      </w:r>
      <w:r>
        <w:rPr>
          <w:spacing w:val="1"/>
        </w:rPr>
        <w:t xml:space="preserve"> </w:t>
      </w:r>
      <w:r>
        <w:t>предложение.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предложенных</w:t>
      </w:r>
      <w:r>
        <w:rPr>
          <w:spacing w:val="1"/>
        </w:rPr>
        <w:t xml:space="preserve"> </w:t>
      </w:r>
      <w:r>
        <w:t>разделах</w:t>
      </w:r>
      <w:r>
        <w:rPr>
          <w:spacing w:val="1"/>
        </w:rPr>
        <w:t xml:space="preserve"> </w:t>
      </w:r>
      <w:r>
        <w:t>имеет</w:t>
      </w:r>
      <w:r>
        <w:rPr>
          <w:spacing w:val="-67"/>
        </w:rPr>
        <w:t xml:space="preserve"> </w:t>
      </w:r>
      <w:r>
        <w:t>концентрическое расположение, что создает условия для постепенного наращивания</w:t>
      </w:r>
      <w:r>
        <w:rPr>
          <w:spacing w:val="-67"/>
        </w:rPr>
        <w:t xml:space="preserve"> </w:t>
      </w:r>
      <w:r>
        <w:t>сведений по предмету, обеспечивает коррекцию недостатков речевого опыта и, в</w:t>
      </w:r>
      <w:r>
        <w:rPr>
          <w:spacing w:val="1"/>
        </w:rPr>
        <w:t xml:space="preserve"> </w:t>
      </w:r>
      <w:r>
        <w:t>достаточной степени, позволяет овладеть элементарными знаниями по предмету,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продолжения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ступенях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самостоятельной жизни</w:t>
      </w:r>
      <w:r>
        <w:rPr>
          <w:spacing w:val="5"/>
        </w:rPr>
        <w:t xml:space="preserve"> </w:t>
      </w:r>
      <w:r>
        <w:t>в современном</w:t>
      </w:r>
      <w:r>
        <w:rPr>
          <w:spacing w:val="6"/>
        </w:rPr>
        <w:t xml:space="preserve"> </w:t>
      </w:r>
      <w:r>
        <w:t>обществе.</w:t>
      </w:r>
    </w:p>
    <w:p>
      <w:pPr>
        <w:pStyle w:val="9"/>
        <w:spacing w:line="320" w:lineRule="exact"/>
        <w:ind w:left="680" w:right="0"/>
        <w:jc w:val="both"/>
      </w:pPr>
      <w:r>
        <w:t>Повторение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</w:t>
      </w:r>
      <w:r>
        <w:rPr>
          <w:spacing w:val="-3"/>
        </w:rPr>
        <w:t xml:space="preserve"> </w:t>
      </w:r>
      <w:r>
        <w:t>часов</w:t>
      </w:r>
    </w:p>
    <w:p>
      <w:pPr>
        <w:pStyle w:val="12"/>
        <w:spacing w:before="4"/>
        <w:ind w:left="113" w:right="138" w:firstLine="566"/>
        <w:jc w:val="both"/>
      </w:pPr>
      <w:r>
        <w:t>Употребление простого предложения. Большая буква в начале предложения,</w:t>
      </w:r>
      <w:r>
        <w:rPr>
          <w:spacing w:val="1"/>
        </w:rPr>
        <w:t xml:space="preserve"> </w:t>
      </w:r>
      <w:r>
        <w:t>точка в конце. Составление предложений по вопросу, картинке, на тему из слов,</w:t>
      </w:r>
      <w:r>
        <w:rPr>
          <w:spacing w:val="1"/>
        </w:rPr>
        <w:t xml:space="preserve"> </w:t>
      </w:r>
      <w:r>
        <w:t>данных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нужной</w:t>
      </w:r>
      <w:r>
        <w:rPr>
          <w:spacing w:val="-3"/>
        </w:rPr>
        <w:t xml:space="preserve"> </w:t>
      </w:r>
      <w:r>
        <w:t>форме</w:t>
      </w:r>
      <w:r>
        <w:rPr>
          <w:spacing w:val="-1"/>
        </w:rPr>
        <w:t xml:space="preserve"> </w:t>
      </w:r>
      <w:r>
        <w:t>вразбивку.</w:t>
      </w:r>
      <w:r>
        <w:rPr>
          <w:spacing w:val="1"/>
        </w:rPr>
        <w:t xml:space="preserve"> </w:t>
      </w:r>
      <w:r>
        <w:t>Выделение предложений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речи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текста.</w:t>
      </w:r>
    </w:p>
    <w:p>
      <w:pPr>
        <w:pStyle w:val="12"/>
        <w:ind w:left="113" w:right="176" w:firstLine="566"/>
        <w:jc w:val="both"/>
      </w:pPr>
      <w:r>
        <w:t>Знать правописание изученных словарных слов. Знать изученные правила и</w:t>
      </w:r>
      <w:r>
        <w:rPr>
          <w:spacing w:val="1"/>
        </w:rPr>
        <w:t xml:space="preserve"> </w:t>
      </w:r>
      <w:r>
        <w:t>уметь</w:t>
      </w:r>
      <w:r>
        <w:rPr>
          <w:spacing w:val="-2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применять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практике.</w:t>
      </w:r>
    </w:p>
    <w:p>
      <w:pPr>
        <w:pStyle w:val="12"/>
        <w:spacing w:line="321" w:lineRule="exact"/>
        <w:ind w:left="680"/>
        <w:jc w:val="both"/>
      </w:pPr>
      <w:r>
        <w:t>Предлог.</w:t>
      </w:r>
      <w:r>
        <w:rPr>
          <w:spacing w:val="-4"/>
        </w:rPr>
        <w:t xml:space="preserve"> </w:t>
      </w:r>
      <w:r>
        <w:t>Раздельное</w:t>
      </w:r>
      <w:r>
        <w:rPr>
          <w:spacing w:val="-5"/>
        </w:rPr>
        <w:t xml:space="preserve"> </w:t>
      </w:r>
      <w:r>
        <w:t>написание</w:t>
      </w:r>
      <w:r>
        <w:rPr>
          <w:spacing w:val="-5"/>
        </w:rPr>
        <w:t xml:space="preserve"> </w:t>
      </w:r>
      <w:r>
        <w:t>предлогов</w:t>
      </w:r>
      <w:r>
        <w:rPr>
          <w:spacing w:val="-7"/>
        </w:rPr>
        <w:t xml:space="preserve"> </w:t>
      </w:r>
      <w:r>
        <w:t>со</w:t>
      </w:r>
      <w:r>
        <w:rPr>
          <w:spacing w:val="-6"/>
        </w:rPr>
        <w:t xml:space="preserve"> </w:t>
      </w:r>
      <w:r>
        <w:t>словами.</w:t>
      </w:r>
    </w:p>
    <w:p>
      <w:pPr>
        <w:pStyle w:val="12"/>
        <w:ind w:left="113" w:right="184" w:firstLine="566"/>
        <w:jc w:val="both"/>
      </w:pPr>
      <w:r>
        <w:t>Закрепление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словах,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признак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действие,</w:t>
      </w:r>
      <w:r>
        <w:rPr>
          <w:spacing w:val="2"/>
        </w:rPr>
        <w:t xml:space="preserve"> </w:t>
      </w:r>
      <w:r>
        <w:t>умение выделять</w:t>
      </w:r>
      <w:r>
        <w:rPr>
          <w:spacing w:val="-3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тексте,</w:t>
      </w:r>
      <w:r>
        <w:rPr>
          <w:spacing w:val="2"/>
        </w:rPr>
        <w:t xml:space="preserve"> </w:t>
      </w:r>
      <w:r>
        <w:t>различать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вопросам.</w:t>
      </w:r>
    </w:p>
    <w:p>
      <w:pPr>
        <w:pStyle w:val="12"/>
        <w:spacing w:line="321" w:lineRule="exact"/>
        <w:ind w:left="680"/>
        <w:jc w:val="both"/>
      </w:pPr>
      <w:r>
        <w:t>Написание</w:t>
      </w:r>
      <w:r>
        <w:rPr>
          <w:spacing w:val="-5"/>
        </w:rPr>
        <w:t xml:space="preserve"> </w:t>
      </w:r>
      <w:r>
        <w:t>имен</w:t>
      </w:r>
      <w:r>
        <w:rPr>
          <w:spacing w:val="-5"/>
        </w:rPr>
        <w:t xml:space="preserve"> </w:t>
      </w:r>
      <w:r>
        <w:t>собственных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большой</w:t>
      </w:r>
      <w:r>
        <w:rPr>
          <w:spacing w:val="-1"/>
        </w:rPr>
        <w:t xml:space="preserve"> </w:t>
      </w:r>
      <w:r>
        <w:t>буквы.</w:t>
      </w:r>
    </w:p>
    <w:p>
      <w:pPr>
        <w:pStyle w:val="9"/>
        <w:spacing w:line="322" w:lineRule="exact"/>
        <w:ind w:left="680" w:right="0"/>
        <w:jc w:val="both"/>
      </w:pPr>
      <w:r>
        <w:t>Звуки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буквы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58</w:t>
      </w:r>
      <w:r>
        <w:rPr>
          <w:spacing w:val="-1"/>
        </w:rPr>
        <w:t xml:space="preserve"> </w:t>
      </w:r>
      <w:r>
        <w:t>часов</w:t>
      </w:r>
    </w:p>
    <w:p>
      <w:pPr>
        <w:pStyle w:val="12"/>
        <w:ind w:left="113" w:right="129" w:firstLine="566"/>
        <w:jc w:val="both"/>
      </w:pPr>
      <w:r>
        <w:t>Звуки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буквы.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букв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азбуке.</w:t>
      </w:r>
      <w:r>
        <w:rPr>
          <w:spacing w:val="1"/>
        </w:rPr>
        <w:t xml:space="preserve"> </w:t>
      </w:r>
      <w:r>
        <w:t>Алфавит.</w:t>
      </w:r>
      <w:r>
        <w:rPr>
          <w:spacing w:val="1"/>
        </w:rPr>
        <w:t xml:space="preserve"> </w:t>
      </w:r>
      <w:r>
        <w:t>Расположение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алфавитном порядке нескольких слов. Составление списков учащихся по алфавиту.</w:t>
      </w:r>
      <w:r>
        <w:rPr>
          <w:spacing w:val="1"/>
        </w:rPr>
        <w:t xml:space="preserve"> </w:t>
      </w:r>
      <w:r>
        <w:t>Нахождение</w:t>
      </w:r>
      <w:r>
        <w:rPr>
          <w:spacing w:val="1"/>
        </w:rPr>
        <w:t xml:space="preserve"> </w:t>
      </w:r>
      <w:r>
        <w:t>слов в словаре.</w:t>
      </w:r>
    </w:p>
    <w:p>
      <w:pPr>
        <w:pStyle w:val="12"/>
        <w:spacing w:before="4"/>
        <w:ind w:left="113" w:right="121" w:firstLine="566"/>
        <w:jc w:val="both"/>
      </w:pPr>
      <w:r>
        <w:t>Звуки гласные и согласные. Слогообразующая роль гласных. Деление слова на</w:t>
      </w:r>
      <w:r>
        <w:rPr>
          <w:spacing w:val="1"/>
        </w:rPr>
        <w:t xml:space="preserve"> </w:t>
      </w:r>
      <w:r>
        <w:t>слоги,</w:t>
      </w:r>
      <w:r>
        <w:rPr>
          <w:spacing w:val="2"/>
        </w:rPr>
        <w:t xml:space="preserve"> </w:t>
      </w:r>
      <w:r>
        <w:t>перенос</w:t>
      </w:r>
      <w:r>
        <w:rPr>
          <w:spacing w:val="2"/>
        </w:rPr>
        <w:t xml:space="preserve"> </w:t>
      </w:r>
      <w:r>
        <w:t>слова</w:t>
      </w:r>
      <w:r>
        <w:rPr>
          <w:spacing w:val="2"/>
        </w:rPr>
        <w:t xml:space="preserve"> </w:t>
      </w:r>
      <w:r>
        <w:t>по слогам.</w:t>
      </w:r>
    </w:p>
    <w:p>
      <w:pPr>
        <w:pStyle w:val="12"/>
        <w:ind w:left="113" w:right="130" w:firstLine="566"/>
        <w:jc w:val="both"/>
      </w:pPr>
      <w:r>
        <w:t xml:space="preserve">Гласные </w:t>
      </w:r>
      <w:r>
        <w:rPr>
          <w:i/>
        </w:rPr>
        <w:t xml:space="preserve">и, е, ю, я, э </w:t>
      </w:r>
      <w:r>
        <w:t>в начале слова и после гласных. Перенос части слова при</w:t>
      </w:r>
      <w:r>
        <w:rPr>
          <w:spacing w:val="1"/>
        </w:rPr>
        <w:t xml:space="preserve"> </w:t>
      </w:r>
      <w:r>
        <w:t>письме.</w:t>
      </w:r>
    </w:p>
    <w:p>
      <w:pPr>
        <w:pStyle w:val="12"/>
        <w:ind w:left="113" w:right="139" w:firstLine="566"/>
        <w:jc w:val="both"/>
      </w:pPr>
      <w:r>
        <w:t>Ударение. Постановка ударения в двусложных и трёхсложных словах. Гласные</w:t>
      </w:r>
      <w:r>
        <w:rPr>
          <w:spacing w:val="1"/>
        </w:rPr>
        <w:t xml:space="preserve"> </w:t>
      </w:r>
      <w:r>
        <w:t>ударные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безударные.</w:t>
      </w:r>
    </w:p>
    <w:p>
      <w:pPr>
        <w:pStyle w:val="12"/>
        <w:ind w:left="113" w:right="138" w:firstLine="566"/>
        <w:jc w:val="both"/>
        <w:rPr>
          <w:i/>
        </w:rPr>
      </w:pPr>
      <w:r>
        <w:t>Согласные</w:t>
      </w:r>
      <w:r>
        <w:rPr>
          <w:spacing w:val="1"/>
        </w:rPr>
        <w:t xml:space="preserve"> </w:t>
      </w:r>
      <w:r>
        <w:t>твёрдые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мягкие.</w:t>
      </w:r>
      <w:r>
        <w:rPr>
          <w:spacing w:val="1"/>
        </w:rPr>
        <w:t xml:space="preserve"> </w:t>
      </w:r>
      <w:r>
        <w:t>Различение</w:t>
      </w:r>
      <w:r>
        <w:rPr>
          <w:spacing w:val="1"/>
        </w:rPr>
        <w:t xml:space="preserve"> </w:t>
      </w:r>
      <w:r>
        <w:t>твёрдых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мягких</w:t>
      </w:r>
      <w:r>
        <w:rPr>
          <w:spacing w:val="1"/>
        </w:rPr>
        <w:t xml:space="preserve"> </w:t>
      </w:r>
      <w:r>
        <w:t>согласных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обозначении мягкости</w:t>
      </w:r>
      <w:r>
        <w:rPr>
          <w:spacing w:val="1"/>
        </w:rPr>
        <w:t xml:space="preserve"> </w:t>
      </w:r>
      <w:r>
        <w:t>буквами</w:t>
      </w:r>
      <w:r>
        <w:rPr>
          <w:spacing w:val="6"/>
        </w:rPr>
        <w:t xml:space="preserve"> </w:t>
      </w:r>
      <w:r>
        <w:rPr>
          <w:i/>
        </w:rPr>
        <w:t>и,</w:t>
      </w:r>
      <w:r>
        <w:rPr>
          <w:i/>
          <w:spacing w:val="4"/>
        </w:rPr>
        <w:t xml:space="preserve"> </w:t>
      </w:r>
      <w:r>
        <w:rPr>
          <w:i/>
        </w:rPr>
        <w:t>е,</w:t>
      </w:r>
      <w:r>
        <w:rPr>
          <w:i/>
          <w:spacing w:val="-1"/>
        </w:rPr>
        <w:t xml:space="preserve"> </w:t>
      </w:r>
      <w:r>
        <w:rPr>
          <w:i/>
        </w:rPr>
        <w:t>ё,</w:t>
      </w:r>
      <w:r>
        <w:rPr>
          <w:i/>
          <w:spacing w:val="3"/>
        </w:rPr>
        <w:t xml:space="preserve"> </w:t>
      </w:r>
      <w:r>
        <w:rPr>
          <w:i/>
        </w:rPr>
        <w:t>ю,</w:t>
      </w:r>
      <w:r>
        <w:rPr>
          <w:i/>
          <w:spacing w:val="-1"/>
        </w:rPr>
        <w:t xml:space="preserve"> </w:t>
      </w:r>
      <w:r>
        <w:rPr>
          <w:i/>
        </w:rPr>
        <w:t>я.</w:t>
      </w:r>
    </w:p>
    <w:p>
      <w:pPr>
        <w:pStyle w:val="12"/>
        <w:spacing w:line="322" w:lineRule="exact"/>
        <w:ind w:left="680"/>
        <w:jc w:val="both"/>
        <w:rPr>
          <w:i/>
        </w:rPr>
      </w:pPr>
      <w:r>
        <w:t>Обозначение</w:t>
      </w:r>
      <w:r>
        <w:rPr>
          <w:spacing w:val="-3"/>
        </w:rPr>
        <w:t xml:space="preserve"> </w:t>
      </w:r>
      <w:r>
        <w:t>мягкости</w:t>
      </w:r>
      <w:r>
        <w:rPr>
          <w:spacing w:val="-3"/>
        </w:rPr>
        <w:t xml:space="preserve"> </w:t>
      </w:r>
      <w:r>
        <w:t>согласных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конце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середине</w:t>
      </w:r>
      <w:r>
        <w:rPr>
          <w:spacing w:val="-3"/>
        </w:rPr>
        <w:t xml:space="preserve"> </w:t>
      </w:r>
      <w:r>
        <w:t>слова</w:t>
      </w:r>
      <w:r>
        <w:rPr>
          <w:spacing w:val="-7"/>
        </w:rPr>
        <w:t xml:space="preserve"> </w:t>
      </w:r>
      <w:r>
        <w:t>буквой</w:t>
      </w:r>
      <w:r>
        <w:rPr>
          <w:spacing w:val="9"/>
        </w:rPr>
        <w:t xml:space="preserve"> </w:t>
      </w:r>
      <w:r>
        <w:rPr>
          <w:i/>
        </w:rPr>
        <w:t>ь.</w:t>
      </w:r>
    </w:p>
    <w:p>
      <w:pPr>
        <w:spacing w:before="0" w:line="322" w:lineRule="exact"/>
        <w:ind w:left="680" w:right="0" w:firstLine="0"/>
        <w:jc w:val="both"/>
        <w:rPr>
          <w:sz w:val="28"/>
        </w:rPr>
      </w:pPr>
      <w:r>
        <w:rPr>
          <w:sz w:val="28"/>
        </w:rPr>
        <w:t>Разделительный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ь</w:t>
      </w:r>
      <w:r>
        <w:rPr>
          <w:spacing w:val="-5"/>
          <w:sz w:val="28"/>
        </w:rPr>
        <w:t xml:space="preserve"> </w:t>
      </w:r>
      <w:r>
        <w:rPr>
          <w:sz w:val="28"/>
        </w:rPr>
        <w:t>перед</w:t>
      </w:r>
      <w:r>
        <w:rPr>
          <w:spacing w:val="-1"/>
          <w:sz w:val="28"/>
        </w:rPr>
        <w:t xml:space="preserve"> </w:t>
      </w:r>
      <w:r>
        <w:rPr>
          <w:sz w:val="28"/>
        </w:rPr>
        <w:t>гласными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е, ё,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я, ю,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sz w:val="28"/>
        </w:rPr>
        <w:t>.</w:t>
      </w:r>
    </w:p>
    <w:p>
      <w:pPr>
        <w:spacing w:before="0"/>
        <w:ind w:left="113" w:right="126" w:firstLine="566"/>
        <w:jc w:val="both"/>
        <w:rPr>
          <w:i/>
          <w:sz w:val="28"/>
        </w:rPr>
      </w:pPr>
      <w:r>
        <w:rPr>
          <w:sz w:val="28"/>
        </w:rPr>
        <w:t xml:space="preserve">Шипящие согласные. Сочетание гласных с шипящими. Правописание </w:t>
      </w:r>
      <w:r>
        <w:rPr>
          <w:i/>
          <w:sz w:val="28"/>
        </w:rPr>
        <w:t>жи, ши,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ча,</w:t>
      </w:r>
      <w:r>
        <w:rPr>
          <w:i/>
          <w:spacing w:val="3"/>
          <w:sz w:val="28"/>
        </w:rPr>
        <w:t xml:space="preserve"> </w:t>
      </w:r>
      <w:r>
        <w:rPr>
          <w:i/>
          <w:sz w:val="28"/>
        </w:rPr>
        <w:t>ща,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чу,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щу.</w:t>
      </w:r>
    </w:p>
    <w:p>
      <w:pPr>
        <w:pStyle w:val="12"/>
        <w:spacing w:line="244" w:lineRule="auto"/>
        <w:ind w:left="113" w:right="139" w:firstLine="566"/>
        <w:jc w:val="both"/>
      </w:pPr>
      <w:r>
        <w:t>Парные звонкие и глухие согласные. Написание звонких и глухих согласных на</w:t>
      </w:r>
      <w:r>
        <w:rPr>
          <w:spacing w:val="-67"/>
        </w:rPr>
        <w:t xml:space="preserve"> </w:t>
      </w:r>
      <w:r>
        <w:t>конце</w:t>
      </w:r>
      <w:r>
        <w:rPr>
          <w:spacing w:val="-1"/>
        </w:rPr>
        <w:t xml:space="preserve"> </w:t>
      </w:r>
      <w:r>
        <w:t>слова.</w:t>
      </w:r>
      <w:r>
        <w:rPr>
          <w:spacing w:val="1"/>
        </w:rPr>
        <w:t xml:space="preserve"> </w:t>
      </w:r>
      <w:r>
        <w:t>Проверка</w:t>
      </w:r>
      <w:r>
        <w:rPr>
          <w:spacing w:val="-1"/>
        </w:rPr>
        <w:t xml:space="preserve"> </w:t>
      </w:r>
      <w:r>
        <w:t>написания</w:t>
      </w:r>
      <w:r>
        <w:rPr>
          <w:spacing w:val="-1"/>
        </w:rPr>
        <w:t xml:space="preserve"> </w:t>
      </w:r>
      <w:r>
        <w:t>путём изменения</w:t>
      </w:r>
      <w:r>
        <w:rPr>
          <w:spacing w:val="-1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слова</w:t>
      </w:r>
      <w:r>
        <w:rPr>
          <w:spacing w:val="-1"/>
        </w:rPr>
        <w:t xml:space="preserve"> </w:t>
      </w:r>
      <w:r>
        <w:t>(</w:t>
      </w:r>
      <w:r>
        <w:rPr>
          <w:i/>
        </w:rPr>
        <w:t>гриб-грибы</w:t>
      </w:r>
      <w:r>
        <w:t>).</w:t>
      </w:r>
    </w:p>
    <w:p>
      <w:pPr>
        <w:pStyle w:val="9"/>
        <w:spacing w:line="314" w:lineRule="exact"/>
        <w:ind w:left="680" w:right="0"/>
        <w:jc w:val="both"/>
      </w:pPr>
      <w:r>
        <w:t>Слово –</w:t>
      </w:r>
      <w:r>
        <w:rPr>
          <w:spacing w:val="-1"/>
        </w:rPr>
        <w:t xml:space="preserve"> </w:t>
      </w:r>
      <w:r>
        <w:t>65</w:t>
      </w:r>
      <w:r>
        <w:rPr>
          <w:spacing w:val="-1"/>
        </w:rPr>
        <w:t xml:space="preserve"> </w:t>
      </w:r>
      <w:r>
        <w:t>часов</w:t>
      </w:r>
    </w:p>
    <w:p>
      <w:pPr>
        <w:spacing w:after="0" w:line="314" w:lineRule="exact"/>
        <w:jc w:val="both"/>
        <w:sectPr>
          <w:pgSz w:w="11910" w:h="16840"/>
          <w:pgMar w:top="760" w:right="440" w:bottom="280" w:left="1020" w:header="290" w:footer="0" w:gutter="0"/>
          <w:cols w:space="720" w:num="1"/>
        </w:sectPr>
      </w:pPr>
    </w:p>
    <w:p>
      <w:pPr>
        <w:pStyle w:val="12"/>
        <w:spacing w:before="76"/>
        <w:ind w:left="113" w:right="126" w:firstLine="566"/>
        <w:jc w:val="both"/>
      </w:pPr>
      <w:r>
        <w:t>Закрепление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словах,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 xml:space="preserve">выделять их в тексте, различать по вопросам </w:t>
      </w:r>
      <w:r>
        <w:rPr>
          <w:i/>
        </w:rPr>
        <w:t xml:space="preserve">кто? что? </w:t>
      </w:r>
      <w:r>
        <w:t>и правильно употреблять в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формах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предложениях (по вопросам</w:t>
      </w:r>
      <w:r>
        <w:rPr>
          <w:spacing w:val="6"/>
        </w:rPr>
        <w:t xml:space="preserve"> </w:t>
      </w:r>
      <w:r>
        <w:rPr>
          <w:i/>
        </w:rPr>
        <w:t>кого? чего?</w:t>
      </w:r>
      <w:r>
        <w:rPr>
          <w:i/>
          <w:spacing w:val="1"/>
        </w:rPr>
        <w:t xml:space="preserve"> </w:t>
      </w:r>
      <w:r>
        <w:rPr>
          <w:i/>
        </w:rPr>
        <w:t>кому?</w:t>
      </w:r>
      <w:r>
        <w:rPr>
          <w:i/>
          <w:spacing w:val="1"/>
        </w:rPr>
        <w:t xml:space="preserve"> </w:t>
      </w:r>
      <w:r>
        <w:rPr>
          <w:i/>
        </w:rPr>
        <w:t>чему?</w:t>
      </w:r>
      <w:r>
        <w:rPr>
          <w:i/>
          <w:spacing w:val="4"/>
        </w:rPr>
        <w:t xml:space="preserve"> </w:t>
      </w:r>
      <w:r>
        <w:t>и др.).</w:t>
      </w:r>
    </w:p>
    <w:p>
      <w:pPr>
        <w:pStyle w:val="12"/>
        <w:spacing w:before="4"/>
        <w:ind w:left="680"/>
        <w:jc w:val="both"/>
      </w:pPr>
      <w:r>
        <w:t>Расширение</w:t>
      </w:r>
      <w:r>
        <w:rPr>
          <w:spacing w:val="45"/>
        </w:rPr>
        <w:t xml:space="preserve"> </w:t>
      </w:r>
      <w:r>
        <w:t>круга</w:t>
      </w:r>
      <w:r>
        <w:rPr>
          <w:spacing w:val="46"/>
        </w:rPr>
        <w:t xml:space="preserve"> </w:t>
      </w:r>
      <w:r>
        <w:t>собственных</w:t>
      </w:r>
      <w:r>
        <w:rPr>
          <w:spacing w:val="45"/>
        </w:rPr>
        <w:t xml:space="preserve"> </w:t>
      </w:r>
      <w:r>
        <w:t>имён:</w:t>
      </w:r>
      <w:r>
        <w:rPr>
          <w:spacing w:val="49"/>
        </w:rPr>
        <w:t xml:space="preserve"> </w:t>
      </w:r>
      <w:r>
        <w:t>названия</w:t>
      </w:r>
      <w:r>
        <w:rPr>
          <w:spacing w:val="46"/>
        </w:rPr>
        <w:t xml:space="preserve"> </w:t>
      </w:r>
      <w:r>
        <w:t>городов,</w:t>
      </w:r>
      <w:r>
        <w:rPr>
          <w:spacing w:val="47"/>
        </w:rPr>
        <w:t xml:space="preserve"> </w:t>
      </w:r>
      <w:r>
        <w:t>сёл,</w:t>
      </w:r>
      <w:r>
        <w:rPr>
          <w:spacing w:val="47"/>
        </w:rPr>
        <w:t xml:space="preserve"> </w:t>
      </w:r>
      <w:r>
        <w:t>деревень,</w:t>
      </w:r>
      <w:r>
        <w:rPr>
          <w:spacing w:val="47"/>
        </w:rPr>
        <w:t xml:space="preserve"> </w:t>
      </w:r>
      <w:r>
        <w:t>улиц.</w:t>
      </w:r>
    </w:p>
    <w:p>
      <w:pPr>
        <w:pStyle w:val="12"/>
        <w:spacing w:line="322" w:lineRule="exact"/>
        <w:ind w:left="113"/>
        <w:jc w:val="both"/>
      </w:pPr>
      <w:r>
        <w:t>Большая</w:t>
      </w:r>
      <w:r>
        <w:rPr>
          <w:spacing w:val="-3"/>
        </w:rPr>
        <w:t xml:space="preserve"> </w:t>
      </w:r>
      <w:r>
        <w:t>буква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названиях.</w:t>
      </w:r>
      <w:r>
        <w:rPr>
          <w:spacing w:val="-2"/>
        </w:rPr>
        <w:t xml:space="preserve"> </w:t>
      </w:r>
      <w:r>
        <w:t>Знание</w:t>
      </w:r>
      <w:r>
        <w:rPr>
          <w:spacing w:val="2"/>
        </w:rPr>
        <w:t xml:space="preserve"> </w:t>
      </w:r>
      <w:r>
        <w:t>своего</w:t>
      </w:r>
      <w:r>
        <w:rPr>
          <w:spacing w:val="-5"/>
        </w:rPr>
        <w:t xml:space="preserve"> </w:t>
      </w:r>
      <w:r>
        <w:t>домашнего</w:t>
      </w:r>
      <w:r>
        <w:rPr>
          <w:spacing w:val="-4"/>
        </w:rPr>
        <w:t xml:space="preserve"> </w:t>
      </w:r>
      <w:r>
        <w:t>адреса,</w:t>
      </w:r>
      <w:r>
        <w:rPr>
          <w:spacing w:val="-6"/>
        </w:rPr>
        <w:t xml:space="preserve"> </w:t>
      </w:r>
      <w:r>
        <w:t>адреса</w:t>
      </w:r>
      <w:r>
        <w:rPr>
          <w:spacing w:val="-8"/>
        </w:rPr>
        <w:t xml:space="preserve"> </w:t>
      </w:r>
      <w:r>
        <w:t>школы.</w:t>
      </w:r>
    </w:p>
    <w:p>
      <w:pPr>
        <w:spacing w:before="0"/>
        <w:ind w:left="113" w:right="133" w:firstLine="566"/>
        <w:jc w:val="both"/>
        <w:rPr>
          <w:sz w:val="28"/>
        </w:rPr>
      </w:pPr>
      <w:r>
        <w:rPr>
          <w:sz w:val="28"/>
        </w:rPr>
        <w:t>Закрепление знаний о словах, обозначающих действия, умения находить их в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тексте, различать по вопросам </w:t>
      </w:r>
      <w:r>
        <w:rPr>
          <w:i/>
          <w:sz w:val="28"/>
        </w:rPr>
        <w:t>что делает? что делал? что сделал? что будет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делать?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сделает?,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правильно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речи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словами,</w:t>
      </w:r>
      <w:r>
        <w:rPr>
          <w:spacing w:val="1"/>
          <w:sz w:val="28"/>
        </w:rPr>
        <w:t xml:space="preserve"> </w:t>
      </w:r>
      <w:r>
        <w:rPr>
          <w:sz w:val="28"/>
        </w:rPr>
        <w:t>обозначающими предметы.</w:t>
      </w:r>
    </w:p>
    <w:p>
      <w:pPr>
        <w:pStyle w:val="12"/>
        <w:ind w:left="113" w:right="130" w:firstLine="566"/>
        <w:jc w:val="both"/>
      </w:pPr>
      <w:r>
        <w:t>Подбор к данному предмету ряда действий и определение предмета по ряду</w:t>
      </w:r>
      <w:r>
        <w:rPr>
          <w:spacing w:val="1"/>
        </w:rPr>
        <w:t xml:space="preserve"> </w:t>
      </w:r>
      <w:r>
        <w:t>действий.</w:t>
      </w:r>
    </w:p>
    <w:p>
      <w:pPr>
        <w:pStyle w:val="12"/>
        <w:ind w:left="113" w:right="116" w:firstLine="566"/>
        <w:jc w:val="both"/>
      </w:pPr>
      <w:r>
        <w:t>Слова,</w:t>
      </w:r>
      <w:r>
        <w:rPr>
          <w:spacing w:val="1"/>
        </w:rPr>
        <w:t xml:space="preserve"> </w:t>
      </w:r>
      <w:r>
        <w:t>обозначающие</w:t>
      </w:r>
      <w:r>
        <w:rPr>
          <w:spacing w:val="1"/>
        </w:rPr>
        <w:t xml:space="preserve"> </w:t>
      </w:r>
      <w:r>
        <w:t>признаки</w:t>
      </w:r>
      <w:r>
        <w:rPr>
          <w:spacing w:val="1"/>
        </w:rPr>
        <w:t xml:space="preserve"> </w:t>
      </w:r>
      <w:r>
        <w:t>(качества)</w:t>
      </w:r>
      <w:r>
        <w:rPr>
          <w:spacing w:val="1"/>
        </w:rPr>
        <w:t xml:space="preserve"> </w:t>
      </w:r>
      <w:r>
        <w:t>предметов:</w:t>
      </w:r>
      <w:r>
        <w:rPr>
          <w:spacing w:val="1"/>
        </w:rPr>
        <w:t xml:space="preserve"> </w:t>
      </w:r>
      <w:r>
        <w:t>называние</w:t>
      </w:r>
      <w:r>
        <w:rPr>
          <w:spacing w:val="1"/>
        </w:rPr>
        <w:t xml:space="preserve"> </w:t>
      </w:r>
      <w:r>
        <w:t>признака</w:t>
      </w:r>
      <w:r>
        <w:rPr>
          <w:spacing w:val="1"/>
        </w:rPr>
        <w:t xml:space="preserve"> </w:t>
      </w:r>
      <w:r>
        <w:t xml:space="preserve">(качества) данного предмета по вопросам: </w:t>
      </w:r>
      <w:r>
        <w:rPr>
          <w:i/>
        </w:rPr>
        <w:t xml:space="preserve">какой? какая? какое? какие?; </w:t>
      </w:r>
      <w:r>
        <w:t>нахождение</w:t>
      </w:r>
      <w:r>
        <w:rPr>
          <w:spacing w:val="-67"/>
        </w:rPr>
        <w:t xml:space="preserve"> </w:t>
      </w:r>
      <w:r>
        <w:t>слов, обозначающих признаки (качества), в тексте и правильное отнесение их к</w:t>
      </w:r>
      <w:r>
        <w:rPr>
          <w:spacing w:val="1"/>
        </w:rPr>
        <w:t xml:space="preserve"> </w:t>
      </w:r>
      <w:r>
        <w:t>словам, обозначающим предметы;</w:t>
      </w:r>
      <w:r>
        <w:rPr>
          <w:spacing w:val="1"/>
        </w:rPr>
        <w:t xml:space="preserve"> </w:t>
      </w:r>
      <w:r>
        <w:t>подбор и называние ряда признаков (качеств)</w:t>
      </w:r>
      <w:r>
        <w:rPr>
          <w:spacing w:val="1"/>
        </w:rPr>
        <w:t xml:space="preserve"> </w:t>
      </w:r>
      <w:r>
        <w:t>данного предмета и определение предмета по ряду признаков (качеств), сравнение</w:t>
      </w:r>
      <w:r>
        <w:rPr>
          <w:spacing w:val="1"/>
        </w:rPr>
        <w:t xml:space="preserve"> </w:t>
      </w:r>
      <w:r>
        <w:t>двух предметов по их качествам</w:t>
      </w:r>
      <w:r>
        <w:rPr>
          <w:spacing w:val="1"/>
        </w:rPr>
        <w:t xml:space="preserve"> </w:t>
      </w:r>
      <w:r>
        <w:t>(</w:t>
      </w:r>
      <w:r>
        <w:rPr>
          <w:i/>
        </w:rPr>
        <w:t>снег белый</w:t>
      </w:r>
      <w:r>
        <w:t>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rPr>
          <w:i/>
        </w:rPr>
        <w:t>уголь чёрный</w:t>
      </w:r>
      <w:r>
        <w:t xml:space="preserve">; </w:t>
      </w:r>
      <w:r>
        <w:rPr>
          <w:i/>
        </w:rPr>
        <w:t>камень твёрдый</w:t>
      </w:r>
      <w:r>
        <w:t>,</w:t>
      </w:r>
      <w:r>
        <w:rPr>
          <w:spacing w:val="70"/>
        </w:rPr>
        <w:t xml:space="preserve"> </w:t>
      </w:r>
      <w:r>
        <w:t>а</w:t>
      </w:r>
      <w:r>
        <w:rPr>
          <w:spacing w:val="1"/>
        </w:rPr>
        <w:t xml:space="preserve"> </w:t>
      </w:r>
      <w:r>
        <w:rPr>
          <w:i/>
        </w:rPr>
        <w:t>вата</w:t>
      </w:r>
      <w:r>
        <w:rPr>
          <w:i/>
          <w:spacing w:val="1"/>
        </w:rPr>
        <w:t xml:space="preserve"> </w:t>
      </w:r>
      <w:r>
        <w:rPr>
          <w:i/>
        </w:rPr>
        <w:t>мягкая</w:t>
      </w:r>
      <w:r>
        <w:t>);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слов,</w:t>
      </w:r>
      <w:r>
        <w:rPr>
          <w:spacing w:val="1"/>
        </w:rPr>
        <w:t xml:space="preserve"> </w:t>
      </w:r>
      <w:r>
        <w:t>обозначающих</w:t>
      </w:r>
      <w:r>
        <w:rPr>
          <w:spacing w:val="1"/>
        </w:rPr>
        <w:t xml:space="preserve"> </w:t>
      </w:r>
      <w:r>
        <w:t>признаки,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обозначающими предметы.</w:t>
      </w:r>
    </w:p>
    <w:p>
      <w:pPr>
        <w:spacing w:before="1"/>
        <w:ind w:left="113" w:right="126" w:firstLine="566"/>
        <w:jc w:val="both"/>
        <w:rPr>
          <w:sz w:val="28"/>
        </w:rPr>
      </w:pPr>
      <w:r>
        <w:rPr>
          <w:sz w:val="28"/>
        </w:rPr>
        <w:t>Предлог.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предлоги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к,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под,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над,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(об)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раздельно со</w:t>
      </w:r>
      <w:r>
        <w:rPr>
          <w:spacing w:val="1"/>
          <w:sz w:val="28"/>
        </w:rPr>
        <w:t xml:space="preserve"> </w:t>
      </w:r>
      <w:r>
        <w:rPr>
          <w:sz w:val="28"/>
        </w:rPr>
        <w:t>словами (с</w:t>
      </w:r>
      <w:r>
        <w:rPr>
          <w:spacing w:val="2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1"/>
          <w:sz w:val="28"/>
        </w:rPr>
        <w:t xml:space="preserve"> </w:t>
      </w:r>
      <w:r>
        <w:rPr>
          <w:sz w:val="28"/>
        </w:rPr>
        <w:t>учителя).</w:t>
      </w:r>
    </w:p>
    <w:p>
      <w:pPr>
        <w:pStyle w:val="9"/>
        <w:spacing w:line="321" w:lineRule="exact"/>
        <w:ind w:left="680" w:right="0"/>
        <w:jc w:val="both"/>
      </w:pPr>
      <w:r>
        <w:t>Предложение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22</w:t>
      </w:r>
      <w:r>
        <w:rPr>
          <w:spacing w:val="-3"/>
        </w:rPr>
        <w:t xml:space="preserve"> </w:t>
      </w:r>
      <w:r>
        <w:t>часа</w:t>
      </w:r>
    </w:p>
    <w:p>
      <w:pPr>
        <w:pStyle w:val="12"/>
        <w:spacing w:line="322" w:lineRule="exact"/>
        <w:ind w:left="680"/>
        <w:jc w:val="both"/>
      </w:pPr>
      <w:r>
        <w:t>Практическое</w:t>
      </w:r>
      <w:r>
        <w:rPr>
          <w:spacing w:val="-7"/>
        </w:rPr>
        <w:t xml:space="preserve"> </w:t>
      </w:r>
      <w:r>
        <w:t>знакомство</w:t>
      </w:r>
      <w:r>
        <w:rPr>
          <w:spacing w:val="-8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построением</w:t>
      </w:r>
      <w:r>
        <w:rPr>
          <w:spacing w:val="-2"/>
        </w:rPr>
        <w:t xml:space="preserve"> </w:t>
      </w:r>
      <w:r>
        <w:t>простого</w:t>
      </w:r>
      <w:r>
        <w:rPr>
          <w:spacing w:val="-7"/>
        </w:rPr>
        <w:t xml:space="preserve"> </w:t>
      </w:r>
      <w:r>
        <w:t>предложения.</w:t>
      </w:r>
    </w:p>
    <w:p>
      <w:pPr>
        <w:pStyle w:val="12"/>
        <w:ind w:left="680" w:right="126"/>
        <w:jc w:val="both"/>
      </w:pPr>
      <w:r>
        <w:t>Выделение в тексте или составление предложений на заданную учителем тему.</w:t>
      </w:r>
      <w:r>
        <w:rPr>
          <w:spacing w:val="1"/>
        </w:rPr>
        <w:t xml:space="preserve"> </w:t>
      </w:r>
      <w:r>
        <w:t>Умение</w:t>
      </w:r>
      <w:r>
        <w:rPr>
          <w:spacing w:val="25"/>
        </w:rPr>
        <w:t xml:space="preserve"> </w:t>
      </w:r>
      <w:r>
        <w:t>закончить</w:t>
      </w:r>
      <w:r>
        <w:rPr>
          <w:spacing w:val="22"/>
        </w:rPr>
        <w:t xml:space="preserve"> </w:t>
      </w:r>
      <w:r>
        <w:t>предложение</w:t>
      </w:r>
      <w:r>
        <w:rPr>
          <w:spacing w:val="26"/>
        </w:rPr>
        <w:t xml:space="preserve"> </w:t>
      </w:r>
      <w:r>
        <w:t>или</w:t>
      </w:r>
      <w:r>
        <w:rPr>
          <w:spacing w:val="24"/>
        </w:rPr>
        <w:t xml:space="preserve"> </w:t>
      </w:r>
      <w:r>
        <w:t>дополнить</w:t>
      </w:r>
      <w:r>
        <w:rPr>
          <w:spacing w:val="23"/>
        </w:rPr>
        <w:t xml:space="preserve"> </w:t>
      </w:r>
      <w:r>
        <w:t>его</w:t>
      </w:r>
      <w:r>
        <w:rPr>
          <w:spacing w:val="24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одному-двум</w:t>
      </w:r>
      <w:r>
        <w:rPr>
          <w:spacing w:val="25"/>
        </w:rPr>
        <w:t xml:space="preserve"> </w:t>
      </w:r>
      <w:r>
        <w:t>вопросам;</w:t>
      </w:r>
    </w:p>
    <w:p>
      <w:pPr>
        <w:pStyle w:val="12"/>
        <w:ind w:left="113" w:right="138"/>
        <w:jc w:val="both"/>
      </w:pPr>
      <w:r>
        <w:t>ответить на заданные вопросы. Умение строить предложение, составлять рассказы.</w:t>
      </w:r>
      <w:r>
        <w:rPr>
          <w:spacing w:val="1"/>
        </w:rPr>
        <w:t xml:space="preserve"> </w:t>
      </w:r>
      <w:r>
        <w:t>Умение ответить на заданный вопрос, пользуясь словами этого вопроса, и</w:t>
      </w:r>
      <w:r>
        <w:rPr>
          <w:spacing w:val="1"/>
        </w:rPr>
        <w:t xml:space="preserve"> </w:t>
      </w:r>
      <w:r>
        <w:t>записать</w:t>
      </w:r>
      <w:r>
        <w:rPr>
          <w:spacing w:val="1"/>
        </w:rPr>
        <w:t xml:space="preserve"> </w:t>
      </w:r>
      <w:r>
        <w:t>его.</w:t>
      </w:r>
    </w:p>
    <w:p>
      <w:pPr>
        <w:pStyle w:val="12"/>
        <w:tabs>
          <w:tab w:val="left" w:pos="2391"/>
          <w:tab w:val="left" w:pos="4194"/>
          <w:tab w:val="left" w:pos="4655"/>
          <w:tab w:val="left" w:pos="5460"/>
          <w:tab w:val="left" w:pos="6554"/>
          <w:tab w:val="left" w:pos="8323"/>
          <w:tab w:val="left" w:pos="9287"/>
        </w:tabs>
        <w:spacing w:before="3"/>
        <w:ind w:left="680"/>
      </w:pPr>
      <w:r>
        <w:t>Составление</w:t>
      </w:r>
      <w:r>
        <w:tab/>
      </w:r>
      <w:r>
        <w:t>предложений</w:t>
      </w:r>
      <w:r>
        <w:tab/>
      </w:r>
      <w:r>
        <w:t>из</w:t>
      </w:r>
      <w:r>
        <w:tab/>
      </w:r>
      <w:r>
        <w:t>слов,</w:t>
      </w:r>
      <w:r>
        <w:tab/>
      </w:r>
      <w:r>
        <w:t>данных</w:t>
      </w:r>
      <w:r>
        <w:tab/>
      </w:r>
      <w:r>
        <w:t>в</w:t>
      </w:r>
      <w:r>
        <w:rPr>
          <w:spacing w:val="121"/>
        </w:rPr>
        <w:t xml:space="preserve"> </w:t>
      </w:r>
      <w:r>
        <w:t>начальной</w:t>
      </w:r>
      <w:r>
        <w:tab/>
      </w:r>
      <w:r>
        <w:t>форме</w:t>
      </w:r>
      <w:r>
        <w:tab/>
      </w:r>
      <w:r>
        <w:t>(</w:t>
      </w:r>
      <w:r>
        <w:rPr>
          <w:i/>
        </w:rPr>
        <w:t>столяр</w:t>
      </w:r>
      <w:r>
        <w:t>,</w:t>
      </w:r>
    </w:p>
    <w:p>
      <w:pPr>
        <w:spacing w:before="0" w:line="322" w:lineRule="exact"/>
        <w:ind w:left="113" w:right="0" w:firstLine="0"/>
        <w:jc w:val="left"/>
        <w:rPr>
          <w:sz w:val="28"/>
        </w:rPr>
      </w:pPr>
      <w:r>
        <w:rPr>
          <w:i/>
          <w:sz w:val="28"/>
        </w:rPr>
        <w:t>строгать</w:t>
      </w:r>
      <w:r>
        <w:rPr>
          <w:sz w:val="28"/>
        </w:rPr>
        <w:t>,</w:t>
      </w:r>
      <w:r>
        <w:rPr>
          <w:spacing w:val="-5"/>
          <w:sz w:val="28"/>
        </w:rPr>
        <w:t xml:space="preserve"> </w:t>
      </w:r>
      <w:r>
        <w:rPr>
          <w:i/>
          <w:sz w:val="28"/>
        </w:rPr>
        <w:t>доска</w:t>
      </w:r>
      <w:r>
        <w:rPr>
          <w:sz w:val="28"/>
        </w:rPr>
        <w:t>).</w:t>
      </w:r>
    </w:p>
    <w:p>
      <w:pPr>
        <w:pStyle w:val="12"/>
        <w:ind w:left="113" w:firstLine="566"/>
      </w:pPr>
      <w:r>
        <w:t>Умение</w:t>
      </w:r>
      <w:r>
        <w:rPr>
          <w:spacing w:val="8"/>
        </w:rPr>
        <w:t xml:space="preserve"> </w:t>
      </w:r>
      <w:r>
        <w:t>ответить</w:t>
      </w:r>
      <w:r>
        <w:rPr>
          <w:spacing w:val="7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заданный</w:t>
      </w:r>
      <w:r>
        <w:rPr>
          <w:spacing w:val="12"/>
        </w:rPr>
        <w:t xml:space="preserve"> </w:t>
      </w:r>
      <w:r>
        <w:t>вопрос,</w:t>
      </w:r>
      <w:r>
        <w:rPr>
          <w:spacing w:val="10"/>
        </w:rPr>
        <w:t xml:space="preserve"> </w:t>
      </w:r>
      <w:r>
        <w:t>пользуясь</w:t>
      </w:r>
      <w:r>
        <w:rPr>
          <w:spacing w:val="7"/>
        </w:rPr>
        <w:t xml:space="preserve"> </w:t>
      </w:r>
      <w:r>
        <w:t>словами</w:t>
      </w:r>
      <w:r>
        <w:rPr>
          <w:spacing w:val="8"/>
        </w:rPr>
        <w:t xml:space="preserve"> </w:t>
      </w:r>
      <w:r>
        <w:t>этого</w:t>
      </w:r>
      <w:r>
        <w:rPr>
          <w:spacing w:val="8"/>
        </w:rPr>
        <w:t xml:space="preserve"> </w:t>
      </w:r>
      <w:r>
        <w:t>вопроса,</w:t>
      </w:r>
      <w:r>
        <w:rPr>
          <w:spacing w:val="10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записать</w:t>
      </w:r>
      <w:r>
        <w:rPr>
          <w:spacing w:val="-2"/>
        </w:rPr>
        <w:t xml:space="preserve"> </w:t>
      </w:r>
      <w:r>
        <w:t>ответ.</w:t>
      </w:r>
    </w:p>
    <w:p>
      <w:pPr>
        <w:pStyle w:val="12"/>
        <w:spacing w:before="10"/>
        <w:rPr>
          <w:sz w:val="27"/>
        </w:rPr>
      </w:pPr>
    </w:p>
    <w:p>
      <w:pPr>
        <w:pStyle w:val="12"/>
        <w:ind w:left="113" w:right="120" w:firstLine="566"/>
        <w:jc w:val="both"/>
      </w:pPr>
      <w:r>
        <w:t>Последовательность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разделов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программе</w:t>
      </w:r>
      <w:r>
        <w:rPr>
          <w:spacing w:val="7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распределением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разделам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2"/>
        </w:rPr>
        <w:t xml:space="preserve"> </w:t>
      </w:r>
      <w:r>
        <w:t>следующим</w:t>
      </w:r>
      <w:r>
        <w:rPr>
          <w:spacing w:val="2"/>
        </w:rPr>
        <w:t xml:space="preserve"> </w:t>
      </w:r>
      <w:r>
        <w:t>образом:</w:t>
      </w:r>
    </w:p>
    <w:p>
      <w:pPr>
        <w:pStyle w:val="12"/>
        <w:spacing w:before="1"/>
      </w:pPr>
    </w:p>
    <w:tbl>
      <w:tblPr>
        <w:tblStyle w:val="11"/>
        <w:tblW w:w="0" w:type="auto"/>
        <w:tblInd w:w="96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00"/>
        <w:gridCol w:w="4577"/>
        <w:gridCol w:w="2128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7" w:hRule="atLeast"/>
        </w:trPr>
        <w:tc>
          <w:tcPr>
            <w:tcW w:w="1100" w:type="dxa"/>
          </w:tcPr>
          <w:p>
            <w:pPr>
              <w:pStyle w:val="15"/>
              <w:spacing w:before="2"/>
              <w:ind w:left="5"/>
              <w:jc w:val="center"/>
              <w:rPr>
                <w:b/>
                <w:sz w:val="28"/>
              </w:rPr>
            </w:pPr>
            <w:r>
              <w:rPr>
                <w:b/>
                <w:w w:val="99"/>
                <w:sz w:val="28"/>
              </w:rPr>
              <w:t>№</w:t>
            </w:r>
          </w:p>
        </w:tc>
        <w:tc>
          <w:tcPr>
            <w:tcW w:w="4577" w:type="dxa"/>
          </w:tcPr>
          <w:p>
            <w:pPr>
              <w:pStyle w:val="15"/>
              <w:spacing w:before="2"/>
              <w:ind w:left="832"/>
              <w:rPr>
                <w:b/>
                <w:sz w:val="28"/>
              </w:rPr>
            </w:pPr>
            <w:r>
              <w:rPr>
                <w:b/>
                <w:sz w:val="28"/>
              </w:rPr>
              <w:t>Наименование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раздела</w:t>
            </w:r>
          </w:p>
        </w:tc>
        <w:tc>
          <w:tcPr>
            <w:tcW w:w="2128" w:type="dxa"/>
          </w:tcPr>
          <w:p>
            <w:pPr>
              <w:pStyle w:val="15"/>
              <w:spacing w:line="322" w:lineRule="exact"/>
              <w:ind w:left="702" w:right="321" w:hanging="365"/>
              <w:rPr>
                <w:b/>
                <w:sz w:val="28"/>
              </w:rPr>
            </w:pPr>
            <w:r>
              <w:rPr>
                <w:b/>
                <w:spacing w:val="-1"/>
                <w:sz w:val="28"/>
              </w:rPr>
              <w:t>количество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часов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 w:hRule="atLeast"/>
        </w:trPr>
        <w:tc>
          <w:tcPr>
            <w:tcW w:w="1100" w:type="dxa"/>
          </w:tcPr>
          <w:p>
            <w:pPr>
              <w:pStyle w:val="15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4577" w:type="dxa"/>
          </w:tcPr>
          <w:p>
            <w:pPr>
              <w:pStyle w:val="15"/>
              <w:spacing w:line="302" w:lineRule="exact"/>
              <w:rPr>
                <w:sz w:val="28"/>
              </w:rPr>
            </w:pPr>
            <w:r>
              <w:rPr>
                <w:sz w:val="28"/>
              </w:rPr>
              <w:t>Повторение</w:t>
            </w:r>
          </w:p>
        </w:tc>
        <w:tc>
          <w:tcPr>
            <w:tcW w:w="2128" w:type="dxa"/>
          </w:tcPr>
          <w:p>
            <w:pPr>
              <w:pStyle w:val="15"/>
              <w:spacing w:line="302" w:lineRule="exact"/>
              <w:ind w:left="831" w:right="829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" w:hRule="atLeast"/>
        </w:trPr>
        <w:tc>
          <w:tcPr>
            <w:tcW w:w="1100" w:type="dxa"/>
          </w:tcPr>
          <w:p>
            <w:pPr>
              <w:pStyle w:val="15"/>
              <w:spacing w:before="2" w:line="304" w:lineRule="exact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4577" w:type="dxa"/>
          </w:tcPr>
          <w:p>
            <w:pPr>
              <w:pStyle w:val="15"/>
              <w:spacing w:before="2" w:line="304" w:lineRule="exact"/>
              <w:rPr>
                <w:sz w:val="28"/>
              </w:rPr>
            </w:pPr>
            <w:r>
              <w:rPr>
                <w:sz w:val="28"/>
              </w:rPr>
              <w:t>Звуки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буквы</w:t>
            </w:r>
          </w:p>
        </w:tc>
        <w:tc>
          <w:tcPr>
            <w:tcW w:w="2128" w:type="dxa"/>
          </w:tcPr>
          <w:p>
            <w:pPr>
              <w:pStyle w:val="15"/>
              <w:spacing w:before="2" w:line="304" w:lineRule="exact"/>
              <w:ind w:left="831" w:right="829"/>
              <w:jc w:val="center"/>
              <w:rPr>
                <w:sz w:val="28"/>
              </w:rPr>
            </w:pPr>
            <w:r>
              <w:rPr>
                <w:sz w:val="28"/>
              </w:rPr>
              <w:t>61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1100" w:type="dxa"/>
          </w:tcPr>
          <w:p>
            <w:pPr>
              <w:pStyle w:val="15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4577" w:type="dxa"/>
          </w:tcPr>
          <w:p>
            <w:pPr>
              <w:pStyle w:val="15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Слово</w:t>
            </w:r>
          </w:p>
        </w:tc>
        <w:tc>
          <w:tcPr>
            <w:tcW w:w="2128" w:type="dxa"/>
          </w:tcPr>
          <w:p>
            <w:pPr>
              <w:pStyle w:val="15"/>
              <w:spacing w:line="301" w:lineRule="exact"/>
              <w:ind w:left="831" w:right="829"/>
              <w:jc w:val="center"/>
              <w:rPr>
                <w:sz w:val="28"/>
              </w:rPr>
            </w:pPr>
            <w:r>
              <w:rPr>
                <w:sz w:val="28"/>
              </w:rPr>
              <w:t>62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" w:hRule="atLeast"/>
        </w:trPr>
        <w:tc>
          <w:tcPr>
            <w:tcW w:w="1100" w:type="dxa"/>
          </w:tcPr>
          <w:p>
            <w:pPr>
              <w:pStyle w:val="15"/>
              <w:spacing w:before="2" w:line="304" w:lineRule="exact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4577" w:type="dxa"/>
          </w:tcPr>
          <w:p>
            <w:pPr>
              <w:pStyle w:val="15"/>
              <w:spacing w:before="2" w:line="304" w:lineRule="exact"/>
              <w:rPr>
                <w:sz w:val="28"/>
              </w:rPr>
            </w:pPr>
            <w:r>
              <w:rPr>
                <w:sz w:val="28"/>
              </w:rPr>
              <w:t>Предложение</w:t>
            </w:r>
          </w:p>
        </w:tc>
        <w:tc>
          <w:tcPr>
            <w:tcW w:w="2128" w:type="dxa"/>
          </w:tcPr>
          <w:p>
            <w:pPr>
              <w:pStyle w:val="15"/>
              <w:spacing w:before="2" w:line="304" w:lineRule="exact"/>
              <w:ind w:left="831" w:right="829"/>
              <w:jc w:val="center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" w:hRule="atLeast"/>
        </w:trPr>
        <w:tc>
          <w:tcPr>
            <w:tcW w:w="1100" w:type="dxa"/>
          </w:tcPr>
          <w:p>
            <w:pPr>
              <w:pStyle w:val="15"/>
              <w:spacing w:line="306" w:lineRule="exact"/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  <w:tc>
          <w:tcPr>
            <w:tcW w:w="4577" w:type="dxa"/>
          </w:tcPr>
          <w:p>
            <w:pPr>
              <w:pStyle w:val="15"/>
              <w:spacing w:line="306" w:lineRule="exact"/>
              <w:rPr>
                <w:sz w:val="28"/>
              </w:rPr>
            </w:pPr>
            <w:r>
              <w:rPr>
                <w:sz w:val="28"/>
              </w:rPr>
              <w:t>Повторение</w:t>
            </w:r>
          </w:p>
        </w:tc>
        <w:tc>
          <w:tcPr>
            <w:tcW w:w="2128" w:type="dxa"/>
          </w:tcPr>
          <w:p>
            <w:pPr>
              <w:pStyle w:val="15"/>
              <w:spacing w:line="306" w:lineRule="exact"/>
              <w:ind w:left="831" w:right="829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6" w:hRule="atLeast"/>
        </w:trPr>
        <w:tc>
          <w:tcPr>
            <w:tcW w:w="5677" w:type="dxa"/>
            <w:gridSpan w:val="2"/>
          </w:tcPr>
          <w:p>
            <w:pPr>
              <w:pStyle w:val="15"/>
              <w:spacing w:line="307" w:lineRule="exact"/>
              <w:ind w:left="2390" w:right="238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2128" w:type="dxa"/>
          </w:tcPr>
          <w:p>
            <w:pPr>
              <w:pStyle w:val="15"/>
              <w:spacing w:line="307" w:lineRule="exact"/>
              <w:ind w:left="831" w:right="83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170</w:t>
            </w:r>
          </w:p>
        </w:tc>
      </w:tr>
    </w:tbl>
    <w:p>
      <w:pPr>
        <w:spacing w:after="0" w:line="307" w:lineRule="exact"/>
        <w:jc w:val="center"/>
        <w:rPr>
          <w:sz w:val="28"/>
        </w:rPr>
        <w:sectPr>
          <w:pgSz w:w="11910" w:h="16840"/>
          <w:pgMar w:top="760" w:right="440" w:bottom="280" w:left="1020" w:header="290" w:footer="0" w:gutter="0"/>
          <w:cols w:space="720" w:num="1"/>
        </w:sectPr>
      </w:pPr>
    </w:p>
    <w:p>
      <w:pPr>
        <w:pStyle w:val="12"/>
        <w:spacing w:before="1"/>
        <w:rPr>
          <w:sz w:val="27"/>
        </w:rPr>
      </w:pPr>
    </w:p>
    <w:p>
      <w:pPr>
        <w:pStyle w:val="8"/>
        <w:numPr>
          <w:ilvl w:val="0"/>
          <w:numId w:val="1"/>
        </w:numPr>
        <w:tabs>
          <w:tab w:val="left" w:pos="1534"/>
          <w:tab w:val="left" w:pos="1535"/>
        </w:tabs>
        <w:spacing w:before="87" w:after="0" w:line="240" w:lineRule="auto"/>
        <w:ind w:left="3081" w:right="138" w:hanging="2397"/>
        <w:jc w:val="left"/>
      </w:pPr>
      <w:r>
        <w:t>КАЛЕНДАРНО-ТЕМАТИЧЕСКОЕ</w:t>
      </w:r>
      <w:r>
        <w:rPr>
          <w:spacing w:val="-14"/>
        </w:rPr>
        <w:t xml:space="preserve"> </w:t>
      </w:r>
      <w:r>
        <w:t>ПЛАНИРОВАНИЕ</w:t>
      </w:r>
      <w:r>
        <w:rPr>
          <w:spacing w:val="-14"/>
        </w:rPr>
        <w:t xml:space="preserve"> </w:t>
      </w:r>
      <w:r>
        <w:t>УЧЕБНОГО</w:t>
      </w:r>
      <w:r>
        <w:rPr>
          <w:spacing w:val="-67"/>
        </w:rPr>
        <w:t xml:space="preserve"> </w:t>
      </w:r>
      <w:r>
        <w:t>ПРЕДМЕТА</w:t>
      </w:r>
      <w:r>
        <w:rPr>
          <w:spacing w:val="3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</w:p>
    <w:p>
      <w:pPr>
        <w:pStyle w:val="12"/>
        <w:spacing w:before="4"/>
        <w:ind w:left="680"/>
      </w:pPr>
      <w:r>
        <w:t>Приложение</w:t>
      </w:r>
      <w:r>
        <w:rPr>
          <w:spacing w:val="-4"/>
        </w:rPr>
        <w:t xml:space="preserve"> </w:t>
      </w:r>
      <w:r>
        <w:t>1.</w:t>
      </w:r>
    </w:p>
    <w:p>
      <w:pPr>
        <w:pStyle w:val="12"/>
        <w:spacing w:before="11"/>
        <w:rPr>
          <w:sz w:val="27"/>
        </w:rPr>
      </w:pPr>
    </w:p>
    <w:p>
      <w:pPr>
        <w:pStyle w:val="8"/>
        <w:spacing w:line="240" w:lineRule="auto"/>
        <w:ind w:left="3738" w:hanging="1633"/>
        <w:jc w:val="left"/>
      </w:pPr>
      <w:r>
        <w:t>ОЦЕНОЧНАЯ</w:t>
      </w:r>
      <w:r>
        <w:rPr>
          <w:spacing w:val="-11"/>
        </w:rPr>
        <w:t xml:space="preserve"> </w:t>
      </w:r>
      <w:r>
        <w:t>ДЕЯТЕЛЬНОСТЬ</w:t>
      </w:r>
      <w:r>
        <w:rPr>
          <w:spacing w:val="-13"/>
        </w:rPr>
        <w:t xml:space="preserve"> </w:t>
      </w:r>
      <w:r>
        <w:t>(КОНТРОЛЬНЫЙ</w:t>
      </w:r>
      <w:r>
        <w:rPr>
          <w:spacing w:val="-67"/>
        </w:rPr>
        <w:t xml:space="preserve"> </w:t>
      </w:r>
      <w:r>
        <w:t>ИНСТРУМЕНТАРИЙ)</w:t>
      </w:r>
    </w:p>
    <w:p>
      <w:pPr>
        <w:pStyle w:val="12"/>
        <w:spacing w:line="321" w:lineRule="exact"/>
        <w:ind w:left="680"/>
      </w:pPr>
      <w:r>
        <w:t>Приложение</w:t>
      </w:r>
      <w:r>
        <w:rPr>
          <w:spacing w:val="-4"/>
        </w:rPr>
        <w:t xml:space="preserve"> </w:t>
      </w:r>
      <w:r>
        <w:t>2.</w:t>
      </w:r>
    </w:p>
    <w:p>
      <w:pPr>
        <w:pStyle w:val="12"/>
        <w:spacing w:before="10"/>
        <w:rPr>
          <w:sz w:val="27"/>
        </w:rPr>
      </w:pPr>
    </w:p>
    <w:p>
      <w:pPr>
        <w:pStyle w:val="8"/>
        <w:numPr>
          <w:ilvl w:val="0"/>
          <w:numId w:val="1"/>
        </w:numPr>
        <w:tabs>
          <w:tab w:val="left" w:pos="2437"/>
          <w:tab w:val="left" w:pos="2438"/>
        </w:tabs>
        <w:spacing w:before="0" w:after="0" w:line="240" w:lineRule="auto"/>
        <w:ind w:left="3153" w:right="1169" w:hanging="1437"/>
        <w:jc w:val="left"/>
      </w:pPr>
      <w:r>
        <w:rPr>
          <w:w w:val="95"/>
        </w:rPr>
        <w:t>МАТЕРИАЛЬНО-ТЕХНИЧЕСКОЕ</w:t>
      </w:r>
      <w:r>
        <w:rPr>
          <w:spacing w:val="1"/>
          <w:w w:val="95"/>
        </w:rPr>
        <w:t xml:space="preserve"> </w:t>
      </w:r>
      <w:r>
        <w:rPr>
          <w:w w:val="95"/>
        </w:rPr>
        <w:t>ОБЕСПЕЧЕНИЕ</w:t>
      </w:r>
      <w:r>
        <w:rPr>
          <w:spacing w:val="1"/>
          <w:w w:val="95"/>
        </w:rPr>
        <w:t xml:space="preserve"> </w:t>
      </w:r>
      <w:r>
        <w:t>ОБРАЗОВАТЕЛЬНОЙ</w:t>
      </w:r>
      <w:r>
        <w:rPr>
          <w:spacing w:val="-1"/>
        </w:rPr>
        <w:t xml:space="preserve"> </w:t>
      </w:r>
      <w:r>
        <w:t>ДЕЯТЕЛЬНОСТИ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4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Учебная</w:t>
      </w:r>
      <w:r>
        <w:rPr>
          <w:spacing w:val="-4"/>
          <w:sz w:val="28"/>
        </w:rPr>
        <w:t xml:space="preserve"> </w:t>
      </w:r>
      <w:r>
        <w:rPr>
          <w:sz w:val="28"/>
        </w:rPr>
        <w:t>зона</w:t>
      </w:r>
      <w:r>
        <w:rPr>
          <w:spacing w:val="-4"/>
          <w:sz w:val="28"/>
        </w:rPr>
        <w:t xml:space="preserve"> </w:t>
      </w:r>
      <w:r>
        <w:rPr>
          <w:sz w:val="28"/>
        </w:rPr>
        <w:t>кабинета,</w:t>
      </w:r>
      <w:r>
        <w:rPr>
          <w:spacing w:val="-2"/>
          <w:sz w:val="28"/>
        </w:rPr>
        <w:t xml:space="preserve"> </w:t>
      </w:r>
      <w:r>
        <w:rPr>
          <w:sz w:val="28"/>
        </w:rPr>
        <w:t>оснащённая</w:t>
      </w:r>
      <w:r>
        <w:rPr>
          <w:spacing w:val="-3"/>
          <w:sz w:val="28"/>
        </w:rPr>
        <w:t xml:space="preserve"> </w:t>
      </w:r>
      <w:r>
        <w:rPr>
          <w:sz w:val="28"/>
        </w:rPr>
        <w:t>необходимой</w:t>
      </w:r>
      <w:r>
        <w:rPr>
          <w:spacing w:val="-5"/>
          <w:sz w:val="28"/>
        </w:rPr>
        <w:t xml:space="preserve"> </w:t>
      </w:r>
      <w:r>
        <w:rPr>
          <w:sz w:val="28"/>
        </w:rPr>
        <w:t>школьной</w:t>
      </w:r>
      <w:r>
        <w:rPr>
          <w:spacing w:val="61"/>
          <w:sz w:val="28"/>
        </w:rPr>
        <w:t xml:space="preserve"> </w:t>
      </w:r>
      <w:r>
        <w:rPr>
          <w:sz w:val="28"/>
        </w:rPr>
        <w:t>мебелью.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0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Зона</w:t>
      </w:r>
      <w:r>
        <w:rPr>
          <w:spacing w:val="-4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65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классном</w:t>
      </w:r>
      <w:r>
        <w:rPr>
          <w:spacing w:val="-3"/>
          <w:sz w:val="28"/>
        </w:rPr>
        <w:t xml:space="preserve"> </w:t>
      </w:r>
      <w:r>
        <w:rPr>
          <w:sz w:val="28"/>
        </w:rPr>
        <w:t>помещении.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3" w:after="0" w:line="342" w:lineRule="exact"/>
        <w:ind w:left="819" w:right="0" w:hanging="140"/>
        <w:jc w:val="left"/>
        <w:rPr>
          <w:sz w:val="28"/>
        </w:rPr>
      </w:pPr>
      <w:r>
        <w:rPr>
          <w:sz w:val="28"/>
        </w:rPr>
        <w:t>Технические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средства:</w:t>
      </w:r>
      <w:r>
        <w:rPr>
          <w:spacing w:val="-6"/>
          <w:sz w:val="28"/>
        </w:rPr>
        <w:t xml:space="preserve"> </w:t>
      </w:r>
      <w:r>
        <w:rPr>
          <w:sz w:val="28"/>
        </w:rPr>
        <w:t>компьютер,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интерактивная</w:t>
      </w:r>
      <w:r>
        <w:rPr>
          <w:spacing w:val="61"/>
          <w:sz w:val="28"/>
        </w:rPr>
        <w:t xml:space="preserve"> </w:t>
      </w:r>
      <w:r>
        <w:rPr>
          <w:sz w:val="28"/>
        </w:rPr>
        <w:t>школьная</w:t>
      </w:r>
      <w:r>
        <w:rPr>
          <w:spacing w:val="62"/>
          <w:sz w:val="28"/>
        </w:rPr>
        <w:t xml:space="preserve"> </w:t>
      </w:r>
      <w:r>
        <w:rPr>
          <w:sz w:val="28"/>
        </w:rPr>
        <w:t>доска,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проектор.</w:t>
      </w:r>
    </w:p>
    <w:p>
      <w:pPr>
        <w:pStyle w:val="14"/>
        <w:numPr>
          <w:ilvl w:val="0"/>
          <w:numId w:val="2"/>
        </w:numPr>
        <w:tabs>
          <w:tab w:val="left" w:pos="820"/>
        </w:tabs>
        <w:spacing w:before="1" w:after="0" w:line="237" w:lineRule="auto"/>
        <w:ind w:left="113" w:right="118" w:firstLine="566"/>
        <w:jc w:val="both"/>
        <w:rPr>
          <w:sz w:val="28"/>
        </w:rPr>
      </w:pPr>
      <w:r>
        <w:rPr>
          <w:sz w:val="28"/>
        </w:rPr>
        <w:t>Дидактические материалы: раздаточные дидактические материалы по темам -</w:t>
      </w:r>
      <w:r>
        <w:rPr>
          <w:spacing w:val="1"/>
          <w:sz w:val="28"/>
        </w:rPr>
        <w:t xml:space="preserve"> </w:t>
      </w:r>
      <w:r>
        <w:rPr>
          <w:sz w:val="28"/>
        </w:rPr>
        <w:t>карточки</w:t>
      </w:r>
      <w:r>
        <w:rPr>
          <w:spacing w:val="1"/>
          <w:sz w:val="28"/>
        </w:rPr>
        <w:t xml:space="preserve"> </w:t>
      </w:r>
      <w:r>
        <w:rPr>
          <w:sz w:val="28"/>
        </w:rPr>
        <w:t>с индивидуальными заданиями, сигнальные карточки, орфографические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сказки,</w:t>
      </w:r>
      <w:r>
        <w:rPr>
          <w:spacing w:val="2"/>
          <w:sz w:val="28"/>
        </w:rPr>
        <w:t xml:space="preserve"> </w:t>
      </w:r>
      <w:r>
        <w:rPr>
          <w:sz w:val="28"/>
        </w:rPr>
        <w:t>дидактические</w:t>
      </w:r>
      <w:r>
        <w:rPr>
          <w:spacing w:val="2"/>
          <w:sz w:val="28"/>
        </w:rPr>
        <w:t xml:space="preserve"> </w:t>
      </w:r>
      <w:r>
        <w:rPr>
          <w:sz w:val="28"/>
        </w:rPr>
        <w:t>игры.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5" w:after="0" w:line="240" w:lineRule="auto"/>
        <w:ind w:left="113" w:right="125" w:firstLine="566"/>
        <w:jc w:val="both"/>
        <w:rPr>
          <w:sz w:val="28"/>
        </w:rPr>
      </w:pPr>
      <w:r>
        <w:rPr>
          <w:sz w:val="28"/>
        </w:rPr>
        <w:t>Демонстрационные материалы: предметные и сюжетные картинки по темам,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</w:t>
      </w:r>
      <w:r>
        <w:rPr>
          <w:spacing w:val="1"/>
          <w:sz w:val="28"/>
        </w:rPr>
        <w:t xml:space="preserve"> </w:t>
      </w:r>
      <w:r>
        <w:rPr>
          <w:sz w:val="28"/>
        </w:rPr>
        <w:t>(«Алфавит»,</w:t>
      </w:r>
      <w:r>
        <w:rPr>
          <w:spacing w:val="1"/>
          <w:sz w:val="28"/>
        </w:rPr>
        <w:t xml:space="preserve"> </w:t>
      </w:r>
      <w:r>
        <w:rPr>
          <w:sz w:val="28"/>
        </w:rPr>
        <w:t>«Лента</w:t>
      </w:r>
      <w:r>
        <w:rPr>
          <w:spacing w:val="1"/>
          <w:sz w:val="28"/>
        </w:rPr>
        <w:t xml:space="preserve"> </w:t>
      </w:r>
      <w:r>
        <w:rPr>
          <w:sz w:val="28"/>
        </w:rPr>
        <w:t>букв»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др.),</w:t>
      </w:r>
      <w:r>
        <w:rPr>
          <w:spacing w:val="1"/>
          <w:sz w:val="28"/>
        </w:rPr>
        <w:t xml:space="preserve"> </w:t>
      </w:r>
      <w:r>
        <w:rPr>
          <w:sz w:val="28"/>
        </w:rPr>
        <w:t>словарные</w:t>
      </w:r>
      <w:r>
        <w:rPr>
          <w:spacing w:val="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71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компьютерные презентации, буквы разрезной азбуки, схемы предложений, схемы</w:t>
      </w:r>
      <w:r>
        <w:rPr>
          <w:spacing w:val="1"/>
          <w:sz w:val="28"/>
        </w:rPr>
        <w:t xml:space="preserve"> </w:t>
      </w:r>
      <w:r>
        <w:rPr>
          <w:sz w:val="28"/>
        </w:rPr>
        <w:t>слов,</w:t>
      </w:r>
      <w:r>
        <w:rPr>
          <w:spacing w:val="3"/>
          <w:sz w:val="28"/>
        </w:rPr>
        <w:t xml:space="preserve"> </w:t>
      </w:r>
      <w:r>
        <w:rPr>
          <w:sz w:val="28"/>
        </w:rPr>
        <w:t>фрагменты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аудио- и</w:t>
      </w:r>
      <w:r>
        <w:rPr>
          <w:spacing w:val="1"/>
          <w:sz w:val="28"/>
        </w:rPr>
        <w:t xml:space="preserve"> </w:t>
      </w:r>
      <w:r>
        <w:rPr>
          <w:sz w:val="28"/>
        </w:rPr>
        <w:t>видеозаписей.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5" w:after="0" w:line="237" w:lineRule="auto"/>
        <w:ind w:left="113" w:right="134" w:firstLine="566"/>
        <w:jc w:val="both"/>
        <w:rPr>
          <w:sz w:val="28"/>
        </w:rPr>
      </w:pPr>
      <w:r>
        <w:rPr>
          <w:sz w:val="28"/>
        </w:rPr>
        <w:t>Учебник</w:t>
      </w:r>
      <w:r>
        <w:rPr>
          <w:spacing w:val="1"/>
          <w:sz w:val="28"/>
        </w:rPr>
        <w:t xml:space="preserve"> </w:t>
      </w:r>
      <w:r>
        <w:rPr>
          <w:sz w:val="28"/>
        </w:rPr>
        <w:t>Э.В. Якубовской, Я.В. Коршуновой</w:t>
      </w:r>
      <w:r>
        <w:rPr>
          <w:spacing w:val="1"/>
          <w:sz w:val="28"/>
        </w:rPr>
        <w:t xml:space="preserve"> </w:t>
      </w:r>
      <w:r>
        <w:rPr>
          <w:sz w:val="28"/>
        </w:rPr>
        <w:t>«Русский язык» (3 класс) 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адаптированные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общеобразовательные программы</w:t>
      </w:r>
      <w:r>
        <w:rPr>
          <w:spacing w:val="6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2 частях.-</w:t>
      </w:r>
      <w:r>
        <w:rPr>
          <w:spacing w:val="-2"/>
          <w:sz w:val="28"/>
        </w:rPr>
        <w:t xml:space="preserve"> </w:t>
      </w:r>
      <w:r>
        <w:rPr>
          <w:sz w:val="28"/>
        </w:rPr>
        <w:t>М.: Просвещение,</w:t>
      </w:r>
      <w:r>
        <w:rPr>
          <w:spacing w:val="2"/>
          <w:sz w:val="28"/>
        </w:rPr>
        <w:t xml:space="preserve"> </w:t>
      </w:r>
      <w:r>
        <w:rPr>
          <w:sz w:val="28"/>
        </w:rPr>
        <w:t>2018</w:t>
      </w:r>
    </w:p>
    <w:p>
      <w:pPr>
        <w:pStyle w:val="14"/>
        <w:numPr>
          <w:ilvl w:val="0"/>
          <w:numId w:val="2"/>
        </w:numPr>
        <w:tabs>
          <w:tab w:val="left" w:pos="964"/>
        </w:tabs>
        <w:spacing w:before="4" w:after="0" w:line="343" w:lineRule="exact"/>
        <w:ind w:left="963" w:right="0" w:hanging="284"/>
        <w:jc w:val="both"/>
        <w:rPr>
          <w:sz w:val="28"/>
        </w:rPr>
      </w:pPr>
      <w:r>
        <w:rPr>
          <w:sz w:val="28"/>
        </w:rPr>
        <w:t>Рабочая</w:t>
      </w:r>
      <w:r>
        <w:rPr>
          <w:spacing w:val="121"/>
          <w:sz w:val="28"/>
        </w:rPr>
        <w:t xml:space="preserve"> </w:t>
      </w:r>
      <w:r>
        <w:rPr>
          <w:sz w:val="28"/>
        </w:rPr>
        <w:t>тетрадь</w:t>
      </w:r>
      <w:r>
        <w:rPr>
          <w:spacing w:val="123"/>
          <w:sz w:val="28"/>
        </w:rPr>
        <w:t xml:space="preserve"> </w:t>
      </w:r>
      <w:r>
        <w:rPr>
          <w:sz w:val="28"/>
        </w:rPr>
        <w:t>А.К.Аксеновой,</w:t>
      </w:r>
      <w:r>
        <w:rPr>
          <w:spacing w:val="122"/>
          <w:sz w:val="28"/>
        </w:rPr>
        <w:t xml:space="preserve"> </w:t>
      </w:r>
      <w:r>
        <w:rPr>
          <w:sz w:val="28"/>
        </w:rPr>
        <w:t>Н.Г.</w:t>
      </w:r>
      <w:r>
        <w:rPr>
          <w:spacing w:val="122"/>
          <w:sz w:val="28"/>
        </w:rPr>
        <w:t xml:space="preserve"> </w:t>
      </w:r>
      <w:r>
        <w:rPr>
          <w:sz w:val="28"/>
        </w:rPr>
        <w:t xml:space="preserve">Галунчиковой,   </w:t>
      </w:r>
      <w:r>
        <w:rPr>
          <w:spacing w:val="34"/>
          <w:sz w:val="28"/>
        </w:rPr>
        <w:t xml:space="preserve"> </w:t>
      </w:r>
      <w:r>
        <w:rPr>
          <w:sz w:val="28"/>
        </w:rPr>
        <w:t>Э.В.</w:t>
      </w:r>
      <w:r>
        <w:rPr>
          <w:spacing w:val="122"/>
          <w:sz w:val="28"/>
        </w:rPr>
        <w:t xml:space="preserve"> </w:t>
      </w:r>
      <w:r>
        <w:rPr>
          <w:sz w:val="28"/>
        </w:rPr>
        <w:t>Якубовской</w:t>
      </w:r>
    </w:p>
    <w:p>
      <w:pPr>
        <w:pStyle w:val="12"/>
        <w:ind w:left="113" w:right="131"/>
        <w:jc w:val="both"/>
      </w:pPr>
      <w:r>
        <w:t>«Читай,</w:t>
      </w:r>
      <w:r>
        <w:rPr>
          <w:spacing w:val="1"/>
        </w:rPr>
        <w:t xml:space="preserve"> </w:t>
      </w:r>
      <w:r>
        <w:t>думай,</w:t>
      </w:r>
      <w:r>
        <w:rPr>
          <w:spacing w:val="1"/>
        </w:rPr>
        <w:t xml:space="preserve"> </w:t>
      </w:r>
      <w:r>
        <w:t>пиши»</w:t>
      </w:r>
      <w:r>
        <w:rPr>
          <w:spacing w:val="1"/>
        </w:rPr>
        <w:t xml:space="preserve"> </w:t>
      </w:r>
      <w:r>
        <w:t>(3</w:t>
      </w:r>
      <w:r>
        <w:rPr>
          <w:spacing w:val="1"/>
        </w:rPr>
        <w:t xml:space="preserve"> </w:t>
      </w:r>
      <w:r>
        <w:t>класс)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интеллектуальными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3"/>
        </w:rPr>
        <w:t xml:space="preserve"> </w:t>
      </w:r>
      <w:r>
        <w:t>- в</w:t>
      </w:r>
      <w:r>
        <w:rPr>
          <w:spacing w:val="-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частях.-</w:t>
      </w:r>
      <w:r>
        <w:rPr>
          <w:spacing w:val="-1"/>
        </w:rPr>
        <w:t xml:space="preserve"> </w:t>
      </w:r>
      <w:r>
        <w:t>М.:</w:t>
      </w:r>
      <w:r>
        <w:rPr>
          <w:spacing w:val="1"/>
        </w:rPr>
        <w:t xml:space="preserve"> </w:t>
      </w:r>
      <w:r>
        <w:t>Просвещение,</w:t>
      </w:r>
      <w:r>
        <w:rPr>
          <w:spacing w:val="3"/>
        </w:rPr>
        <w:t xml:space="preserve"> </w:t>
      </w:r>
      <w:r>
        <w:t>2018.</w:t>
      </w:r>
    </w:p>
    <w:p>
      <w:pPr>
        <w:spacing w:after="0"/>
        <w:jc w:val="both"/>
        <w:sectPr>
          <w:pgSz w:w="11910" w:h="16840"/>
          <w:pgMar w:top="760" w:right="440" w:bottom="280" w:left="1020" w:header="290" w:footer="0" w:gutter="0"/>
          <w:cols w:space="720" w:num="1"/>
        </w:sectPr>
      </w:pPr>
    </w:p>
    <w:p>
      <w:pPr>
        <w:pStyle w:val="8"/>
        <w:spacing w:before="66"/>
        <w:ind w:left="13658"/>
        <w:jc w:val="left"/>
      </w:pPr>
      <w:r>
        <w:t>Приложение</w:t>
      </w:r>
      <w:r>
        <w:rPr>
          <w:spacing w:val="-3"/>
        </w:rPr>
        <w:t xml:space="preserve"> </w:t>
      </w:r>
      <w:r>
        <w:t>1.</w:t>
      </w:r>
    </w:p>
    <w:p>
      <w:pPr>
        <w:spacing w:before="0"/>
        <w:ind w:left="4012" w:right="0" w:firstLine="0"/>
        <w:jc w:val="left"/>
        <w:rPr>
          <w:b/>
          <w:sz w:val="28"/>
        </w:rPr>
      </w:pPr>
      <w:r>
        <w:rPr>
          <w:b/>
          <w:sz w:val="28"/>
        </w:rPr>
        <w:t>Календарно-тематическое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планирование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учебного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предмета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«Русский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язык»</w:t>
      </w:r>
    </w:p>
    <w:p>
      <w:pPr>
        <w:pStyle w:val="12"/>
        <w:spacing w:before="4"/>
        <w:rPr>
          <w:b/>
          <w:sz w:val="24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4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  <w:p>
            <w:pPr>
              <w:pStyle w:val="15"/>
              <w:spacing w:before="2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п/п</w:t>
            </w:r>
          </w:p>
        </w:tc>
        <w:tc>
          <w:tcPr>
            <w:tcW w:w="2271" w:type="dxa"/>
          </w:tcPr>
          <w:p>
            <w:pPr>
              <w:pStyle w:val="15"/>
              <w:ind w:left="304" w:right="290" w:hanging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раздела и темы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840" w:type="dxa"/>
          </w:tcPr>
          <w:p>
            <w:pPr>
              <w:pStyle w:val="15"/>
              <w:ind w:right="110" w:firstLine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ind w:left="1513" w:right="149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Виды работ</w:t>
            </w:r>
          </w:p>
        </w:tc>
        <w:tc>
          <w:tcPr>
            <w:tcW w:w="2160" w:type="dxa"/>
          </w:tcPr>
          <w:p>
            <w:pPr>
              <w:pStyle w:val="15"/>
              <w:ind w:left="477" w:right="461" w:hanging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понятия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(словарная</w:t>
            </w:r>
          </w:p>
          <w:p>
            <w:pPr>
              <w:pStyle w:val="15"/>
              <w:spacing w:line="257" w:lineRule="exact"/>
              <w:ind w:left="659" w:right="6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работа)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left="146" w:right="136" w:firstLine="240"/>
              <w:rPr>
                <w:b/>
                <w:sz w:val="24"/>
              </w:rPr>
            </w:pPr>
            <w:r>
              <w:rPr>
                <w:b/>
                <w:sz w:val="24"/>
              </w:rPr>
              <w:t>Методическое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обеспечение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56"/>
              <w:rPr>
                <w:b/>
                <w:sz w:val="24"/>
              </w:rPr>
            </w:pPr>
            <w:r>
              <w:rPr>
                <w:b/>
                <w:sz w:val="24"/>
              </w:rPr>
              <w:t>Коррекционная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</w:p>
        </w:tc>
        <w:tc>
          <w:tcPr>
            <w:tcW w:w="979" w:type="dxa"/>
          </w:tcPr>
          <w:p>
            <w:pPr>
              <w:pStyle w:val="15"/>
              <w:spacing w:line="273" w:lineRule="exact"/>
              <w:ind w:left="153"/>
              <w:rPr>
                <w:b/>
                <w:sz w:val="24"/>
              </w:rPr>
            </w:pPr>
            <w:r>
              <w:rPr>
                <w:b/>
                <w:sz w:val="24"/>
              </w:rPr>
              <w:t>Прим.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2"/>
              <w:rPr>
                <w:b/>
                <w:sz w:val="24"/>
              </w:rPr>
            </w:pPr>
            <w:r>
              <w:rPr>
                <w:b/>
                <w:sz w:val="24"/>
              </w:rPr>
              <w:t>ПОВТОРЕНИЕ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15 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1.</w:t>
            </w:r>
          </w:p>
        </w:tc>
        <w:tc>
          <w:tcPr>
            <w:tcW w:w="2271" w:type="dxa"/>
          </w:tcPr>
          <w:p>
            <w:pPr>
              <w:pStyle w:val="15"/>
              <w:ind w:right="494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69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Различение набора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spacing w:before="2" w:line="237" w:lineRule="auto"/>
              <w:ind w:right="694"/>
              <w:rPr>
                <w:sz w:val="24"/>
              </w:rPr>
            </w:pPr>
            <w:r>
              <w:rPr>
                <w:sz w:val="24"/>
              </w:rPr>
              <w:t>Выделение границ предложения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тексте.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Письмо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42" w:lineRule="auto"/>
              <w:ind w:right="922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Демонстрационные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таблицы.</w:t>
            </w:r>
          </w:p>
        </w:tc>
        <w:tc>
          <w:tcPr>
            <w:tcW w:w="2832" w:type="dxa"/>
          </w:tcPr>
          <w:p>
            <w:pPr>
              <w:pStyle w:val="15"/>
              <w:ind w:left="108" w:right="89"/>
              <w:rPr>
                <w:sz w:val="24"/>
              </w:rPr>
            </w:pP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восприятия;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684"/>
              <w:rPr>
                <w:sz w:val="24"/>
              </w:rPr>
            </w:pPr>
            <w:r>
              <w:rPr>
                <w:spacing w:val="-1"/>
                <w:sz w:val="24"/>
              </w:rPr>
              <w:t>Употребление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4"/>
              <w:ind w:right="132"/>
              <w:rPr>
                <w:sz w:val="24"/>
              </w:rPr>
            </w:pPr>
            <w:r>
              <w:rPr>
                <w:sz w:val="24"/>
              </w:rPr>
              <w:t>Упражняться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правильном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 простых по структуре,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порядок 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110"/>
              <w:rPr>
                <w:sz w:val="24"/>
              </w:rPr>
            </w:pPr>
            <w:r>
              <w:rPr>
                <w:sz w:val="24"/>
              </w:rPr>
              <w:t>Сюжетная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картинка.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89"/>
              <w:rPr>
                <w:sz w:val="24"/>
              </w:rPr>
            </w:pP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восприятия;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120"/>
              <w:rPr>
                <w:sz w:val="24"/>
              </w:rPr>
            </w:pPr>
            <w:r>
              <w:rPr>
                <w:sz w:val="24"/>
              </w:rPr>
              <w:t>Правило написания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4"/>
              <w:ind w:right="1168"/>
              <w:rPr>
                <w:sz w:val="24"/>
              </w:rPr>
            </w:pPr>
            <w:r>
              <w:rPr>
                <w:sz w:val="24"/>
              </w:rPr>
              <w:t>Составление предложения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  <w:p>
            <w:pPr>
              <w:pStyle w:val="15"/>
              <w:spacing w:before="3" w:line="237" w:lineRule="auto"/>
              <w:ind w:right="1443"/>
              <w:rPr>
                <w:sz w:val="24"/>
              </w:rPr>
            </w:pPr>
            <w:r>
              <w:rPr>
                <w:sz w:val="24"/>
              </w:rPr>
              <w:t>Подсчёт количества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line="242" w:lineRule="auto"/>
              <w:ind w:right="957"/>
              <w:rPr>
                <w:sz w:val="24"/>
              </w:rPr>
            </w:pPr>
            <w:r>
              <w:rPr>
                <w:sz w:val="24"/>
              </w:rPr>
              <w:t>Повторение правила написания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Точка.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28"/>
              <w:rPr>
                <w:sz w:val="24"/>
              </w:rPr>
            </w:pPr>
            <w:r>
              <w:rPr>
                <w:sz w:val="24"/>
              </w:rPr>
              <w:t>Сюжетная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63"/>
              <w:rPr>
                <w:sz w:val="24"/>
              </w:rPr>
            </w:pPr>
            <w:r>
              <w:rPr>
                <w:sz w:val="24"/>
              </w:rPr>
              <w:t>Предложение 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867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spacing w:line="242" w:lineRule="auto"/>
              <w:ind w:right="149"/>
              <w:rPr>
                <w:sz w:val="24"/>
              </w:rPr>
            </w:pPr>
            <w:r>
              <w:rPr>
                <w:sz w:val="24"/>
              </w:rPr>
              <w:t>Упражнения в определении количества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ind w:right="692"/>
              <w:rPr>
                <w:sz w:val="24"/>
              </w:rPr>
            </w:pPr>
            <w:r>
              <w:rPr>
                <w:sz w:val="24"/>
              </w:rPr>
              <w:t>Упражнения в составлении схемы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предложений, сравнение схем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Слово. Точка.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737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headerReference r:id="rId6" w:type="default"/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схемам.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69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схеме.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518"/>
              <w:rPr>
                <w:sz w:val="24"/>
              </w:rPr>
            </w:pPr>
            <w:r>
              <w:rPr>
                <w:sz w:val="24"/>
              </w:rPr>
              <w:t>Упражнения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 схеме на заданную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тему.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606"/>
              <w:rPr>
                <w:b/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Овощи.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Картинный словарь.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«Словарные слова»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 (сравнения);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1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6.</w:t>
            </w:r>
          </w:p>
        </w:tc>
        <w:tc>
          <w:tcPr>
            <w:tcW w:w="2271" w:type="dxa"/>
          </w:tcPr>
          <w:p>
            <w:pPr>
              <w:pStyle w:val="15"/>
              <w:ind w:right="552"/>
              <w:rPr>
                <w:sz w:val="24"/>
              </w:rPr>
            </w:pPr>
            <w:r>
              <w:rPr>
                <w:sz w:val="24"/>
              </w:rPr>
              <w:t>Предложения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ответы.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305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Вопросительный знак в конце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предложения-вопроса и точка в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предложения-ответа.</w:t>
            </w:r>
          </w:p>
          <w:p>
            <w:pPr>
              <w:pStyle w:val="15"/>
              <w:ind w:right="1493"/>
              <w:rPr>
                <w:sz w:val="24"/>
              </w:rPr>
            </w:pPr>
            <w:r>
              <w:rPr>
                <w:sz w:val="24"/>
              </w:rPr>
              <w:t>Упражнения в построении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предложения-вопроса.</w:t>
            </w:r>
          </w:p>
          <w:p>
            <w:pPr>
              <w:pStyle w:val="15"/>
              <w:ind w:right="101"/>
              <w:rPr>
                <w:sz w:val="24"/>
              </w:rPr>
            </w:pPr>
            <w:r>
              <w:rPr>
                <w:sz w:val="24"/>
              </w:rPr>
              <w:t>Упражнения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– ответов на вопросы.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предложений. 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схем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данных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ind w:right="427"/>
              <w:rPr>
                <w:sz w:val="24"/>
              </w:rPr>
            </w:pPr>
            <w:r>
              <w:rPr>
                <w:sz w:val="24"/>
              </w:rPr>
              <w:t>Начало и конец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309" w:type="dxa"/>
          </w:tcPr>
          <w:p>
            <w:pPr>
              <w:pStyle w:val="15"/>
              <w:ind w:right="737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1054"/>
              <w:rPr>
                <w:sz w:val="24"/>
              </w:rPr>
            </w:pPr>
            <w:r>
              <w:rPr>
                <w:sz w:val="24"/>
              </w:rPr>
              <w:t>Задания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 w:right="154"/>
              <w:rPr>
                <w:sz w:val="24"/>
              </w:rPr>
            </w:pPr>
            <w:r>
              <w:rPr>
                <w:sz w:val="24"/>
              </w:rPr>
              <w:t>Развитие мышления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 синтез), памяти,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7.</w:t>
            </w:r>
          </w:p>
        </w:tc>
        <w:tc>
          <w:tcPr>
            <w:tcW w:w="2271" w:type="dxa"/>
          </w:tcPr>
          <w:p>
            <w:pPr>
              <w:pStyle w:val="15"/>
              <w:ind w:right="451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вопросу.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145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начала и конца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ind w:right="560"/>
              <w:rPr>
                <w:sz w:val="24"/>
              </w:rPr>
            </w:pPr>
            <w:r>
              <w:rPr>
                <w:sz w:val="24"/>
              </w:rPr>
              <w:t>Упражнения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(ответов) по вопросу.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line="242" w:lineRule="auto"/>
              <w:ind w:right="1521"/>
              <w:rPr>
                <w:sz w:val="24"/>
              </w:rPr>
            </w:pPr>
            <w:r>
              <w:rPr>
                <w:sz w:val="24"/>
              </w:rPr>
              <w:t>Составление схем данных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ind w:right="427"/>
              <w:rPr>
                <w:sz w:val="24"/>
              </w:rPr>
            </w:pPr>
            <w:r>
              <w:rPr>
                <w:sz w:val="24"/>
              </w:rPr>
              <w:t>Начало и конец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309" w:type="dxa"/>
          </w:tcPr>
          <w:p>
            <w:pPr>
              <w:pStyle w:val="15"/>
              <w:ind w:right="737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42" w:lineRule="auto"/>
              <w:ind w:right="1054"/>
              <w:rPr>
                <w:sz w:val="24"/>
              </w:rPr>
            </w:pPr>
            <w:r>
              <w:rPr>
                <w:sz w:val="24"/>
              </w:rPr>
              <w:t>Задания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 w:right="89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8.</w:t>
            </w:r>
          </w:p>
        </w:tc>
        <w:tc>
          <w:tcPr>
            <w:tcW w:w="2271" w:type="dxa"/>
          </w:tcPr>
          <w:p>
            <w:pPr>
              <w:pStyle w:val="15"/>
              <w:ind w:right="717"/>
              <w:rPr>
                <w:sz w:val="24"/>
              </w:rPr>
            </w:pPr>
            <w:r>
              <w:rPr>
                <w:sz w:val="24"/>
              </w:rPr>
              <w:t>Завершение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221"/>
              <w:rPr>
                <w:sz w:val="24"/>
              </w:rPr>
            </w:pPr>
            <w:r>
              <w:rPr>
                <w:sz w:val="24"/>
              </w:rPr>
              <w:t>Называние предметов одним словом.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завершении начатого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подходящими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ind w:right="577"/>
              <w:rPr>
                <w:b/>
                <w:sz w:val="24"/>
              </w:rPr>
            </w:pPr>
            <w:r>
              <w:rPr>
                <w:spacing w:val="-1"/>
                <w:sz w:val="24"/>
              </w:rPr>
              <w:t>Предложение,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Огород</w:t>
            </w:r>
          </w:p>
        </w:tc>
        <w:tc>
          <w:tcPr>
            <w:tcW w:w="2309" w:type="dxa"/>
          </w:tcPr>
          <w:p>
            <w:pPr>
              <w:pStyle w:val="15"/>
              <w:ind w:right="737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8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 (сравнения,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обобщения); связной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469"/>
              <w:rPr>
                <w:sz w:val="24"/>
              </w:rPr>
            </w:pPr>
            <w:r>
              <w:rPr>
                <w:sz w:val="24"/>
              </w:rPr>
              <w:t>Завершение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4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3"/>
              <w:ind w:right="132"/>
              <w:rPr>
                <w:sz w:val="24"/>
              </w:rPr>
            </w:pPr>
            <w:r>
              <w:rPr>
                <w:sz w:val="24"/>
              </w:rPr>
              <w:t>Упражнения в завершении начатого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 помощью рисунков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2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spacing w:before="4" w:line="237" w:lineRule="auto"/>
              <w:ind w:right="951"/>
              <w:rPr>
                <w:sz w:val="24"/>
              </w:rPr>
            </w:pPr>
            <w:r>
              <w:rPr>
                <w:spacing w:val="-1"/>
                <w:sz w:val="24"/>
              </w:rPr>
              <w:t>Предметная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картинка.</w:t>
            </w:r>
          </w:p>
          <w:p>
            <w:pPr>
              <w:pStyle w:val="15"/>
              <w:spacing w:before="5" w:line="237" w:lineRule="auto"/>
              <w:ind w:right="755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зрительного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восприятия; связной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письменной 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96"/>
              <w:rPr>
                <w:sz w:val="24"/>
              </w:rPr>
            </w:pPr>
            <w:r>
              <w:rPr>
                <w:sz w:val="24"/>
              </w:rPr>
              <w:t>Различение набора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6" w:line="237" w:lineRule="auto"/>
              <w:ind w:right="897"/>
              <w:rPr>
                <w:sz w:val="24"/>
              </w:rPr>
            </w:pPr>
            <w:r>
              <w:rPr>
                <w:sz w:val="24"/>
              </w:rPr>
              <w:t>Наблюдение за порядком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предложениях.</w:t>
            </w:r>
          </w:p>
          <w:p>
            <w:pPr>
              <w:pStyle w:val="15"/>
              <w:spacing w:before="4"/>
              <w:ind w:right="283"/>
              <w:rPr>
                <w:sz w:val="24"/>
              </w:rPr>
            </w:pPr>
            <w:r>
              <w:rPr>
                <w:sz w:val="24"/>
              </w:rPr>
              <w:t>Составление предложения из набора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использованием картинок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>
            <w:pPr>
              <w:pStyle w:val="15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Правило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755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зрительного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восприятия; связной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устной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письменной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4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11.</w:t>
            </w:r>
          </w:p>
        </w:tc>
        <w:tc>
          <w:tcPr>
            <w:tcW w:w="2271" w:type="dxa"/>
          </w:tcPr>
          <w:p>
            <w:pPr>
              <w:pStyle w:val="15"/>
              <w:spacing w:line="237" w:lineRule="auto"/>
              <w:ind w:right="558"/>
              <w:rPr>
                <w:sz w:val="24"/>
              </w:rPr>
            </w:pPr>
            <w:r>
              <w:rPr>
                <w:sz w:val="24"/>
              </w:rPr>
              <w:t>Порядок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5" w:line="237" w:lineRule="auto"/>
              <w:ind w:right="897"/>
              <w:rPr>
                <w:sz w:val="24"/>
              </w:rPr>
            </w:pPr>
            <w:r>
              <w:rPr>
                <w:sz w:val="24"/>
              </w:rPr>
              <w:t>Наблюдение за порядком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предложениях.</w:t>
            </w:r>
          </w:p>
          <w:p>
            <w:pPr>
              <w:pStyle w:val="15"/>
              <w:spacing w:before="3"/>
              <w:ind w:right="279"/>
              <w:rPr>
                <w:sz w:val="24"/>
              </w:rPr>
            </w:pPr>
            <w:r>
              <w:rPr>
                <w:sz w:val="24"/>
              </w:rPr>
              <w:t>Составление предложения из данных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неё. Упражнения в восстановлении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нарушенного порядка слов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ind w:right="755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зрительного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восприятия; связной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устной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письменной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336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тему из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 в нужной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вразбивку.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line="242" w:lineRule="auto"/>
              <w:ind w:right="170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подборе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тему.</w:t>
            </w:r>
          </w:p>
          <w:p>
            <w:pPr>
              <w:pStyle w:val="15"/>
              <w:ind w:right="133"/>
              <w:rPr>
                <w:sz w:val="24"/>
              </w:rPr>
            </w:pPr>
            <w:r>
              <w:rPr>
                <w:sz w:val="24"/>
              </w:rPr>
              <w:t>Упражнения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нужной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вразбивку.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737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89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51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69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Комментированное письмо.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дополнении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 картинкам.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  <w:p>
            <w:pPr>
              <w:pStyle w:val="15"/>
              <w:spacing w:line="274" w:lineRule="exact"/>
              <w:ind w:right="304"/>
              <w:rPr>
                <w:sz w:val="24"/>
              </w:rPr>
            </w:pPr>
            <w:r>
              <w:rPr>
                <w:sz w:val="24"/>
              </w:rPr>
              <w:t>Расстановка предложений по порядку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следования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картинок.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737"/>
              <w:rPr>
                <w:sz w:val="24"/>
              </w:rPr>
            </w:pPr>
            <w:r>
              <w:rPr>
                <w:sz w:val="24"/>
              </w:rPr>
              <w:t>Схемы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связной речи,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680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№1</w:t>
            </w:r>
          </w:p>
          <w:p>
            <w:pPr>
              <w:pStyle w:val="15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«Повторение»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  <w:p>
            <w:pPr>
              <w:pStyle w:val="15"/>
              <w:spacing w:line="274" w:lineRule="exact"/>
              <w:ind w:right="648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Текст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диктанта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>
            <w:pPr>
              <w:pStyle w:val="15"/>
              <w:spacing w:line="274" w:lineRule="exact"/>
              <w:ind w:right="472"/>
              <w:rPr>
                <w:sz w:val="24"/>
              </w:rPr>
            </w:pPr>
            <w:r>
              <w:rPr>
                <w:sz w:val="24"/>
              </w:rPr>
              <w:t>грамматическим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</w:p>
          <w:p>
            <w:pPr>
              <w:pStyle w:val="15"/>
              <w:spacing w:line="274" w:lineRule="exact"/>
              <w:ind w:left="108" w:right="132"/>
              <w:rPr>
                <w:sz w:val="24"/>
              </w:rPr>
            </w:pP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самоконтроля..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spacing w:before="1" w:line="276" w:lineRule="exact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ошибку».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ошибками.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333"/>
              <w:rPr>
                <w:sz w:val="24"/>
              </w:rPr>
            </w:pPr>
            <w:r>
              <w:rPr>
                <w:sz w:val="24"/>
              </w:rPr>
              <w:t>Комментированное письмо.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карточкам.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648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208"/>
              <w:rPr>
                <w:sz w:val="24"/>
              </w:rPr>
            </w:pP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речи.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ЗВУКИ И БУКВЫ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– 61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2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16.</w:t>
            </w:r>
          </w:p>
        </w:tc>
        <w:tc>
          <w:tcPr>
            <w:tcW w:w="2271" w:type="dxa"/>
          </w:tcPr>
          <w:p>
            <w:pPr>
              <w:pStyle w:val="15"/>
              <w:ind w:right="309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 на письме.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алфавитом.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</w:t>
            </w:r>
          </w:p>
          <w:p>
            <w:pPr>
              <w:pStyle w:val="15"/>
              <w:spacing w:before="2"/>
              <w:ind w:right="150"/>
              <w:rPr>
                <w:sz w:val="24"/>
              </w:rPr>
            </w:pPr>
            <w:r>
              <w:rPr>
                <w:sz w:val="24"/>
              </w:rPr>
              <w:t>Порядок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русском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алфавите.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правильном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алфавита.</w:t>
            </w:r>
          </w:p>
          <w:p>
            <w:pPr>
              <w:pStyle w:val="15"/>
              <w:ind w:right="359"/>
              <w:rPr>
                <w:sz w:val="24"/>
              </w:rPr>
            </w:pPr>
            <w:r>
              <w:rPr>
                <w:sz w:val="24"/>
              </w:rPr>
              <w:t>Различение звуков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Заучивание алфавита наизусть.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на обозначение звуков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заданную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букву.</w:t>
            </w:r>
          </w:p>
        </w:tc>
        <w:tc>
          <w:tcPr>
            <w:tcW w:w="2160" w:type="dxa"/>
          </w:tcPr>
          <w:p>
            <w:pPr>
              <w:pStyle w:val="15"/>
              <w:ind w:right="383"/>
              <w:rPr>
                <w:sz w:val="24"/>
              </w:rPr>
            </w:pPr>
            <w:r>
              <w:rPr>
                <w:sz w:val="24"/>
              </w:rPr>
              <w:t>Звук.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Буква.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последний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звук.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41"/>
              <w:rPr>
                <w:sz w:val="24"/>
              </w:rPr>
            </w:pPr>
            <w:r>
              <w:rPr>
                <w:sz w:val="24"/>
              </w:rPr>
              <w:t>Разрезная азбука.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«Алфавит.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аналитико-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мозга;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17.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43"/>
              <w:rPr>
                <w:sz w:val="24"/>
              </w:rPr>
            </w:pPr>
            <w:r>
              <w:rPr>
                <w:sz w:val="24"/>
              </w:rPr>
              <w:t>Расположение 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алфавитном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порядке.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</w:t>
            </w:r>
          </w:p>
          <w:p>
            <w:pPr>
              <w:pStyle w:val="15"/>
              <w:ind w:right="224"/>
              <w:rPr>
                <w:sz w:val="24"/>
              </w:rPr>
            </w:pPr>
            <w:r>
              <w:rPr>
                <w:sz w:val="24"/>
              </w:rPr>
              <w:t>Упражнения в распознавании звуков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букв, выделении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 отличительных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  <w:p>
            <w:pPr>
              <w:pStyle w:val="15"/>
              <w:spacing w:before="4" w:line="237" w:lineRule="auto"/>
              <w:ind w:right="359"/>
              <w:rPr>
                <w:sz w:val="24"/>
              </w:rPr>
            </w:pPr>
            <w:r>
              <w:rPr>
                <w:sz w:val="24"/>
              </w:rPr>
              <w:t>Упражнения на обозначение звуков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>
            <w:pPr>
              <w:pStyle w:val="15"/>
              <w:spacing w:before="3"/>
              <w:ind w:right="517"/>
              <w:rPr>
                <w:sz w:val="24"/>
              </w:rPr>
            </w:pPr>
            <w:r>
              <w:rPr>
                <w:sz w:val="24"/>
              </w:rPr>
              <w:t>Упражнения в расположение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алфавитном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порядке.</w:t>
            </w:r>
          </w:p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алфавитном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порядке.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668"/>
              <w:rPr>
                <w:sz w:val="24"/>
              </w:rPr>
            </w:pPr>
            <w:r>
              <w:rPr>
                <w:sz w:val="24"/>
              </w:rPr>
              <w:t>Звук.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Первый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звук.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41"/>
              <w:rPr>
                <w:sz w:val="24"/>
              </w:rPr>
            </w:pPr>
            <w:r>
              <w:rPr>
                <w:sz w:val="24"/>
              </w:rPr>
              <w:t>Разрезная азбука.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«Алфавит.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аналитико-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мозга;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18.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459"/>
              <w:rPr>
                <w:sz w:val="24"/>
              </w:rPr>
            </w:pPr>
            <w:r>
              <w:rPr>
                <w:sz w:val="24"/>
              </w:rPr>
              <w:t>Звуки гласные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ind w:right="450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«Гласные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выделение 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>
            <w:pPr>
              <w:pStyle w:val="15"/>
              <w:spacing w:before="2"/>
              <w:ind w:right="186"/>
              <w:rPr>
                <w:sz w:val="24"/>
              </w:rPr>
            </w:pPr>
            <w:r>
              <w:rPr>
                <w:sz w:val="24"/>
              </w:rPr>
              <w:t>Звукобуквенный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последнего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записи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коротких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15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слух.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Рисование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схемы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855"/>
              <w:rPr>
                <w:sz w:val="24"/>
              </w:rPr>
            </w:pPr>
            <w:r>
              <w:rPr>
                <w:sz w:val="24"/>
              </w:rPr>
              <w:t>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61"/>
              <w:rPr>
                <w:sz w:val="24"/>
              </w:rPr>
            </w:pPr>
            <w:r>
              <w:rPr>
                <w:sz w:val="24"/>
              </w:rPr>
              <w:t>Развитие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восприятия; аналитико-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синтетической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мозга;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устной речи,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0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19.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79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ind w:right="92"/>
              <w:rPr>
                <w:sz w:val="24"/>
              </w:rPr>
            </w:pPr>
            <w:r>
              <w:rPr>
                <w:sz w:val="24"/>
              </w:rPr>
              <w:t>Сравнение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гласных 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Выделение первого и последнего звука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  <w:p>
            <w:pPr>
              <w:pStyle w:val="15"/>
              <w:spacing w:before="2"/>
              <w:ind w:right="1199"/>
              <w:rPr>
                <w:sz w:val="24"/>
              </w:rPr>
            </w:pPr>
            <w:r>
              <w:rPr>
                <w:sz w:val="24"/>
              </w:rPr>
              <w:t>Выделение букв, по которым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различаются слова.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Замена гласных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36"/>
              <w:rPr>
                <w:sz w:val="24"/>
              </w:rPr>
            </w:pPr>
            <w:r>
              <w:rPr>
                <w:sz w:val="24"/>
              </w:rPr>
              <w:t>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 Звуки,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буквы.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42" w:lineRule="auto"/>
              <w:ind w:right="863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«Словарные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анализ, синтез); 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6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line="274" w:lineRule="exact"/>
              <w:ind w:right="1267"/>
              <w:rPr>
                <w:sz w:val="24"/>
              </w:rPr>
            </w:pPr>
            <w:r>
              <w:rPr>
                <w:sz w:val="24"/>
              </w:rPr>
              <w:t>схожих по звучанию словах.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Разучивание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гласных.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2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Гласные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звуки и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буквы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12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Ударение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3" w:line="237" w:lineRule="auto"/>
              <w:ind w:right="132"/>
              <w:rPr>
                <w:sz w:val="24"/>
              </w:rPr>
            </w:pPr>
            <w:r>
              <w:rPr>
                <w:sz w:val="24"/>
              </w:rPr>
              <w:t>Выделение голосом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ударного гласного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постановка знака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ударения.</w:t>
            </w:r>
          </w:p>
          <w:p>
            <w:pPr>
              <w:pStyle w:val="15"/>
              <w:spacing w:before="3"/>
              <w:ind w:right="191"/>
              <w:rPr>
                <w:sz w:val="24"/>
              </w:rPr>
            </w:pPr>
            <w:r>
              <w:rPr>
                <w:sz w:val="24"/>
              </w:rPr>
              <w:t>Упражнения в делении слов на слоги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гласных в слове. Различие ударных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безударных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гласных.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 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схемам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344"/>
              <w:rPr>
                <w:sz w:val="24"/>
              </w:rPr>
            </w:pPr>
            <w:r>
              <w:rPr>
                <w:sz w:val="24"/>
              </w:rPr>
              <w:t>Звуки,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буквы,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слоги.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259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Сочетания букв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восприятия; 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21.</w:t>
            </w:r>
          </w:p>
        </w:tc>
        <w:tc>
          <w:tcPr>
            <w:tcW w:w="2271" w:type="dxa"/>
          </w:tcPr>
          <w:p>
            <w:pPr>
              <w:pStyle w:val="15"/>
              <w:ind w:right="668"/>
              <w:rPr>
                <w:sz w:val="24"/>
              </w:rPr>
            </w:pPr>
            <w:r>
              <w:rPr>
                <w:sz w:val="24"/>
              </w:rPr>
              <w:t>Постановка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двусложных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трёхсложных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132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«Гласные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голосом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ударного гласного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постановка знака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ударения.</w:t>
            </w:r>
          </w:p>
          <w:p>
            <w:pPr>
              <w:pStyle w:val="15"/>
              <w:spacing w:line="242" w:lineRule="auto"/>
              <w:ind w:right="1218"/>
              <w:rPr>
                <w:sz w:val="24"/>
              </w:rPr>
            </w:pPr>
            <w:r>
              <w:rPr>
                <w:sz w:val="24"/>
              </w:rPr>
              <w:t>Соотнесение слов со схемой.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Комментированное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письмо.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344"/>
              <w:rPr>
                <w:sz w:val="24"/>
              </w:rPr>
            </w:pPr>
            <w:r>
              <w:rPr>
                <w:sz w:val="24"/>
              </w:rPr>
              <w:t>Звуки,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буквы,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слоги.</w:t>
            </w:r>
          </w:p>
        </w:tc>
        <w:tc>
          <w:tcPr>
            <w:tcW w:w="2309" w:type="dxa"/>
          </w:tcPr>
          <w:p>
            <w:pPr>
              <w:pStyle w:val="15"/>
              <w:ind w:right="84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ударениями.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сравнение);</w:t>
            </w:r>
          </w:p>
          <w:p>
            <w:pPr>
              <w:pStyle w:val="15"/>
              <w:spacing w:line="274" w:lineRule="exact"/>
              <w:ind w:left="108" w:right="268"/>
              <w:rPr>
                <w:sz w:val="24"/>
              </w:rPr>
            </w:pPr>
            <w:r>
              <w:rPr>
                <w:sz w:val="24"/>
              </w:rPr>
              <w:t>коррекция устной речи,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22.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52"/>
              <w:rPr>
                <w:sz w:val="24"/>
              </w:rPr>
            </w:pPr>
            <w:r>
              <w:rPr>
                <w:sz w:val="24"/>
              </w:rPr>
              <w:t>Гласные ударные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безударные.</w:t>
            </w:r>
          </w:p>
          <w:p>
            <w:pPr>
              <w:pStyle w:val="15"/>
              <w:spacing w:line="242" w:lineRule="auto"/>
              <w:ind w:right="103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ударной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5" w:line="237" w:lineRule="auto"/>
              <w:ind w:right="225"/>
              <w:rPr>
                <w:sz w:val="24"/>
              </w:rPr>
            </w:pPr>
            <w:r>
              <w:rPr>
                <w:sz w:val="24"/>
              </w:rPr>
              <w:t>Упражнения в определении ударных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безударных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слогов.</w:t>
            </w:r>
          </w:p>
          <w:p>
            <w:pPr>
              <w:pStyle w:val="15"/>
              <w:spacing w:line="274" w:lineRule="exact"/>
              <w:ind w:right="1472"/>
              <w:rPr>
                <w:sz w:val="24"/>
              </w:rPr>
            </w:pPr>
            <w:r>
              <w:rPr>
                <w:sz w:val="24"/>
              </w:rPr>
              <w:t>Игра: «Что неправильно?»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</w:tc>
        <w:tc>
          <w:tcPr>
            <w:tcW w:w="2160" w:type="dxa"/>
          </w:tcPr>
          <w:p>
            <w:pPr>
              <w:pStyle w:val="15"/>
              <w:ind w:right="844"/>
              <w:rPr>
                <w:sz w:val="24"/>
              </w:rPr>
            </w:pPr>
            <w:r>
              <w:rPr>
                <w:sz w:val="24"/>
              </w:rPr>
              <w:t>Ударные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безударные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</w:tc>
        <w:tc>
          <w:tcPr>
            <w:tcW w:w="2309" w:type="dxa"/>
          </w:tcPr>
          <w:p>
            <w:pPr>
              <w:pStyle w:val="15"/>
              <w:ind w:right="84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ударениями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3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23.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03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ударной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rPr>
                <w:sz w:val="24"/>
              </w:rPr>
            </w:pPr>
            <w:r>
              <w:rPr>
                <w:sz w:val="24"/>
              </w:rPr>
              <w:t>Упражнения в распознавании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безударных.</w:t>
            </w:r>
          </w:p>
          <w:p>
            <w:pPr>
              <w:pStyle w:val="15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 постановка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ударения.</w:t>
            </w:r>
          </w:p>
        </w:tc>
        <w:tc>
          <w:tcPr>
            <w:tcW w:w="2160" w:type="dxa"/>
          </w:tcPr>
          <w:p>
            <w:pPr>
              <w:pStyle w:val="15"/>
              <w:ind w:right="844"/>
              <w:rPr>
                <w:sz w:val="24"/>
              </w:rPr>
            </w:pPr>
            <w:r>
              <w:rPr>
                <w:sz w:val="24"/>
              </w:rPr>
              <w:t>Ударные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безударные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</w:tc>
        <w:tc>
          <w:tcPr>
            <w:tcW w:w="2309" w:type="dxa"/>
          </w:tcPr>
          <w:p>
            <w:pPr>
              <w:pStyle w:val="15"/>
              <w:ind w:right="84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ударениями.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24.</w:t>
            </w:r>
          </w:p>
        </w:tc>
        <w:tc>
          <w:tcPr>
            <w:tcW w:w="2271" w:type="dxa"/>
          </w:tcPr>
          <w:p>
            <w:pPr>
              <w:pStyle w:val="15"/>
              <w:ind w:right="617"/>
              <w:rPr>
                <w:sz w:val="24"/>
              </w:rPr>
            </w:pPr>
            <w:r>
              <w:rPr>
                <w:sz w:val="24"/>
              </w:rPr>
              <w:t>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отличающиеся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ударением.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01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картинкой.</w:t>
            </w:r>
          </w:p>
          <w:p>
            <w:pPr>
              <w:pStyle w:val="15"/>
              <w:spacing w:line="242" w:lineRule="auto"/>
              <w:ind w:right="132"/>
              <w:rPr>
                <w:sz w:val="24"/>
              </w:rPr>
            </w:pPr>
            <w:r>
              <w:rPr>
                <w:sz w:val="24"/>
              </w:rPr>
              <w:t>Выделение голосом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ударного гласного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постановка знака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ударения.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Игра: «Один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много».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Объяснительный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</w:tc>
        <w:tc>
          <w:tcPr>
            <w:tcW w:w="2160" w:type="dxa"/>
          </w:tcPr>
          <w:p>
            <w:pPr>
              <w:pStyle w:val="15"/>
              <w:ind w:right="844"/>
              <w:rPr>
                <w:sz w:val="24"/>
              </w:rPr>
            </w:pPr>
            <w:r>
              <w:rPr>
                <w:sz w:val="24"/>
              </w:rPr>
              <w:t>Ударные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безударные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</w:tc>
        <w:tc>
          <w:tcPr>
            <w:tcW w:w="2309" w:type="dxa"/>
          </w:tcPr>
          <w:p>
            <w:pPr>
              <w:pStyle w:val="15"/>
              <w:ind w:right="84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ударениями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связной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59"/>
              <w:rPr>
                <w:sz w:val="24"/>
              </w:rPr>
            </w:pPr>
            <w:r>
              <w:rPr>
                <w:sz w:val="24"/>
              </w:rPr>
              <w:t>Деление слов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слоги.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слоги.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делении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12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перенос.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97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Касса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497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пассивного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словаря;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фонематического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слуха;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переноса.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переносе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136"/>
              <w:rPr>
                <w:sz w:val="24"/>
              </w:rPr>
            </w:pP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29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26.</w:t>
            </w:r>
          </w:p>
        </w:tc>
        <w:tc>
          <w:tcPr>
            <w:tcW w:w="2271" w:type="dxa"/>
          </w:tcPr>
          <w:p>
            <w:pPr>
              <w:pStyle w:val="15"/>
              <w:ind w:right="459"/>
              <w:rPr>
                <w:sz w:val="24"/>
              </w:rPr>
            </w:pPr>
            <w:r>
              <w:rPr>
                <w:sz w:val="24"/>
              </w:rPr>
              <w:t>Деление слов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4" w:line="237" w:lineRule="auto"/>
              <w:ind w:right="192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 написания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spacing w:before="4"/>
              <w:ind w:right="694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переносе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слогам.</w:t>
            </w:r>
          </w:p>
        </w:tc>
        <w:tc>
          <w:tcPr>
            <w:tcW w:w="2160" w:type="dxa"/>
          </w:tcPr>
          <w:p>
            <w:pPr>
              <w:pStyle w:val="15"/>
              <w:ind w:right="333"/>
              <w:rPr>
                <w:sz w:val="24"/>
              </w:rPr>
            </w:pPr>
            <w:r>
              <w:rPr>
                <w:sz w:val="24"/>
              </w:rPr>
              <w:t>Слово.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Слог.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слогам.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>
            <w:pPr>
              <w:pStyle w:val="15"/>
              <w:spacing w:before="2"/>
              <w:rPr>
                <w:sz w:val="24"/>
              </w:rPr>
            </w:pP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 активного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пассивного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27.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32"/>
              <w:jc w:val="both"/>
              <w:rPr>
                <w:sz w:val="24"/>
              </w:rPr>
            </w:pPr>
            <w:r>
              <w:rPr>
                <w:sz w:val="24"/>
              </w:rPr>
              <w:t xml:space="preserve">Гласные буквы </w:t>
            </w:r>
            <w:r>
              <w:rPr>
                <w:i/>
                <w:sz w:val="24"/>
              </w:rPr>
              <w:t>е, ё,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ю, я </w:t>
            </w:r>
            <w:r>
              <w:rPr>
                <w:sz w:val="24"/>
              </w:rPr>
              <w:t>в начале слова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слога.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line="242" w:lineRule="auto"/>
              <w:ind w:right="123"/>
              <w:rPr>
                <w:sz w:val="24"/>
              </w:rPr>
            </w:pPr>
            <w:r>
              <w:rPr>
                <w:sz w:val="24"/>
              </w:rPr>
              <w:t>Выделение из ряда слов-родственников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spacing w:line="242" w:lineRule="auto"/>
              <w:ind w:right="1290"/>
              <w:rPr>
                <w:sz w:val="24"/>
              </w:rPr>
            </w:pPr>
            <w:r>
              <w:rPr>
                <w:sz w:val="24"/>
              </w:rPr>
              <w:t>Подбор и объяснение слов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обобщающему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понятию.</w:t>
            </w:r>
          </w:p>
          <w:p>
            <w:pPr>
              <w:pStyle w:val="15"/>
              <w:spacing w:line="242" w:lineRule="auto"/>
              <w:ind w:right="213"/>
              <w:rPr>
                <w:sz w:val="24"/>
              </w:rPr>
            </w:pPr>
            <w:r>
              <w:rPr>
                <w:sz w:val="24"/>
              </w:rPr>
              <w:t>Упражнения в делении на слоги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буквами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ё,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я.</w:t>
            </w:r>
          </w:p>
          <w:p>
            <w:pPr>
              <w:pStyle w:val="15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Запись 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 слогам.</w:t>
            </w:r>
          </w:p>
        </w:tc>
        <w:tc>
          <w:tcPr>
            <w:tcW w:w="2160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Гласные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звуки.</w:t>
            </w:r>
          </w:p>
          <w:p>
            <w:pPr>
              <w:pStyle w:val="15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Яблоко.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42" w:lineRule="auto"/>
              <w:ind w:right="863"/>
              <w:rPr>
                <w:sz w:val="24"/>
              </w:rPr>
            </w:pPr>
            <w:r>
              <w:rPr>
                <w:sz w:val="24"/>
              </w:rPr>
              <w:t>Схемы слов.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«Словарные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артикуляционной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моторики, 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28.</w:t>
            </w:r>
          </w:p>
        </w:tc>
        <w:tc>
          <w:tcPr>
            <w:tcW w:w="2271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написании букв </w:t>
            </w:r>
            <w:r>
              <w:rPr>
                <w:i/>
                <w:sz w:val="24"/>
              </w:rPr>
              <w:t>е,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ё,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ю,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я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начале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143"/>
              <w:rPr>
                <w:sz w:val="24"/>
              </w:rPr>
            </w:pPr>
            <w:r>
              <w:rPr>
                <w:sz w:val="24"/>
              </w:rPr>
              <w:t>Звукобуквенный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записи слов с буквами ё,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ю,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вначале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слога.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</w:tc>
        <w:tc>
          <w:tcPr>
            <w:tcW w:w="2160" w:type="dxa"/>
          </w:tcPr>
          <w:p>
            <w:pPr>
              <w:pStyle w:val="15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Строчные,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Заглавные.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36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Настенная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</w:p>
          <w:p>
            <w:pPr>
              <w:pStyle w:val="15"/>
              <w:spacing w:line="242" w:lineRule="auto"/>
              <w:ind w:right="268"/>
              <w:rPr>
                <w:sz w:val="24"/>
              </w:rPr>
            </w:pPr>
            <w:r>
              <w:rPr>
                <w:sz w:val="24"/>
              </w:rPr>
              <w:t>«Строчные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заглавные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буквы».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29.</w:t>
            </w:r>
          </w:p>
        </w:tc>
        <w:tc>
          <w:tcPr>
            <w:tcW w:w="2271" w:type="dxa"/>
          </w:tcPr>
          <w:p>
            <w:pPr>
              <w:pStyle w:val="15"/>
              <w:ind w:right="119"/>
              <w:rPr>
                <w:sz w:val="24"/>
              </w:rPr>
            </w:pPr>
            <w:r>
              <w:rPr>
                <w:sz w:val="24"/>
              </w:rPr>
              <w:t>Написание 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е,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ё,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ю,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я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начале слова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590"/>
              <w:rPr>
                <w:sz w:val="24"/>
              </w:rPr>
            </w:pPr>
            <w:r>
              <w:rPr>
                <w:sz w:val="24"/>
              </w:rPr>
              <w:t>Постановка пропущенных 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е,ё,ю,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>
            <w:pPr>
              <w:pStyle w:val="15"/>
              <w:spacing w:line="242" w:lineRule="auto"/>
              <w:ind w:right="155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незаконченными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предложениями.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слоги.</w:t>
            </w:r>
          </w:p>
        </w:tc>
        <w:tc>
          <w:tcPr>
            <w:tcW w:w="2160" w:type="dxa"/>
          </w:tcPr>
          <w:p>
            <w:pPr>
              <w:pStyle w:val="15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Строчные,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Заглавные.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36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Настенная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</w:p>
          <w:p>
            <w:pPr>
              <w:pStyle w:val="15"/>
              <w:spacing w:line="242" w:lineRule="auto"/>
              <w:ind w:right="268"/>
              <w:rPr>
                <w:sz w:val="24"/>
              </w:rPr>
            </w:pPr>
            <w:r>
              <w:rPr>
                <w:sz w:val="24"/>
              </w:rPr>
              <w:t>«Строчные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заглавные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буквы».</w:t>
            </w:r>
          </w:p>
        </w:tc>
        <w:tc>
          <w:tcPr>
            <w:tcW w:w="2832" w:type="dxa"/>
          </w:tcPr>
          <w:p>
            <w:pPr>
              <w:pStyle w:val="15"/>
              <w:ind w:left="108" w:right="142"/>
              <w:rPr>
                <w:sz w:val="24"/>
              </w:rPr>
            </w:pPr>
            <w:r>
              <w:rPr>
                <w:sz w:val="24"/>
              </w:rPr>
              <w:t>Развитие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30.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295"/>
              <w:rPr>
                <w:sz w:val="24"/>
              </w:rPr>
            </w:pPr>
            <w:r>
              <w:rPr>
                <w:sz w:val="24"/>
              </w:rPr>
              <w:t>Перенос 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письме.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265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распознавании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определении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</w:p>
        </w:tc>
        <w:tc>
          <w:tcPr>
            <w:tcW w:w="2160" w:type="dxa"/>
          </w:tcPr>
          <w:p>
            <w:pPr>
              <w:pStyle w:val="15"/>
              <w:ind w:right="333"/>
              <w:rPr>
                <w:sz w:val="24"/>
              </w:rPr>
            </w:pPr>
            <w:r>
              <w:rPr>
                <w:sz w:val="24"/>
              </w:rPr>
              <w:t>Слово.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Перенос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слогам.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>
            <w:pPr>
              <w:pStyle w:val="15"/>
              <w:spacing w:before="2"/>
              <w:rPr>
                <w:sz w:val="24"/>
              </w:rPr>
            </w:pP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 w:right="203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активного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329"/>
              <w:rPr>
                <w:sz w:val="24"/>
              </w:rPr>
            </w:pPr>
            <w:r>
              <w:rPr>
                <w:sz w:val="24"/>
              </w:rPr>
              <w:t>пассивного словарного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ind w:right="367"/>
              <w:rPr>
                <w:sz w:val="24"/>
              </w:rPr>
            </w:pPr>
            <w:r>
              <w:rPr>
                <w:sz w:val="24"/>
              </w:rPr>
              <w:t>слогов по количеству гласных.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слов, включающих в себя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слоги,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состоящие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буквы.</w:t>
            </w:r>
          </w:p>
          <w:p>
            <w:pPr>
              <w:pStyle w:val="15"/>
              <w:spacing w:line="242" w:lineRule="auto"/>
              <w:ind w:right="708"/>
              <w:rPr>
                <w:sz w:val="24"/>
              </w:rPr>
            </w:pPr>
            <w:r>
              <w:rPr>
                <w:sz w:val="24"/>
              </w:rPr>
              <w:t>Правила переноса слов на другую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строку.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предварительным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делением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слоги.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1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31.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83"/>
              <w:rPr>
                <w:sz w:val="24"/>
              </w:rPr>
            </w:pPr>
            <w:r>
              <w:rPr>
                <w:sz w:val="24"/>
              </w:rPr>
              <w:t>Правила переноса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ind w:right="511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«Гласные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буквы».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ind w:right="192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 переноса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строку.</w:t>
            </w:r>
          </w:p>
          <w:p>
            <w:pPr>
              <w:pStyle w:val="15"/>
              <w:spacing w:line="242" w:lineRule="auto"/>
              <w:ind w:right="590"/>
              <w:rPr>
                <w:sz w:val="24"/>
              </w:rPr>
            </w:pPr>
            <w:r>
              <w:rPr>
                <w:sz w:val="24"/>
              </w:rPr>
              <w:t>Практическое применение правила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переноса слов.</w:t>
            </w:r>
          </w:p>
          <w:p>
            <w:pPr>
              <w:pStyle w:val="15"/>
              <w:spacing w:line="242" w:lineRule="auto"/>
              <w:ind w:right="665"/>
              <w:rPr>
                <w:sz w:val="24"/>
              </w:rPr>
            </w:pPr>
            <w:r>
              <w:rPr>
                <w:sz w:val="24"/>
              </w:rPr>
              <w:t>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переноса.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Проверочная работа 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«Гласные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буквы».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927"/>
              <w:jc w:val="both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слогами.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 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Твёрдые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 мягкие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согласные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 13</w:t>
            </w:r>
            <w:r>
              <w:rPr>
                <w:b/>
                <w:i/>
                <w:spacing w:val="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32.</w:t>
            </w:r>
          </w:p>
        </w:tc>
        <w:tc>
          <w:tcPr>
            <w:tcW w:w="2271" w:type="dxa"/>
          </w:tcPr>
          <w:p>
            <w:pPr>
              <w:pStyle w:val="15"/>
              <w:ind w:right="311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твердых и мягких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гласными.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585"/>
              <w:rPr>
                <w:sz w:val="24"/>
              </w:rPr>
            </w:pPr>
            <w:r>
              <w:rPr>
                <w:sz w:val="24"/>
              </w:rPr>
              <w:t>Работа со слогами и словами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 схем, выделение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называние твёрдых и мягких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spacing w:before="1"/>
              <w:ind w:right="169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различении твёрдости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мягкости согласных звуков по гласным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буквам.</w:t>
            </w:r>
          </w:p>
          <w:p>
            <w:pPr>
              <w:pStyle w:val="15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Дополнение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  <w:p>
            <w:pPr>
              <w:pStyle w:val="15"/>
              <w:spacing w:before="2" w:line="257" w:lineRule="exact"/>
              <w:jc w:val="both"/>
              <w:rPr>
                <w:sz w:val="24"/>
              </w:rPr>
            </w:pPr>
            <w:r>
              <w:rPr>
                <w:sz w:val="24"/>
              </w:rPr>
              <w:t>пропущенными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595"/>
              <w:rPr>
                <w:sz w:val="24"/>
              </w:rPr>
            </w:pPr>
            <w:r>
              <w:rPr>
                <w:sz w:val="24"/>
              </w:rPr>
              <w:t>Звуки. Буквы.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  <w:p>
            <w:pPr>
              <w:pStyle w:val="15"/>
              <w:spacing w:line="242" w:lineRule="auto"/>
              <w:ind w:right="205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Твёрдые.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Мягкие.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852" w:firstLine="62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ind w:right="94"/>
              <w:rPr>
                <w:sz w:val="24"/>
              </w:rPr>
            </w:pPr>
            <w:r>
              <w:rPr>
                <w:sz w:val="24"/>
              </w:rPr>
              <w:t>Кружки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красного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синего цветов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2832" w:type="dxa"/>
          </w:tcPr>
          <w:p>
            <w:pPr>
              <w:pStyle w:val="15"/>
              <w:ind w:left="108" w:right="109"/>
              <w:rPr>
                <w:sz w:val="24"/>
              </w:rPr>
            </w:pPr>
            <w:r>
              <w:rPr>
                <w:sz w:val="24"/>
              </w:rPr>
              <w:t>Развитие памяти, 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 анализа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синтеза; 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 восприятия,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5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33.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283"/>
              <w:rPr>
                <w:sz w:val="24"/>
              </w:rPr>
            </w:pPr>
            <w:r>
              <w:rPr>
                <w:sz w:val="24"/>
              </w:rPr>
              <w:t>Различение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отличающихся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твёрдостью-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мягкостью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2"/>
              <w:ind w:right="383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 картинками,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выделении первого звука в слове.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записи слов на слух.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различении твёрдых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мягких согласных звуков (парные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непарные).</w:t>
            </w:r>
          </w:p>
          <w:p>
            <w:pPr>
              <w:pStyle w:val="15"/>
              <w:spacing w:line="242" w:lineRule="auto"/>
              <w:ind w:right="328"/>
              <w:rPr>
                <w:sz w:val="24"/>
              </w:rPr>
            </w:pPr>
            <w:r>
              <w:rPr>
                <w:sz w:val="24"/>
              </w:rPr>
              <w:t>Определение количества согласных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письме.</w:t>
            </w:r>
          </w:p>
        </w:tc>
        <w:tc>
          <w:tcPr>
            <w:tcW w:w="2160" w:type="dxa"/>
          </w:tcPr>
          <w:p>
            <w:pPr>
              <w:pStyle w:val="15"/>
              <w:spacing w:before="4" w:line="237" w:lineRule="auto"/>
              <w:ind w:right="205"/>
              <w:rPr>
                <w:sz w:val="24"/>
              </w:rPr>
            </w:pPr>
            <w:r>
              <w:rPr>
                <w:sz w:val="24"/>
              </w:rPr>
              <w:t>Звуки. Буквы.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Твёрдые.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Мягкие.</w:t>
            </w:r>
          </w:p>
        </w:tc>
        <w:tc>
          <w:tcPr>
            <w:tcW w:w="2309" w:type="dxa"/>
          </w:tcPr>
          <w:p>
            <w:pPr>
              <w:pStyle w:val="15"/>
              <w:spacing w:before="2"/>
              <w:ind w:right="907"/>
              <w:jc w:val="both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 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jc w:val="both"/>
              <w:rPr>
                <w:sz w:val="24"/>
              </w:rPr>
            </w:pP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карточках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09"/>
              <w:rPr>
                <w:sz w:val="24"/>
              </w:rPr>
            </w:pPr>
            <w:r>
              <w:rPr>
                <w:sz w:val="24"/>
              </w:rPr>
              <w:t>Развитие памяти, 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 анализа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синтеза; 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 восприятия,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9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34.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43"/>
              <w:rPr>
                <w:i/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письме буквами </w:t>
            </w:r>
            <w:r>
              <w:rPr>
                <w:i/>
                <w:sz w:val="24"/>
              </w:rPr>
              <w:t>и,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е,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ё,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ю,</w:t>
            </w:r>
            <w:r>
              <w:rPr>
                <w:i/>
                <w:spacing w:val="4"/>
                <w:sz w:val="24"/>
              </w:rPr>
              <w:t xml:space="preserve"> </w:t>
            </w:r>
            <w:r>
              <w:rPr>
                <w:i/>
                <w:sz w:val="24"/>
              </w:rPr>
              <w:t>я.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line="242" w:lineRule="auto"/>
              <w:ind w:right="119"/>
              <w:rPr>
                <w:sz w:val="24"/>
              </w:rPr>
            </w:pPr>
            <w:r>
              <w:rPr>
                <w:sz w:val="24"/>
              </w:rPr>
              <w:t>Сравнение написания слогов с твёрдым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мягким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согласными.</w:t>
            </w:r>
          </w:p>
          <w:p>
            <w:pPr>
              <w:pStyle w:val="15"/>
              <w:spacing w:line="242" w:lineRule="auto"/>
              <w:ind w:right="1250"/>
              <w:rPr>
                <w:sz w:val="24"/>
              </w:rPr>
            </w:pPr>
            <w:r>
              <w:rPr>
                <w:sz w:val="24"/>
              </w:rPr>
              <w:t>Правило о твёрдых и мягких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ind w:right="139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буквами и, е, ё, ю, 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согласных.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парами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 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предложениями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 этими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8" w:lineRule="exact"/>
              <w:ind w:right="615"/>
              <w:rPr>
                <w:sz w:val="24"/>
              </w:rPr>
            </w:pPr>
            <w:r>
              <w:rPr>
                <w:sz w:val="24"/>
              </w:rPr>
              <w:t>Игра «Мягкие - твёрдые», «Угадай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букву».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  <w:p>
            <w:pPr>
              <w:pStyle w:val="15"/>
              <w:spacing w:before="4"/>
              <w:rPr>
                <w:sz w:val="24"/>
              </w:rPr>
            </w:pP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511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 знаки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ind w:right="105"/>
              <w:rPr>
                <w:sz w:val="24"/>
              </w:rPr>
            </w:pPr>
            <w:r>
              <w:rPr>
                <w:sz w:val="24"/>
              </w:rPr>
              <w:t>Слова на карточках.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Схема звуков.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15"/>
              <w:rPr>
                <w:sz w:val="24"/>
              </w:rPr>
            </w:pPr>
            <w:r>
              <w:rPr>
                <w:sz w:val="24"/>
              </w:rPr>
              <w:t>Развитие зрительного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слухового восприятия;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точности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45" w:hRule="atLeast"/>
        </w:trPr>
        <w:tc>
          <w:tcPr>
            <w:tcW w:w="567" w:type="dxa"/>
          </w:tcPr>
          <w:p>
            <w:pPr>
              <w:pStyle w:val="15"/>
              <w:spacing w:line="283" w:lineRule="exact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35.</w:t>
            </w:r>
          </w:p>
        </w:tc>
        <w:tc>
          <w:tcPr>
            <w:tcW w:w="2271" w:type="dxa"/>
          </w:tcPr>
          <w:p>
            <w:pPr>
              <w:pStyle w:val="15"/>
              <w:ind w:right="771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письме.</w:t>
            </w:r>
          </w:p>
        </w:tc>
        <w:tc>
          <w:tcPr>
            <w:tcW w:w="840" w:type="dxa"/>
          </w:tcPr>
          <w:p>
            <w:pPr>
              <w:pStyle w:val="15"/>
              <w:spacing w:line="261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694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звука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>
            <w:pPr>
              <w:pStyle w:val="15"/>
              <w:ind w:right="121"/>
              <w:rPr>
                <w:sz w:val="24"/>
              </w:rPr>
            </w:pPr>
            <w:r>
              <w:rPr>
                <w:sz w:val="24"/>
              </w:rPr>
              <w:t>Нахождение различий в написании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слов. Выбор подходящей по смыслу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гласной.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твёрдых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мягких согласных.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595"/>
              <w:rPr>
                <w:sz w:val="24"/>
              </w:rPr>
            </w:pPr>
            <w:r>
              <w:rPr>
                <w:sz w:val="24"/>
              </w:rPr>
              <w:t>Звуки. Буквы.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  <w:p>
            <w:pPr>
              <w:pStyle w:val="15"/>
              <w:spacing w:line="242" w:lineRule="auto"/>
              <w:ind w:right="98"/>
              <w:rPr>
                <w:sz w:val="24"/>
              </w:rPr>
            </w:pPr>
            <w:r>
              <w:rPr>
                <w:sz w:val="24"/>
              </w:rPr>
              <w:t>Гласные. Твёрдые.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Мягкие</w:t>
            </w:r>
          </w:p>
        </w:tc>
        <w:tc>
          <w:tcPr>
            <w:tcW w:w="2309" w:type="dxa"/>
          </w:tcPr>
          <w:p>
            <w:pPr>
              <w:pStyle w:val="15"/>
              <w:ind w:right="907"/>
              <w:jc w:val="both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 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jc w:val="both"/>
              <w:rPr>
                <w:sz w:val="24"/>
              </w:rPr>
            </w:pPr>
            <w:r>
              <w:rPr>
                <w:sz w:val="24"/>
              </w:rPr>
              <w:t>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8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19" w:hRule="atLeast"/>
        </w:trPr>
        <w:tc>
          <w:tcPr>
            <w:tcW w:w="567" w:type="dxa"/>
          </w:tcPr>
          <w:p>
            <w:pPr>
              <w:pStyle w:val="15"/>
              <w:spacing w:line="285" w:lineRule="exact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36.</w:t>
            </w:r>
          </w:p>
        </w:tc>
        <w:tc>
          <w:tcPr>
            <w:tcW w:w="2271" w:type="dxa"/>
          </w:tcPr>
          <w:p>
            <w:pPr>
              <w:pStyle w:val="15"/>
              <w:ind w:right="307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Написание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буквами </w:t>
            </w:r>
            <w:r>
              <w:rPr>
                <w:i/>
                <w:sz w:val="24"/>
              </w:rPr>
              <w:t>и, е, ё, ю,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я.</w:t>
            </w:r>
          </w:p>
        </w:tc>
        <w:tc>
          <w:tcPr>
            <w:tcW w:w="840" w:type="dxa"/>
          </w:tcPr>
          <w:p>
            <w:pPr>
              <w:pStyle w:val="15"/>
              <w:spacing w:line="26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1250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Правило о твёрдых и мягких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ind w:right="1144"/>
              <w:jc w:val="both"/>
              <w:rPr>
                <w:sz w:val="24"/>
              </w:rPr>
            </w:pPr>
            <w:r>
              <w:rPr>
                <w:sz w:val="24"/>
              </w:rPr>
              <w:t>Работа со словами и схемами.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Выделение твёрдых и мягких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правилу.</w:t>
            </w:r>
          </w:p>
          <w:p>
            <w:pPr>
              <w:pStyle w:val="15"/>
              <w:spacing w:line="257" w:lineRule="exact"/>
              <w:jc w:val="both"/>
              <w:rPr>
                <w:sz w:val="24"/>
              </w:rPr>
            </w:pPr>
            <w:r>
              <w:rPr>
                <w:sz w:val="24"/>
              </w:rPr>
              <w:t>Письмо 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</w:tc>
        <w:tc>
          <w:tcPr>
            <w:tcW w:w="2160" w:type="dxa"/>
          </w:tcPr>
          <w:p>
            <w:pPr>
              <w:pStyle w:val="15"/>
              <w:spacing w:line="237" w:lineRule="auto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511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 знаки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42" w:lineRule="auto"/>
              <w:ind w:right="105"/>
              <w:rPr>
                <w:sz w:val="24"/>
              </w:rPr>
            </w:pPr>
            <w:r>
              <w:rPr>
                <w:sz w:val="24"/>
              </w:rPr>
              <w:t>Слова на карточках.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Схема звуков.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Памятки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</w:tc>
        <w:tc>
          <w:tcPr>
            <w:tcW w:w="2832" w:type="dxa"/>
          </w:tcPr>
          <w:p>
            <w:pPr>
              <w:pStyle w:val="15"/>
              <w:ind w:left="108" w:right="86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артикуляции,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37.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126"/>
              <w:rPr>
                <w:sz w:val="24"/>
              </w:rPr>
            </w:pPr>
            <w:r>
              <w:rPr>
                <w:sz w:val="24"/>
              </w:rPr>
              <w:t>Составление схемы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согласными.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4" w:line="237" w:lineRule="auto"/>
              <w:ind w:right="1753"/>
              <w:jc w:val="both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3"/>
              <w:ind w:right="163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звукобуквенном анализе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односложных слов с твёрдым и мягким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согласным.</w:t>
            </w:r>
          </w:p>
          <w:p>
            <w:pPr>
              <w:pStyle w:val="15"/>
              <w:spacing w:line="242" w:lineRule="auto"/>
              <w:ind w:right="829"/>
              <w:rPr>
                <w:sz w:val="24"/>
              </w:rPr>
            </w:pPr>
            <w:r>
              <w:rPr>
                <w:sz w:val="24"/>
              </w:rPr>
              <w:t>Сравнение слов, различающихся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выделении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обозначении</w:t>
            </w:r>
          </w:p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гласных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мягких 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2160" w:type="dxa"/>
          </w:tcPr>
          <w:p>
            <w:pPr>
              <w:pStyle w:val="15"/>
              <w:spacing w:before="2"/>
              <w:ind w:right="595"/>
              <w:rPr>
                <w:sz w:val="24"/>
              </w:rPr>
            </w:pPr>
            <w:r>
              <w:rPr>
                <w:sz w:val="24"/>
              </w:rPr>
              <w:t>Звуки. Буквы.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2309" w:type="dxa"/>
          </w:tcPr>
          <w:p>
            <w:pPr>
              <w:pStyle w:val="15"/>
              <w:spacing w:before="2"/>
              <w:ind w:right="511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 знаки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«Словарные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обогащение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38.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48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 мягким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162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Игра: «Найди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ошибку».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Обозначение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мягким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  <w:p>
            <w:pPr>
              <w:pStyle w:val="15"/>
              <w:spacing w:before="4"/>
              <w:rPr>
                <w:sz w:val="24"/>
              </w:rPr>
            </w:pP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Схемы слов.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внимания,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долговременной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памяти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ь.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0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39.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238"/>
              <w:rPr>
                <w:sz w:val="24"/>
              </w:rPr>
            </w:pPr>
            <w:r>
              <w:rPr>
                <w:sz w:val="24"/>
              </w:rPr>
              <w:t>Буква мягкий 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(ь)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250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Правило о твёрдых и мягких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ind w:right="705"/>
              <w:rPr>
                <w:sz w:val="24"/>
              </w:rPr>
            </w:pPr>
            <w:r>
              <w:rPr>
                <w:sz w:val="24"/>
              </w:rPr>
              <w:t>Работа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схемами.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Звукобуквенный анализ слов с </w:t>
            </w:r>
            <w:r>
              <w:rPr>
                <w:i/>
                <w:sz w:val="24"/>
              </w:rPr>
              <w:t xml:space="preserve">ь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конце.</w:t>
            </w:r>
          </w:p>
          <w:p>
            <w:pPr>
              <w:pStyle w:val="15"/>
              <w:spacing w:before="3" w:line="237" w:lineRule="auto"/>
              <w:ind w:right="595"/>
              <w:rPr>
                <w:sz w:val="24"/>
              </w:rPr>
            </w:pPr>
            <w:r>
              <w:rPr>
                <w:sz w:val="24"/>
              </w:rPr>
              <w:t>Упражнения в написании слов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мягким знаком на конце слова.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Обозначать мягкости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Ь</w:t>
            </w:r>
            <w:r>
              <w:rPr>
                <w:sz w:val="24"/>
              </w:rPr>
              <w:t>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  <w:p>
            <w:pPr>
              <w:pStyle w:val="15"/>
              <w:spacing w:before="4"/>
              <w:ind w:right="517"/>
              <w:rPr>
                <w:sz w:val="24"/>
              </w:rPr>
            </w:pPr>
            <w:r>
              <w:rPr>
                <w:sz w:val="24"/>
              </w:rPr>
              <w:t>Согласные. Ь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показатель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Схемы слов.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04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39"/>
              <w:rPr>
                <w:sz w:val="24"/>
              </w:rPr>
            </w:pPr>
            <w:r>
              <w:rPr>
                <w:sz w:val="24"/>
              </w:rPr>
              <w:t>Буква мягкий 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(ь)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середине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162"/>
              <w:rPr>
                <w:sz w:val="24"/>
              </w:rPr>
            </w:pPr>
            <w:r>
              <w:rPr>
                <w:sz w:val="24"/>
              </w:rPr>
              <w:t>Звукобуквенный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Правило о твёрдых и мягких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ind w:right="945"/>
              <w:rPr>
                <w:sz w:val="24"/>
              </w:rPr>
            </w:pPr>
            <w:r>
              <w:rPr>
                <w:sz w:val="24"/>
              </w:rPr>
              <w:t>Работа со словами и схемами.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Упражнения в записи слов с </w:t>
            </w:r>
            <w:r>
              <w:rPr>
                <w:i/>
                <w:sz w:val="24"/>
              </w:rPr>
              <w:t xml:space="preserve">ь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середине слова.</w:t>
            </w:r>
          </w:p>
          <w:p>
            <w:pPr>
              <w:pStyle w:val="15"/>
              <w:spacing w:line="274" w:lineRule="exact"/>
              <w:ind w:right="709"/>
              <w:rPr>
                <w:i/>
                <w:sz w:val="24"/>
              </w:rPr>
            </w:pPr>
            <w:r>
              <w:rPr>
                <w:sz w:val="24"/>
              </w:rPr>
              <w:t>Обозначать мягкости согласных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середине слова буквой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i/>
                <w:sz w:val="24"/>
              </w:rPr>
              <w:t>Ь.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0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Твёрдые,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Мягкие.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показатель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33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1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активного и пассивного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запаса.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41.</w:t>
            </w:r>
          </w:p>
        </w:tc>
        <w:tc>
          <w:tcPr>
            <w:tcW w:w="2271" w:type="dxa"/>
          </w:tcPr>
          <w:p>
            <w:pPr>
              <w:pStyle w:val="15"/>
              <w:ind w:right="186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написания мягкого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знака 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3"/>
              <w:ind w:right="182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твёрдых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пропущенных согласных в слове.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мягкого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>
            <w:pPr>
              <w:pStyle w:val="15"/>
              <w:spacing w:before="2" w:line="237" w:lineRule="auto"/>
              <w:ind w:right="155"/>
              <w:rPr>
                <w:sz w:val="24"/>
              </w:rPr>
            </w:pPr>
            <w:r>
              <w:rPr>
                <w:sz w:val="24"/>
              </w:rPr>
              <w:t>Упражнять в составлении схемы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мягким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20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Твёрдые.</w:t>
            </w:r>
          </w:p>
        </w:tc>
        <w:tc>
          <w:tcPr>
            <w:tcW w:w="2309" w:type="dxa"/>
          </w:tcPr>
          <w:p>
            <w:pPr>
              <w:pStyle w:val="15"/>
              <w:ind w:right="433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Касса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«Словарные слова»</w:t>
            </w:r>
          </w:p>
        </w:tc>
        <w:tc>
          <w:tcPr>
            <w:tcW w:w="2832" w:type="dxa"/>
          </w:tcPr>
          <w:p>
            <w:pPr>
              <w:pStyle w:val="15"/>
              <w:ind w:left="108" w:right="15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311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твердых и мягких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ind w:right="771"/>
              <w:rPr>
                <w:sz w:val="24"/>
              </w:rPr>
            </w:pPr>
            <w:r>
              <w:rPr>
                <w:sz w:val="24"/>
              </w:rPr>
              <w:t>Подбор мягких или твёрдых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пропущенных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схемам.</w:t>
            </w:r>
          </w:p>
          <w:p>
            <w:pPr>
              <w:pStyle w:val="15"/>
              <w:spacing w:before="2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92"/>
              <w:rPr>
                <w:b/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Мягкие, Твёрдые.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Мебель.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33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Касса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5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43.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07"/>
              <w:rPr>
                <w:b/>
                <w:sz w:val="24"/>
              </w:rPr>
            </w:pPr>
            <w:r>
              <w:rPr>
                <w:sz w:val="24"/>
              </w:rPr>
              <w:t>Мягкость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и, ю,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я,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е,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b/>
                <w:sz w:val="24"/>
              </w:rPr>
              <w:t>ё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ь</w:t>
            </w:r>
            <w:r>
              <w:rPr>
                <w:sz w:val="24"/>
              </w:rPr>
              <w:t>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74" w:lineRule="exact"/>
              <w:ind w:right="389"/>
              <w:rPr>
                <w:sz w:val="24"/>
              </w:rPr>
            </w:pPr>
            <w:r>
              <w:rPr>
                <w:sz w:val="24"/>
              </w:rPr>
              <w:t>Упражнения в различении твѐрдых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мягких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95"/>
              <w:rPr>
                <w:sz w:val="24"/>
              </w:rPr>
            </w:pPr>
            <w:r>
              <w:rPr>
                <w:sz w:val="24"/>
              </w:rPr>
              <w:t>Звуки. Буквы.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33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анализа.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81"/>
              <w:rPr>
                <w:sz w:val="24"/>
              </w:rPr>
            </w:pPr>
            <w:r>
              <w:rPr>
                <w:sz w:val="24"/>
              </w:rPr>
              <w:t>Развитие зрительной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 грамматических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категорий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орфографической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ind w:right="249"/>
              <w:rPr>
                <w:sz w:val="24"/>
              </w:rPr>
            </w:pPr>
            <w:r>
              <w:rPr>
                <w:sz w:val="24"/>
              </w:rPr>
              <w:t>Списывание предложения с печатного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 со вставкой нужной буквы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149"/>
              <w:rPr>
                <w:sz w:val="24"/>
              </w:rPr>
            </w:pPr>
            <w:r>
              <w:rPr>
                <w:sz w:val="24"/>
              </w:rPr>
              <w:t>зоркости,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</w:p>
          <w:p>
            <w:pPr>
              <w:pStyle w:val="15"/>
              <w:spacing w:line="274" w:lineRule="exact"/>
              <w:ind w:left="108" w:right="791"/>
              <w:rPr>
                <w:sz w:val="24"/>
              </w:rPr>
            </w:pPr>
            <w:r>
              <w:rPr>
                <w:sz w:val="24"/>
              </w:rPr>
              <w:t>синтез),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44.</w:t>
            </w:r>
          </w:p>
        </w:tc>
        <w:tc>
          <w:tcPr>
            <w:tcW w:w="2271" w:type="dxa"/>
          </w:tcPr>
          <w:p>
            <w:pPr>
              <w:pStyle w:val="15"/>
              <w:ind w:right="126"/>
              <w:rPr>
                <w:sz w:val="24"/>
              </w:rPr>
            </w:pPr>
            <w:r>
              <w:rPr>
                <w:sz w:val="24"/>
              </w:rPr>
              <w:t>Составление схемы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 с твёрдыми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согласными.</w:t>
            </w:r>
          </w:p>
          <w:p>
            <w:pPr>
              <w:pStyle w:val="15"/>
              <w:ind w:right="364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2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«Твёрдые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мягкие согласные».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829"/>
              <w:rPr>
                <w:sz w:val="24"/>
              </w:rPr>
            </w:pPr>
            <w:r>
              <w:rPr>
                <w:sz w:val="24"/>
              </w:rPr>
              <w:t>Звукобуквенный анализ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Сравнение слов, различающихся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Проверочная работа 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«Твёрдые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мягкие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согласные».</w:t>
            </w:r>
          </w:p>
        </w:tc>
        <w:tc>
          <w:tcPr>
            <w:tcW w:w="2160" w:type="dxa"/>
          </w:tcPr>
          <w:p>
            <w:pPr>
              <w:pStyle w:val="15"/>
              <w:ind w:right="595"/>
              <w:rPr>
                <w:sz w:val="24"/>
              </w:rPr>
            </w:pPr>
            <w:r>
              <w:rPr>
                <w:sz w:val="24"/>
              </w:rPr>
              <w:t>Звуки. Буквы.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</w:tc>
        <w:tc>
          <w:tcPr>
            <w:tcW w:w="2309" w:type="dxa"/>
          </w:tcPr>
          <w:p>
            <w:pPr>
              <w:pStyle w:val="15"/>
              <w:ind w:right="511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Условные знаки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«Словарные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</w:t>
            </w:r>
          </w:p>
        </w:tc>
        <w:tc>
          <w:tcPr>
            <w:tcW w:w="2832" w:type="dxa"/>
          </w:tcPr>
          <w:p>
            <w:pPr>
              <w:pStyle w:val="15"/>
              <w:ind w:left="108" w:right="149"/>
              <w:rPr>
                <w:sz w:val="24"/>
              </w:rPr>
            </w:pPr>
            <w:r>
              <w:rPr>
                <w:sz w:val="24"/>
              </w:rPr>
              <w:t>Развитие зрительной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 грамматических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категорий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</w:p>
          <w:p>
            <w:pPr>
              <w:pStyle w:val="15"/>
              <w:spacing w:line="274" w:lineRule="exact"/>
              <w:ind w:left="108" w:right="791"/>
              <w:rPr>
                <w:sz w:val="24"/>
              </w:rPr>
            </w:pPr>
            <w:r>
              <w:rPr>
                <w:sz w:val="24"/>
              </w:rPr>
              <w:t>синтез),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line="273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Гласные после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шипящих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согласных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ш,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ж,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ч,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щ</w:t>
            </w:r>
            <w:r>
              <w:rPr>
                <w:b/>
                <w:i/>
                <w:spacing w:val="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-</w:t>
            </w:r>
            <w:r>
              <w:rPr>
                <w:b/>
                <w:i/>
                <w:spacing w:val="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9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1"/>
              <w:rPr>
                <w:i/>
                <w:sz w:val="24"/>
              </w:rPr>
            </w:pPr>
            <w:r>
              <w:rPr>
                <w:sz w:val="24"/>
              </w:rPr>
              <w:t>Шипящие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согласные </w:t>
            </w:r>
            <w:r>
              <w:rPr>
                <w:i/>
                <w:sz w:val="24"/>
              </w:rPr>
              <w:t>ж, ш, ч,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щ.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185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звука в слове.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 слов из слогов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шипящими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согласными.</w:t>
            </w:r>
          </w:p>
          <w:p>
            <w:pPr>
              <w:pStyle w:val="15"/>
              <w:spacing w:before="3" w:line="237" w:lineRule="auto"/>
              <w:ind w:right="118"/>
              <w:rPr>
                <w:sz w:val="24"/>
              </w:rPr>
            </w:pPr>
            <w:r>
              <w:rPr>
                <w:sz w:val="24"/>
              </w:rPr>
              <w:t>Звукобуквенный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 распознавании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согласных.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855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шипящие,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непарные.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8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зрительной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мыслительной операции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синтез).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46.</w:t>
            </w:r>
          </w:p>
        </w:tc>
        <w:tc>
          <w:tcPr>
            <w:tcW w:w="2271" w:type="dxa"/>
          </w:tcPr>
          <w:p>
            <w:pPr>
              <w:pStyle w:val="15"/>
              <w:spacing w:before="4" w:line="237" w:lineRule="auto"/>
              <w:ind w:right="437"/>
              <w:rPr>
                <w:sz w:val="24"/>
              </w:rPr>
            </w:pPr>
            <w:r>
              <w:rPr>
                <w:sz w:val="24"/>
              </w:rPr>
              <w:t xml:space="preserve">Написание </w:t>
            </w:r>
            <w:r>
              <w:rPr>
                <w:i/>
                <w:sz w:val="24"/>
              </w:rPr>
              <w:t>жи –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ши</w:t>
            </w:r>
            <w:r>
              <w:rPr>
                <w:i/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2"/>
              <w:ind w:right="1088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 согласные: ж,ш,ч,щ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Правило правописания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ши.</w:t>
            </w:r>
          </w:p>
          <w:p>
            <w:pPr>
              <w:pStyle w:val="15"/>
              <w:spacing w:before="2" w:line="237" w:lineRule="auto"/>
              <w:ind w:right="694"/>
              <w:rPr>
                <w:sz w:val="24"/>
              </w:rPr>
            </w:pPr>
            <w:r>
              <w:rPr>
                <w:sz w:val="24"/>
              </w:rPr>
              <w:t>Упражнения в написании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жи-ши.</w:t>
            </w:r>
          </w:p>
          <w:p>
            <w:pPr>
              <w:pStyle w:val="15"/>
              <w:spacing w:line="274" w:lineRule="exact"/>
              <w:ind w:right="1293"/>
              <w:rPr>
                <w:sz w:val="24"/>
              </w:rPr>
            </w:pPr>
            <w:r>
              <w:rPr>
                <w:sz w:val="24"/>
              </w:rPr>
              <w:t>Выборочный диктант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сочетанием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жи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ши.</w:t>
            </w:r>
          </w:p>
        </w:tc>
        <w:tc>
          <w:tcPr>
            <w:tcW w:w="2160" w:type="dxa"/>
          </w:tcPr>
          <w:p>
            <w:pPr>
              <w:pStyle w:val="15"/>
              <w:spacing w:before="2"/>
              <w:ind w:right="350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Шипящие. Жи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ши.</w:t>
            </w:r>
          </w:p>
        </w:tc>
        <w:tc>
          <w:tcPr>
            <w:tcW w:w="2309" w:type="dxa"/>
          </w:tcPr>
          <w:p>
            <w:pPr>
              <w:pStyle w:val="15"/>
              <w:spacing w:before="2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47.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47"/>
              <w:rPr>
                <w:i/>
                <w:sz w:val="24"/>
              </w:rPr>
            </w:pPr>
            <w:r>
              <w:rPr>
                <w:sz w:val="24"/>
              </w:rPr>
              <w:t>Правописание 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сочетаниями </w:t>
            </w:r>
            <w:r>
              <w:rPr>
                <w:i/>
                <w:sz w:val="24"/>
              </w:rPr>
              <w:t>жи</w:t>
            </w:r>
          </w:p>
          <w:p>
            <w:pPr>
              <w:pStyle w:val="15"/>
              <w:spacing w:line="271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–</w:t>
            </w:r>
            <w:r>
              <w:rPr>
                <w:i/>
                <w:spacing w:val="2"/>
                <w:sz w:val="24"/>
              </w:rPr>
              <w:t xml:space="preserve"> </w:t>
            </w:r>
            <w:r>
              <w:rPr>
                <w:i/>
                <w:sz w:val="24"/>
              </w:rPr>
              <w:t>ши.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107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жи-ши.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вставкой</w:t>
            </w:r>
          </w:p>
          <w:p>
            <w:pPr>
              <w:pStyle w:val="15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пропущенных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орфограмм.</w:t>
            </w:r>
          </w:p>
        </w:tc>
        <w:tc>
          <w:tcPr>
            <w:tcW w:w="2160" w:type="dxa"/>
          </w:tcPr>
          <w:p>
            <w:pPr>
              <w:pStyle w:val="15"/>
              <w:ind w:right="350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Шипящие. Жи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8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6" w:hRule="atLeast"/>
        </w:trPr>
        <w:tc>
          <w:tcPr>
            <w:tcW w:w="567" w:type="dxa"/>
          </w:tcPr>
          <w:p>
            <w:pPr>
              <w:pStyle w:val="15"/>
              <w:spacing w:before="3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48.</w:t>
            </w:r>
          </w:p>
        </w:tc>
        <w:tc>
          <w:tcPr>
            <w:tcW w:w="2271" w:type="dxa"/>
          </w:tcPr>
          <w:p>
            <w:pPr>
              <w:pStyle w:val="15"/>
              <w:spacing w:line="237" w:lineRule="auto"/>
              <w:ind w:right="120"/>
              <w:rPr>
                <w:sz w:val="24"/>
              </w:rPr>
            </w:pPr>
            <w:r>
              <w:rPr>
                <w:sz w:val="24"/>
              </w:rPr>
              <w:t xml:space="preserve">Написание </w:t>
            </w:r>
            <w:r>
              <w:rPr>
                <w:i/>
                <w:sz w:val="24"/>
              </w:rPr>
              <w:t>ча-ща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line="274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1141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Правило правописания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ча-ща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написании слов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2160" w:type="dxa"/>
          </w:tcPr>
          <w:p>
            <w:pPr>
              <w:pStyle w:val="15"/>
              <w:spacing w:line="237" w:lineRule="auto"/>
              <w:ind w:right="184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Ча-ща.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215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коррекция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зрительного 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300"/>
              <w:rPr>
                <w:sz w:val="24"/>
              </w:rPr>
            </w:pPr>
            <w:r>
              <w:rPr>
                <w:sz w:val="24"/>
              </w:rPr>
              <w:t>сочетаниями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ча-ща.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Выборочный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диктант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сочетанием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ча-ща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49.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8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написании </w:t>
            </w:r>
            <w:r>
              <w:rPr>
                <w:i/>
                <w:sz w:val="24"/>
              </w:rPr>
              <w:t>ча – ща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1"/>
              <w:ind w:right="107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ча-ща.</w:t>
            </w:r>
          </w:p>
          <w:p>
            <w:pPr>
              <w:pStyle w:val="15"/>
              <w:spacing w:line="274" w:lineRule="exact"/>
              <w:ind w:right="963"/>
              <w:rPr>
                <w:sz w:val="24"/>
              </w:rPr>
            </w:pPr>
            <w:r>
              <w:rPr>
                <w:sz w:val="24"/>
              </w:rPr>
              <w:t>Списывание текста со вставкой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пропущенных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орфограмм.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84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Ча-ща.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50.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98"/>
              <w:rPr>
                <w:sz w:val="24"/>
              </w:rPr>
            </w:pPr>
            <w:r>
              <w:rPr>
                <w:sz w:val="24"/>
              </w:rPr>
              <w:t xml:space="preserve">Написание </w:t>
            </w:r>
            <w:r>
              <w:rPr>
                <w:i/>
                <w:sz w:val="24"/>
              </w:rPr>
              <w:t xml:space="preserve">чу-щу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1141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Правило правописания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чу-щу.</w:t>
            </w:r>
          </w:p>
          <w:p>
            <w:pPr>
              <w:pStyle w:val="15"/>
              <w:spacing w:before="2" w:line="237" w:lineRule="auto"/>
              <w:ind w:right="1293"/>
              <w:rPr>
                <w:sz w:val="24"/>
              </w:rPr>
            </w:pPr>
            <w:r>
              <w:rPr>
                <w:sz w:val="24"/>
              </w:rPr>
              <w:t>Выборочный диктант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сочетанием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чу-щу.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221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Чу-щу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2" w:line="237" w:lineRule="auto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51.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163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Правописание 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 сочетаниями </w:t>
            </w:r>
            <w:r>
              <w:rPr>
                <w:i/>
                <w:sz w:val="24"/>
              </w:rPr>
              <w:t>чу –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щу.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2"/>
              <w:ind w:right="694"/>
              <w:rPr>
                <w:sz w:val="24"/>
              </w:rPr>
            </w:pPr>
            <w:r>
              <w:rPr>
                <w:sz w:val="24"/>
              </w:rPr>
              <w:t>Шипящие согласные: ж,ш,ч,щ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написании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сочетаниями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чу-щу.</w:t>
            </w:r>
          </w:p>
          <w:p>
            <w:pPr>
              <w:pStyle w:val="15"/>
              <w:spacing w:line="242" w:lineRule="auto"/>
              <w:ind w:right="963"/>
              <w:rPr>
                <w:sz w:val="24"/>
              </w:rPr>
            </w:pPr>
            <w:r>
              <w:rPr>
                <w:sz w:val="24"/>
              </w:rPr>
              <w:t>Списывание текста со вставкой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пропущенных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орфограмм.</w:t>
            </w:r>
          </w:p>
        </w:tc>
        <w:tc>
          <w:tcPr>
            <w:tcW w:w="2160" w:type="dxa"/>
          </w:tcPr>
          <w:p>
            <w:pPr>
              <w:pStyle w:val="15"/>
              <w:spacing w:before="4" w:line="237" w:lineRule="auto"/>
              <w:ind w:right="221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Чу-щу</w:t>
            </w:r>
          </w:p>
        </w:tc>
        <w:tc>
          <w:tcPr>
            <w:tcW w:w="2309" w:type="dxa"/>
          </w:tcPr>
          <w:p>
            <w:pPr>
              <w:pStyle w:val="15"/>
              <w:spacing w:before="2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42" w:lineRule="auto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52.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90"/>
              <w:rPr>
                <w:i/>
                <w:sz w:val="24"/>
              </w:rPr>
            </w:pPr>
            <w:r>
              <w:rPr>
                <w:sz w:val="24"/>
              </w:rPr>
              <w:t xml:space="preserve">Написание </w:t>
            </w:r>
            <w:r>
              <w:rPr>
                <w:i/>
                <w:sz w:val="24"/>
              </w:rPr>
              <w:t>жи-ши,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ча-ща,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чу-щу.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589"/>
              <w:rPr>
                <w:sz w:val="24"/>
              </w:rPr>
            </w:pPr>
            <w:r>
              <w:rPr>
                <w:sz w:val="24"/>
              </w:rPr>
              <w:t>Правило правописания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сочетаниями жи-ши, ча-ща, чу-щу.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Нахождение слов с орфограммой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написаний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этих слов.</w:t>
            </w:r>
          </w:p>
          <w:p>
            <w:pPr>
              <w:pStyle w:val="15"/>
              <w:spacing w:line="274" w:lineRule="exact"/>
              <w:ind w:right="694"/>
              <w:rPr>
                <w:sz w:val="24"/>
              </w:rPr>
            </w:pPr>
            <w:r>
              <w:rPr>
                <w:sz w:val="24"/>
              </w:rPr>
              <w:t>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деформированным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предложением.</w:t>
            </w:r>
          </w:p>
        </w:tc>
        <w:tc>
          <w:tcPr>
            <w:tcW w:w="2160" w:type="dxa"/>
          </w:tcPr>
          <w:p>
            <w:pPr>
              <w:pStyle w:val="15"/>
              <w:ind w:right="855"/>
              <w:rPr>
                <w:b/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Шипящие.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Товарищ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2" w:line="237" w:lineRule="auto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артикуляционной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</w:p>
          <w:p>
            <w:pPr>
              <w:pStyle w:val="15"/>
              <w:spacing w:line="274" w:lineRule="exact"/>
              <w:ind w:left="108" w:right="924"/>
              <w:rPr>
                <w:sz w:val="24"/>
              </w:rPr>
            </w:pPr>
            <w:r>
              <w:rPr>
                <w:sz w:val="24"/>
              </w:rPr>
              <w:t>зоркости, мелкой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53.</w:t>
            </w:r>
          </w:p>
        </w:tc>
        <w:tc>
          <w:tcPr>
            <w:tcW w:w="2271" w:type="dxa"/>
          </w:tcPr>
          <w:p>
            <w:pPr>
              <w:pStyle w:val="15"/>
              <w:ind w:right="667"/>
              <w:rPr>
                <w:sz w:val="24"/>
              </w:rPr>
            </w:pPr>
            <w:r>
              <w:rPr>
                <w:sz w:val="24"/>
              </w:rPr>
              <w:t>Правописание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сочетаний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гласными.</w:t>
            </w:r>
          </w:p>
          <w:p>
            <w:pPr>
              <w:pStyle w:val="15"/>
              <w:ind w:right="120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3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«Гласные</w:t>
            </w:r>
          </w:p>
          <w:p>
            <w:pPr>
              <w:pStyle w:val="15"/>
              <w:spacing w:line="274" w:lineRule="exact"/>
              <w:ind w:right="507"/>
              <w:rPr>
                <w:sz w:val="24"/>
              </w:rPr>
            </w:pPr>
            <w:r>
              <w:rPr>
                <w:sz w:val="24"/>
              </w:rPr>
              <w:t>после шипящих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4" w:line="237" w:lineRule="auto"/>
              <w:ind w:right="365"/>
              <w:rPr>
                <w:sz w:val="24"/>
              </w:rPr>
            </w:pPr>
            <w:r>
              <w:rPr>
                <w:sz w:val="24"/>
              </w:rPr>
              <w:t>Упражнять в распознании изученные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сочетания: жи-ши,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чу-щу,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ча-ща.</w:t>
            </w:r>
          </w:p>
          <w:p>
            <w:pPr>
              <w:pStyle w:val="15"/>
              <w:spacing w:before="4"/>
              <w:ind w:right="231"/>
              <w:rPr>
                <w:sz w:val="24"/>
              </w:rPr>
            </w:pPr>
            <w:r>
              <w:rPr>
                <w:sz w:val="24"/>
              </w:rPr>
              <w:t>Нахождение слов с орфограммой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 написаний этих слов.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Проверочная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№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«Гласные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шипящих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согласных».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855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Шипящие.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2" w:line="237" w:lineRule="auto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артикуляционной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Парные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звонкие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глухие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согласные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 23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54.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58"/>
              <w:rPr>
                <w:sz w:val="24"/>
              </w:rPr>
            </w:pPr>
            <w:r>
              <w:rPr>
                <w:sz w:val="24"/>
              </w:rPr>
              <w:t>Согласные звонкие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глухие.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69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Повторение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 различения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  <w:p>
            <w:pPr>
              <w:pStyle w:val="15"/>
              <w:ind w:right="131"/>
              <w:rPr>
                <w:sz w:val="24"/>
              </w:rPr>
            </w:pPr>
            <w:r>
              <w:rPr>
                <w:sz w:val="24"/>
              </w:rPr>
              <w:t>Понятие 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звонких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глухих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Составление пар звонких и глухих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Заучивание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  <w:p>
            <w:pPr>
              <w:pStyle w:val="15"/>
              <w:spacing w:line="274" w:lineRule="exact"/>
              <w:ind w:right="372"/>
              <w:rPr>
                <w:sz w:val="24"/>
              </w:rPr>
            </w:pPr>
            <w:r>
              <w:rPr>
                <w:sz w:val="24"/>
              </w:rPr>
              <w:t>Запись слов, различающихся парным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согласным.</w:t>
            </w:r>
          </w:p>
        </w:tc>
        <w:tc>
          <w:tcPr>
            <w:tcW w:w="2160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2" w:line="237" w:lineRule="auto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55.</w:t>
            </w:r>
          </w:p>
        </w:tc>
        <w:tc>
          <w:tcPr>
            <w:tcW w:w="2271" w:type="dxa"/>
          </w:tcPr>
          <w:p>
            <w:pPr>
              <w:pStyle w:val="15"/>
              <w:ind w:right="372"/>
              <w:jc w:val="both"/>
              <w:rPr>
                <w:sz w:val="24"/>
              </w:rPr>
            </w:pPr>
            <w:r>
              <w:rPr>
                <w:sz w:val="24"/>
              </w:rPr>
              <w:t>Составление пар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звонких и глухих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ind w:right="504"/>
              <w:rPr>
                <w:sz w:val="24"/>
              </w:rPr>
            </w:pPr>
            <w:r>
              <w:rPr>
                <w:sz w:val="24"/>
              </w:rPr>
              <w:t>Различение их на слух 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позиции.</w:t>
            </w:r>
          </w:p>
          <w:p>
            <w:pPr>
              <w:pStyle w:val="15"/>
              <w:spacing w:before="2" w:line="275" w:lineRule="exact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слогов 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схемам.</w:t>
            </w:r>
          </w:p>
          <w:p>
            <w:pPr>
              <w:pStyle w:val="15"/>
              <w:spacing w:line="278" w:lineRule="exact"/>
              <w:ind w:right="218"/>
              <w:rPr>
                <w:sz w:val="24"/>
              </w:rPr>
            </w:pPr>
            <w:r>
              <w:rPr>
                <w:sz w:val="24"/>
              </w:rPr>
              <w:t>Упражнения в выделение звонких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глухих 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 слух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письме.</w:t>
            </w:r>
          </w:p>
        </w:tc>
        <w:tc>
          <w:tcPr>
            <w:tcW w:w="2160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7" w:hRule="atLeast"/>
        </w:trPr>
        <w:tc>
          <w:tcPr>
            <w:tcW w:w="567" w:type="dxa"/>
          </w:tcPr>
          <w:p>
            <w:pPr>
              <w:pStyle w:val="15"/>
              <w:spacing w:before="5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56.</w:t>
            </w:r>
          </w:p>
        </w:tc>
        <w:tc>
          <w:tcPr>
            <w:tcW w:w="2271" w:type="dxa"/>
          </w:tcPr>
          <w:p>
            <w:pPr>
              <w:pStyle w:val="15"/>
              <w:spacing w:line="276" w:lineRule="exact"/>
              <w:rPr>
                <w:i/>
                <w:sz w:val="24"/>
              </w:rPr>
            </w:pPr>
            <w:r>
              <w:rPr>
                <w:sz w:val="24"/>
              </w:rPr>
              <w:t xml:space="preserve">Различение </w:t>
            </w:r>
            <w:r>
              <w:rPr>
                <w:i/>
                <w:sz w:val="24"/>
              </w:rPr>
              <w:t>б-п,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в-ф</w:t>
            </w:r>
          </w:p>
        </w:tc>
        <w:tc>
          <w:tcPr>
            <w:tcW w:w="840" w:type="dxa"/>
          </w:tcPr>
          <w:p>
            <w:pPr>
              <w:pStyle w:val="15"/>
              <w:spacing w:line="276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2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3"/>
              <w:ind w:right="504"/>
              <w:rPr>
                <w:sz w:val="24"/>
              </w:rPr>
            </w:pPr>
            <w:r>
              <w:rPr>
                <w:sz w:val="24"/>
              </w:rPr>
              <w:t>Упражнения в различении парных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 б-п, в-ф на слух 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позиции.</w:t>
            </w:r>
          </w:p>
          <w:p>
            <w:pPr>
              <w:pStyle w:val="15"/>
              <w:ind w:right="134"/>
              <w:rPr>
                <w:sz w:val="24"/>
              </w:rPr>
            </w:pPr>
            <w:r>
              <w:rPr>
                <w:sz w:val="24"/>
              </w:rPr>
              <w:t>Определение парных звонких и глухих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б-п, в-ф в словах, 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 с ними, сравнение слов с парными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(почки-бочки,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грифы-</w:t>
            </w:r>
          </w:p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гривы)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произношению.</w:t>
            </w:r>
          </w:p>
        </w:tc>
        <w:tc>
          <w:tcPr>
            <w:tcW w:w="2160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57.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120"/>
              <w:rPr>
                <w:i/>
                <w:sz w:val="24"/>
              </w:rPr>
            </w:pPr>
            <w:r>
              <w:rPr>
                <w:sz w:val="24"/>
              </w:rPr>
              <w:t>Написание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б-п, в-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ф.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4" w:line="237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5" w:line="237" w:lineRule="auto"/>
              <w:ind w:right="105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слогах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словах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позиции.</w:t>
            </w:r>
          </w:p>
          <w:p>
            <w:pPr>
              <w:pStyle w:val="15"/>
              <w:spacing w:before="7" w:line="237" w:lineRule="auto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парных звонких и глухих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б-п,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в-ф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предложений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этими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spacing w:before="2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2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58.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32"/>
              <w:rPr>
                <w:sz w:val="24"/>
              </w:rPr>
            </w:pPr>
            <w:r>
              <w:rPr>
                <w:sz w:val="24"/>
              </w:rPr>
              <w:t xml:space="preserve">Различение </w:t>
            </w:r>
            <w:r>
              <w:rPr>
                <w:i/>
                <w:sz w:val="24"/>
              </w:rPr>
              <w:t>д-т, г-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к</w:t>
            </w:r>
            <w:r>
              <w:rPr>
                <w:sz w:val="24"/>
              </w:rPr>
              <w:t>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парных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21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слуха;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орфографической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согласных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д-т,г-к.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печатного</w:t>
            </w:r>
          </w:p>
          <w:p>
            <w:pPr>
              <w:pStyle w:val="15"/>
              <w:spacing w:line="274" w:lineRule="exact"/>
              <w:ind w:right="574"/>
              <w:rPr>
                <w:sz w:val="24"/>
              </w:rPr>
            </w:pPr>
            <w:r>
              <w:rPr>
                <w:sz w:val="24"/>
              </w:rPr>
              <w:t>текста со вставкой нужной буквы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Дневник</w:t>
            </w: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59.</w:t>
            </w:r>
          </w:p>
        </w:tc>
        <w:tc>
          <w:tcPr>
            <w:tcW w:w="2271" w:type="dxa"/>
          </w:tcPr>
          <w:p>
            <w:pPr>
              <w:pStyle w:val="15"/>
              <w:ind w:right="120"/>
              <w:rPr>
                <w:sz w:val="24"/>
              </w:rPr>
            </w:pPr>
            <w:r>
              <w:rPr>
                <w:sz w:val="24"/>
              </w:rPr>
              <w:t>Написание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д-т, г-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к</w:t>
            </w:r>
            <w:r>
              <w:rPr>
                <w:sz w:val="24"/>
              </w:rPr>
              <w:t>.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204"/>
              <w:rPr>
                <w:sz w:val="24"/>
              </w:rPr>
            </w:pPr>
            <w:r>
              <w:rPr>
                <w:sz w:val="24"/>
              </w:rPr>
              <w:t>Упражнения в выделение звонких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глухих согласных на слух и на письме.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Различение их на слух 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произношении в слогах и в словах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парных звонких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глухих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согласных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д-т, г-к в словах, запись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этими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60.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22"/>
              <w:rPr>
                <w:i/>
                <w:sz w:val="24"/>
              </w:rPr>
            </w:pPr>
            <w:r>
              <w:rPr>
                <w:sz w:val="24"/>
              </w:rPr>
              <w:t xml:space="preserve">Различение </w:t>
            </w:r>
            <w:r>
              <w:rPr>
                <w:i/>
                <w:sz w:val="24"/>
              </w:rPr>
              <w:t>ж-ш, з-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с.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661"/>
              <w:rPr>
                <w:sz w:val="24"/>
              </w:rPr>
            </w:pPr>
            <w:r>
              <w:rPr>
                <w:sz w:val="24"/>
              </w:rPr>
              <w:t>Упражнения в различении парных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ж-ш,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з-с.</w:t>
            </w:r>
          </w:p>
          <w:p>
            <w:pPr>
              <w:pStyle w:val="15"/>
              <w:ind w:right="249"/>
              <w:rPr>
                <w:sz w:val="24"/>
              </w:rPr>
            </w:pPr>
            <w:r>
              <w:rPr>
                <w:sz w:val="24"/>
              </w:rPr>
              <w:t>Списывание предложения с печатного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 со вставкой нужной буквы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2160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61.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57"/>
              <w:rPr>
                <w:i/>
                <w:sz w:val="24"/>
              </w:rPr>
            </w:pPr>
            <w:r>
              <w:rPr>
                <w:sz w:val="24"/>
              </w:rPr>
              <w:t>Написание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парными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ж-ш,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з-с.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7" w:line="237" w:lineRule="auto"/>
              <w:ind w:right="105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произношении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слогах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словах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позиции.</w:t>
            </w:r>
          </w:p>
          <w:p>
            <w:pPr>
              <w:pStyle w:val="15"/>
              <w:spacing w:before="5" w:line="237" w:lineRule="auto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парных звонких и глухих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ж-ш,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з-с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предложений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этими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92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579"/>
              <w:rPr>
                <w:sz w:val="24"/>
              </w:rPr>
            </w:pPr>
            <w:r>
              <w:rPr>
                <w:sz w:val="24"/>
              </w:rPr>
              <w:t>Наблюдение 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звонкими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глухими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конце слова.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165"/>
              <w:rPr>
                <w:sz w:val="24"/>
              </w:rPr>
            </w:pPr>
            <w:r>
              <w:rPr>
                <w:sz w:val="24"/>
              </w:rPr>
              <w:t>Упражнения в различении написания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последнего звука в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слова, работа по правилу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карточек.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словами,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у которых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парные согласные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 конце.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Звонкие. Глухие.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«Допиши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букву».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0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63.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11"/>
              <w:rPr>
                <w:sz w:val="24"/>
              </w:rPr>
            </w:pPr>
            <w:r>
              <w:rPr>
                <w:sz w:val="24"/>
              </w:rPr>
              <w:t>Сопоставление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согласной буквы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проверочном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проверяемом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165"/>
              <w:rPr>
                <w:sz w:val="24"/>
              </w:rPr>
            </w:pPr>
            <w:r>
              <w:rPr>
                <w:sz w:val="24"/>
              </w:rPr>
              <w:t>Упражнения в различении написания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последнего звука в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слова, работа по правилу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карточек.</w:t>
            </w:r>
          </w:p>
          <w:p>
            <w:pPr>
              <w:pStyle w:val="15"/>
              <w:spacing w:before="1" w:line="237" w:lineRule="auto"/>
              <w:ind w:right="701"/>
              <w:rPr>
                <w:sz w:val="24"/>
              </w:rPr>
            </w:pPr>
            <w:r>
              <w:rPr>
                <w:sz w:val="24"/>
              </w:rPr>
              <w:t>Упражнения в сопоставлении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проверочном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проверяемом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Звонкие. Глухие.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64.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11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звонких и глухих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 на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1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последнего звука в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слова, работа по правилу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карточек.</w:t>
            </w:r>
          </w:p>
          <w:p>
            <w:pPr>
              <w:pStyle w:val="15"/>
              <w:ind w:right="507"/>
              <w:rPr>
                <w:sz w:val="24"/>
              </w:rPr>
            </w:pPr>
            <w:r>
              <w:rPr>
                <w:sz w:val="24"/>
              </w:rPr>
              <w:t>Упражнения в написании звонких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глухих согласных на конце слова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предварительной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проверкой.</w:t>
            </w:r>
          </w:p>
          <w:p>
            <w:pPr>
              <w:pStyle w:val="15"/>
              <w:spacing w:line="274" w:lineRule="exact"/>
              <w:ind w:right="205"/>
              <w:rPr>
                <w:sz w:val="24"/>
              </w:rPr>
            </w:pPr>
            <w:r>
              <w:rPr>
                <w:sz w:val="24"/>
              </w:rPr>
              <w:t>Составление предложений со словами,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 которых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парные согласные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конце.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  <w:p>
            <w:pPr>
              <w:pStyle w:val="15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Сапоги.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 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65.</w:t>
            </w:r>
          </w:p>
        </w:tc>
        <w:tc>
          <w:tcPr>
            <w:tcW w:w="2271" w:type="dxa"/>
          </w:tcPr>
          <w:p>
            <w:pPr>
              <w:pStyle w:val="15"/>
              <w:ind w:right="111"/>
              <w:rPr>
                <w:sz w:val="24"/>
              </w:rPr>
            </w:pPr>
            <w:r>
              <w:rPr>
                <w:sz w:val="24"/>
              </w:rPr>
              <w:t>Правописание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звонких и глухих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 на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последнего звука в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подбор проверочных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много.</w:t>
            </w:r>
          </w:p>
          <w:p>
            <w:pPr>
              <w:pStyle w:val="15"/>
              <w:spacing w:line="237" w:lineRule="auto"/>
              <w:ind w:right="446"/>
              <w:rPr>
                <w:sz w:val="24"/>
              </w:rPr>
            </w:pPr>
            <w:r>
              <w:rPr>
                <w:sz w:val="24"/>
              </w:rPr>
              <w:t>Алгоритм объяснения правописания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парных 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 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spacing w:before="2" w:line="237" w:lineRule="auto"/>
              <w:ind w:right="507"/>
              <w:rPr>
                <w:sz w:val="24"/>
              </w:rPr>
            </w:pPr>
            <w:r>
              <w:rPr>
                <w:sz w:val="24"/>
              </w:rPr>
              <w:t>Упражнения в написании звонких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глухих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предварительной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проверкой.</w:t>
            </w:r>
          </w:p>
        </w:tc>
        <w:tc>
          <w:tcPr>
            <w:tcW w:w="2160" w:type="dxa"/>
          </w:tcPr>
          <w:p>
            <w:pPr>
              <w:pStyle w:val="15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0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66.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11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написания звонких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глухих согласных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конце слова.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1"/>
              <w:ind w:right="186"/>
              <w:rPr>
                <w:sz w:val="24"/>
              </w:rPr>
            </w:pPr>
            <w:r>
              <w:rPr>
                <w:sz w:val="24"/>
              </w:rPr>
              <w:t>Определение последнего звука в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подбор проверочных 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образцу: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много.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Алгоритм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объяснения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правописания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парных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9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рук; коррекция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285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spacing w:before="6" w:line="237" w:lineRule="auto"/>
              <w:ind w:right="507"/>
              <w:rPr>
                <w:sz w:val="24"/>
              </w:rPr>
            </w:pPr>
            <w:r>
              <w:rPr>
                <w:sz w:val="24"/>
              </w:rPr>
              <w:t>Упражнения в написании звонких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глухих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предварительной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проверкой.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67.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334"/>
              <w:rPr>
                <w:sz w:val="24"/>
              </w:rPr>
            </w:pPr>
            <w:r>
              <w:rPr>
                <w:sz w:val="24"/>
              </w:rPr>
              <w:t>Написание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проверяемыми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согласными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конце слов.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446"/>
              <w:rPr>
                <w:sz w:val="24"/>
              </w:rPr>
            </w:pPr>
            <w:r>
              <w:rPr>
                <w:sz w:val="24"/>
              </w:rPr>
              <w:t>Алгоритм объяснения правописания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парных согласных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 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написании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звонких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right="612"/>
              <w:rPr>
                <w:sz w:val="24"/>
              </w:rPr>
            </w:pPr>
            <w:r>
              <w:rPr>
                <w:sz w:val="24"/>
              </w:rPr>
              <w:t>глухих согласных на конце слова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предварительной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проверкой.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85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3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68.</w:t>
            </w:r>
          </w:p>
        </w:tc>
        <w:tc>
          <w:tcPr>
            <w:tcW w:w="2271" w:type="dxa"/>
          </w:tcPr>
          <w:p>
            <w:pPr>
              <w:pStyle w:val="15"/>
              <w:ind w:right="120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звонких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глухих</w:t>
            </w:r>
          </w:p>
          <w:p>
            <w:pPr>
              <w:pStyle w:val="15"/>
              <w:spacing w:line="274" w:lineRule="exact"/>
              <w:ind w:right="111"/>
              <w:rPr>
                <w:sz w:val="24"/>
              </w:rPr>
            </w:pPr>
            <w:r>
              <w:rPr>
                <w:sz w:val="24"/>
              </w:rPr>
              <w:t>согласных на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  <w:vMerge w:val="restart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382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алгоритма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правописания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парных согласных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конце слова.</w:t>
            </w:r>
          </w:p>
          <w:p>
            <w:pPr>
              <w:pStyle w:val="15"/>
              <w:spacing w:line="242" w:lineRule="auto"/>
              <w:ind w:right="285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ind w:right="507"/>
              <w:rPr>
                <w:sz w:val="24"/>
              </w:rPr>
            </w:pPr>
            <w:r>
              <w:rPr>
                <w:sz w:val="24"/>
              </w:rPr>
              <w:t>Упражнения в написании звонких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глухих согласных на конце слова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предварительной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проверкой.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Проверочная работа 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«Парные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глухие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согласные».</w:t>
            </w:r>
          </w:p>
        </w:tc>
        <w:tc>
          <w:tcPr>
            <w:tcW w:w="2160" w:type="dxa"/>
            <w:vMerge w:val="restart"/>
          </w:tcPr>
          <w:p>
            <w:pPr>
              <w:pStyle w:val="15"/>
              <w:spacing w:line="242" w:lineRule="auto"/>
              <w:ind w:right="112"/>
              <w:rPr>
                <w:sz w:val="24"/>
              </w:rPr>
            </w:pPr>
            <w:r>
              <w:rPr>
                <w:sz w:val="24"/>
              </w:rPr>
              <w:t>Парные глухие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согласные</w:t>
            </w:r>
          </w:p>
        </w:tc>
        <w:tc>
          <w:tcPr>
            <w:tcW w:w="2309" w:type="dxa"/>
            <w:vMerge w:val="restart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  <w:vMerge w:val="restart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69.</w:t>
            </w:r>
          </w:p>
        </w:tc>
        <w:tc>
          <w:tcPr>
            <w:tcW w:w="2271" w:type="dxa"/>
          </w:tcPr>
          <w:p>
            <w:pPr>
              <w:pStyle w:val="15"/>
              <w:ind w:right="125"/>
              <w:rPr>
                <w:sz w:val="24"/>
              </w:rPr>
            </w:pPr>
            <w:r>
              <w:rPr>
                <w:sz w:val="24"/>
              </w:rPr>
              <w:t>Звонкие и глухие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 на конце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>
            <w:pPr>
              <w:pStyle w:val="15"/>
              <w:ind w:right="398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«Парные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звонкие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глухие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согласные».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60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09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70.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463"/>
              <w:rPr>
                <w:sz w:val="24"/>
              </w:rPr>
            </w:pPr>
            <w:r>
              <w:rPr>
                <w:sz w:val="24"/>
              </w:rPr>
              <w:t>Разделительный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мягкий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4"/>
              <w:ind w:right="329"/>
              <w:rPr>
                <w:sz w:val="24"/>
              </w:rPr>
            </w:pPr>
            <w:r>
              <w:rPr>
                <w:sz w:val="24"/>
              </w:rPr>
              <w:t>Сравнение чтения и написания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разделительным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ь.</w:t>
            </w:r>
          </w:p>
          <w:p>
            <w:pPr>
              <w:pStyle w:val="15"/>
              <w:spacing w:line="274" w:lineRule="exact"/>
              <w:ind w:right="1053"/>
              <w:rPr>
                <w:sz w:val="24"/>
              </w:rPr>
            </w:pPr>
            <w:r>
              <w:rPr>
                <w:sz w:val="24"/>
              </w:rPr>
              <w:t>Подбор картинок к словам.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словарным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словом.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Буквы.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Звуки.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33"/>
              <w:rPr>
                <w:sz w:val="24"/>
              </w:rPr>
            </w:pPr>
            <w:r>
              <w:rPr>
                <w:sz w:val="24"/>
              </w:rPr>
              <w:t>Касса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1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активного и пассивного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запаса.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71.</w:t>
            </w:r>
          </w:p>
        </w:tc>
        <w:tc>
          <w:tcPr>
            <w:tcW w:w="2271" w:type="dxa"/>
          </w:tcPr>
          <w:p>
            <w:pPr>
              <w:pStyle w:val="15"/>
              <w:ind w:right="150"/>
              <w:rPr>
                <w:sz w:val="24"/>
              </w:rPr>
            </w:pPr>
            <w:r>
              <w:rPr>
                <w:sz w:val="24"/>
              </w:rPr>
              <w:t>Разделительный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мягкий знак 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гласными е, ё, я, ю,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240"/>
              <w:rPr>
                <w:sz w:val="24"/>
              </w:rPr>
            </w:pPr>
            <w:r>
              <w:rPr>
                <w:sz w:val="24"/>
              </w:rPr>
              <w:t>Наблюдать над произношением слов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разделительным ь.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письмо.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пропущенных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595"/>
              <w:rPr>
                <w:sz w:val="24"/>
              </w:rPr>
            </w:pPr>
            <w:r>
              <w:rPr>
                <w:sz w:val="24"/>
              </w:rPr>
              <w:t>Буквы. Звуки.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Гласные.</w:t>
            </w:r>
          </w:p>
          <w:p>
            <w:pPr>
              <w:pStyle w:val="15"/>
              <w:ind w:right="136"/>
              <w:rPr>
                <w:sz w:val="24"/>
              </w:rPr>
            </w:pP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Твёрдые. Мягкие.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Разделительный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ь.</w:t>
            </w:r>
          </w:p>
        </w:tc>
        <w:tc>
          <w:tcPr>
            <w:tcW w:w="2309" w:type="dxa"/>
          </w:tcPr>
          <w:p>
            <w:pPr>
              <w:pStyle w:val="15"/>
              <w:ind w:right="433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«Словарные слова»</w:t>
            </w:r>
          </w:p>
        </w:tc>
        <w:tc>
          <w:tcPr>
            <w:tcW w:w="2832" w:type="dxa"/>
          </w:tcPr>
          <w:p>
            <w:pPr>
              <w:pStyle w:val="15"/>
              <w:ind w:left="108" w:right="560"/>
              <w:jc w:val="both"/>
              <w:rPr>
                <w:sz w:val="24"/>
              </w:rPr>
            </w:pPr>
            <w:r>
              <w:rPr>
                <w:sz w:val="24"/>
              </w:rPr>
              <w:t>Развитие зрительно-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 зрительной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spacing w:before="6" w:line="271" w:lineRule="exact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Правописание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Буквы.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Звуки.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89"/>
              <w:rPr>
                <w:sz w:val="24"/>
              </w:rPr>
            </w:pPr>
            <w:r>
              <w:rPr>
                <w:sz w:val="24"/>
              </w:rPr>
              <w:t>с разделительным 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знаком.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ind w:right="480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Различать слова с мягким знаком —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показателем мягкости предшеству-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ющего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согласного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звука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разделительным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мягким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знаком.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Использовать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</w:p>
          <w:p>
            <w:pPr>
              <w:pStyle w:val="15"/>
              <w:spacing w:line="274" w:lineRule="exact"/>
              <w:ind w:right="242"/>
              <w:rPr>
                <w:sz w:val="24"/>
              </w:rPr>
            </w:pPr>
            <w:r>
              <w:rPr>
                <w:sz w:val="24"/>
              </w:rPr>
              <w:t>слов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разделительным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мягким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(ь).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36"/>
              <w:rPr>
                <w:sz w:val="24"/>
              </w:rPr>
            </w:pPr>
            <w:r>
              <w:rPr>
                <w:sz w:val="24"/>
              </w:rPr>
              <w:t>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Твёрдые. Мягкие.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Разделительный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ь.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33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звукобуквенного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анализа.</w:t>
            </w:r>
          </w:p>
          <w:p>
            <w:pPr>
              <w:pStyle w:val="15"/>
              <w:spacing w:line="274" w:lineRule="exact"/>
              <w:ind w:left="175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before="3"/>
              <w:rPr>
                <w:sz w:val="24"/>
              </w:rPr>
            </w:pPr>
            <w:r>
              <w:rPr>
                <w:sz w:val="24"/>
              </w:rPr>
              <w:t>«Словарные слова»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0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73.</w:t>
            </w:r>
          </w:p>
        </w:tc>
        <w:tc>
          <w:tcPr>
            <w:tcW w:w="2271" w:type="dxa"/>
          </w:tcPr>
          <w:p>
            <w:pPr>
              <w:pStyle w:val="15"/>
              <w:ind w:right="528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 № 2 по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теме: «Звуки 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буквы».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2160" w:type="dxa"/>
          </w:tcPr>
          <w:p>
            <w:pPr>
              <w:pStyle w:val="15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ind w:right="461"/>
              <w:jc w:val="both"/>
              <w:rPr>
                <w:sz w:val="24"/>
              </w:rPr>
            </w:pPr>
            <w:r>
              <w:rPr>
                <w:sz w:val="24"/>
              </w:rPr>
              <w:t>Текст диктанта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заданием</w:t>
            </w:r>
          </w:p>
        </w:tc>
        <w:tc>
          <w:tcPr>
            <w:tcW w:w="2832" w:type="dxa"/>
          </w:tcPr>
          <w:p>
            <w:pPr>
              <w:pStyle w:val="15"/>
              <w:ind w:left="108" w:right="89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 активного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пассивного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8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74.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20"/>
              <w:rPr>
                <w:sz w:val="24"/>
              </w:rPr>
            </w:pPr>
            <w:r>
              <w:rPr>
                <w:sz w:val="24"/>
              </w:rPr>
              <w:t>Работа над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ошибками</w:t>
            </w:r>
          </w:p>
          <w:p>
            <w:pPr>
              <w:pStyle w:val="15"/>
              <w:spacing w:line="274" w:lineRule="exact"/>
              <w:ind w:right="817"/>
              <w:rPr>
                <w:sz w:val="24"/>
              </w:rPr>
            </w:pPr>
            <w:r>
              <w:rPr>
                <w:sz w:val="24"/>
              </w:rPr>
              <w:t>контрольной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333"/>
              <w:rPr>
                <w:sz w:val="24"/>
              </w:rPr>
            </w:pPr>
            <w:r>
              <w:rPr>
                <w:sz w:val="24"/>
              </w:rPr>
              <w:t>Игра: «Найди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ошибку».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Комментированное письмо.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карточкам.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77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36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>
            <w:pPr>
              <w:pStyle w:val="15"/>
              <w:spacing w:line="274" w:lineRule="exact"/>
              <w:ind w:right="468"/>
              <w:rPr>
                <w:sz w:val="24"/>
              </w:rPr>
            </w:pP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99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890"/>
              <w:rPr>
                <w:sz w:val="24"/>
              </w:rPr>
            </w:pPr>
            <w:r>
              <w:rPr>
                <w:sz w:val="24"/>
              </w:rPr>
              <w:t>артикуляционной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моторики.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75.</w:t>
            </w:r>
          </w:p>
        </w:tc>
        <w:tc>
          <w:tcPr>
            <w:tcW w:w="2271" w:type="dxa"/>
          </w:tcPr>
          <w:p>
            <w:pPr>
              <w:pStyle w:val="15"/>
              <w:ind w:right="53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правописания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192"/>
              <w:rPr>
                <w:sz w:val="24"/>
              </w:rPr>
            </w:pPr>
            <w:r>
              <w:rPr>
                <w:sz w:val="24"/>
              </w:rPr>
              <w:t>Работа со словами на знакомые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правила. Объяснение правописания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 на знакомые правила, с опорой на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текст.</w:t>
            </w:r>
          </w:p>
          <w:p>
            <w:pPr>
              <w:pStyle w:val="15"/>
              <w:spacing w:line="278" w:lineRule="exact"/>
              <w:ind w:right="1065"/>
              <w:rPr>
                <w:sz w:val="24"/>
              </w:rPr>
            </w:pPr>
            <w:r>
              <w:rPr>
                <w:sz w:val="24"/>
              </w:rPr>
              <w:t>Подбор проверочных слов для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правильного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</w:tc>
        <w:tc>
          <w:tcPr>
            <w:tcW w:w="2160" w:type="dxa"/>
          </w:tcPr>
          <w:p>
            <w:pPr>
              <w:pStyle w:val="15"/>
              <w:ind w:right="577"/>
              <w:rPr>
                <w:b/>
                <w:sz w:val="24"/>
              </w:rPr>
            </w:pPr>
            <w:r>
              <w:rPr>
                <w:sz w:val="24"/>
              </w:rPr>
              <w:t>Правило.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Праздник</w:t>
            </w:r>
          </w:p>
        </w:tc>
        <w:tc>
          <w:tcPr>
            <w:tcW w:w="2309" w:type="dxa"/>
          </w:tcPr>
          <w:p>
            <w:pPr>
              <w:pStyle w:val="15"/>
              <w:ind w:right="863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«Словарные слова».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синтез).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4" w:hRule="atLeast"/>
        </w:trPr>
        <w:tc>
          <w:tcPr>
            <w:tcW w:w="567" w:type="dxa"/>
          </w:tcPr>
          <w:p>
            <w:pPr>
              <w:pStyle w:val="15"/>
              <w:spacing w:line="291" w:lineRule="exact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76.</w:t>
            </w:r>
          </w:p>
        </w:tc>
        <w:tc>
          <w:tcPr>
            <w:tcW w:w="2271" w:type="dxa"/>
          </w:tcPr>
          <w:p>
            <w:pPr>
              <w:pStyle w:val="15"/>
              <w:ind w:right="535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правописания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>
            <w:pPr>
              <w:pStyle w:val="15"/>
              <w:spacing w:line="242" w:lineRule="auto"/>
              <w:ind w:right="857"/>
              <w:rPr>
                <w:sz w:val="24"/>
              </w:rPr>
            </w:pPr>
            <w:r>
              <w:rPr>
                <w:spacing w:val="-1"/>
                <w:sz w:val="24"/>
              </w:rPr>
              <w:t>Закрепление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знаний.</w:t>
            </w:r>
          </w:p>
        </w:tc>
        <w:tc>
          <w:tcPr>
            <w:tcW w:w="840" w:type="dxa"/>
          </w:tcPr>
          <w:p>
            <w:pPr>
              <w:pStyle w:val="15"/>
              <w:spacing w:line="269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1" w:line="237" w:lineRule="auto"/>
              <w:ind w:right="966"/>
              <w:rPr>
                <w:sz w:val="24"/>
              </w:rPr>
            </w:pPr>
            <w:r>
              <w:rPr>
                <w:sz w:val="24"/>
              </w:rPr>
              <w:t>Работа со словами на знакомые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правила.</w:t>
            </w:r>
          </w:p>
          <w:p>
            <w:pPr>
              <w:pStyle w:val="15"/>
              <w:spacing w:before="3"/>
              <w:ind w:right="972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изученных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правописания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словах.</w:t>
            </w:r>
          </w:p>
          <w:p>
            <w:pPr>
              <w:pStyle w:val="15"/>
              <w:spacing w:line="274" w:lineRule="exact"/>
              <w:ind w:right="77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изученные орфограммы.</w:t>
            </w:r>
          </w:p>
        </w:tc>
        <w:tc>
          <w:tcPr>
            <w:tcW w:w="2160" w:type="dxa"/>
          </w:tcPr>
          <w:p>
            <w:pPr>
              <w:pStyle w:val="15"/>
              <w:spacing w:line="237" w:lineRule="auto"/>
              <w:ind w:right="577"/>
              <w:rPr>
                <w:sz w:val="24"/>
              </w:rPr>
            </w:pPr>
            <w:r>
              <w:rPr>
                <w:sz w:val="24"/>
              </w:rPr>
              <w:t>Правило.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словаря;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2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СЛОВО – 62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часа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предметов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-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18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spacing w:before="1" w:line="276" w:lineRule="exact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77.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Слова,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ind w:left="175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spacing w:before="1"/>
              <w:ind w:right="627"/>
              <w:rPr>
                <w:sz w:val="24"/>
              </w:rPr>
            </w:pPr>
            <w:r>
              <w:rPr>
                <w:spacing w:val="-1"/>
                <w:sz w:val="24"/>
              </w:rPr>
              <w:t>обозначающие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899"/>
              <w:rPr>
                <w:sz w:val="24"/>
              </w:rPr>
            </w:pPr>
            <w:r>
              <w:rPr>
                <w:sz w:val="24"/>
              </w:rPr>
              <w:t>Словарная работа. Отгадывание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загадок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отгадок.</w:t>
            </w:r>
          </w:p>
          <w:p>
            <w:pPr>
              <w:pStyle w:val="15"/>
              <w:spacing w:before="6" w:line="237" w:lineRule="auto"/>
              <w:ind w:right="397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Деформированное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предложение.</w:t>
            </w:r>
          </w:p>
          <w:p>
            <w:pPr>
              <w:pStyle w:val="15"/>
              <w:spacing w:before="4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ошибку».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399"/>
              <w:rPr>
                <w:sz w:val="24"/>
              </w:rPr>
            </w:pPr>
            <w:r>
              <w:rPr>
                <w:sz w:val="24"/>
              </w:rPr>
              <w:t>Схема согласных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звуков.</w:t>
            </w:r>
          </w:p>
          <w:p>
            <w:pPr>
              <w:pStyle w:val="15"/>
              <w:spacing w:before="4" w:line="275" w:lineRule="exact"/>
              <w:rPr>
                <w:sz w:val="24"/>
              </w:rPr>
            </w:pPr>
            <w:r>
              <w:rPr>
                <w:sz w:val="24"/>
              </w:rPr>
              <w:t>Настенная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таблица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 активного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пассивного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78.</w:t>
            </w:r>
          </w:p>
        </w:tc>
        <w:tc>
          <w:tcPr>
            <w:tcW w:w="2271" w:type="dxa"/>
          </w:tcPr>
          <w:p>
            <w:pPr>
              <w:pStyle w:val="15"/>
              <w:ind w:right="581"/>
              <w:rPr>
                <w:i/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вопросам </w:t>
            </w:r>
            <w:r>
              <w:rPr>
                <w:i/>
                <w:sz w:val="24"/>
              </w:rPr>
              <w:t>кто?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что?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921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со словарными словами.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Постановка вопросов к словам 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предметы.</w:t>
            </w:r>
          </w:p>
          <w:p>
            <w:pPr>
              <w:pStyle w:val="15"/>
              <w:ind w:right="254"/>
              <w:rPr>
                <w:sz w:val="24"/>
              </w:rPr>
            </w:pPr>
            <w:r>
              <w:rPr>
                <w:sz w:val="24"/>
              </w:rPr>
              <w:t>Упражнения в распознавании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отвечающих на вопросы кто? что?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предложений 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данными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383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кто? что?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568"/>
              <w:rPr>
                <w:sz w:val="24"/>
              </w:rPr>
            </w:pPr>
            <w:r>
              <w:rPr>
                <w:sz w:val="24"/>
              </w:rPr>
              <w:t>Карт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вопросами кто?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что?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 активного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пассивного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79.</w:t>
            </w:r>
          </w:p>
        </w:tc>
        <w:tc>
          <w:tcPr>
            <w:tcW w:w="2271" w:type="dxa"/>
          </w:tcPr>
          <w:p>
            <w:pPr>
              <w:pStyle w:val="15"/>
              <w:ind w:right="269"/>
              <w:rPr>
                <w:i/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распознавании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 отвечающих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на вопрос: </w:t>
            </w:r>
            <w:r>
              <w:rPr>
                <w:i/>
                <w:sz w:val="24"/>
              </w:rPr>
              <w:t>кто?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что?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Игра: «Кто?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Что?»</w:t>
            </w:r>
          </w:p>
          <w:p>
            <w:pPr>
              <w:pStyle w:val="15"/>
              <w:ind w:right="465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вопроса 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обозначающим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слов, 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383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кто? что?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 активного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пассивного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53"/>
              <w:rPr>
                <w:sz w:val="24"/>
              </w:rPr>
            </w:pPr>
            <w:r>
              <w:rPr>
                <w:sz w:val="24"/>
              </w:rPr>
              <w:t>Обобщающее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название для групп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298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«Четвёртый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лишний».</w:t>
            </w:r>
          </w:p>
          <w:p>
            <w:pPr>
              <w:pStyle w:val="15"/>
              <w:spacing w:before="4"/>
              <w:ind w:right="130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 нахождении слов-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среди других частей речи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обобщённому лексическому значению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вопросу.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 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383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кто? что?</w:t>
            </w:r>
          </w:p>
          <w:p>
            <w:pPr>
              <w:pStyle w:val="15"/>
              <w:spacing w:before="4"/>
              <w:rPr>
                <w:b/>
                <w:sz w:val="24"/>
              </w:rPr>
            </w:pPr>
            <w:r>
              <w:rPr>
                <w:b/>
                <w:sz w:val="24"/>
              </w:rPr>
              <w:t>Одежда.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обобщение); пополнение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словарного запаса,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43"/>
              <w:rPr>
                <w:sz w:val="24"/>
              </w:rPr>
            </w:pPr>
            <w:r>
              <w:rPr>
                <w:sz w:val="24"/>
              </w:rPr>
              <w:t>Группировка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по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назначению.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3" w:line="237" w:lineRule="auto"/>
              <w:ind w:right="338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вопросов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обозначающим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предметы.</w:t>
            </w:r>
          </w:p>
          <w:p>
            <w:pPr>
              <w:pStyle w:val="15"/>
              <w:spacing w:before="6" w:line="237" w:lineRule="auto"/>
              <w:ind w:right="233"/>
              <w:rPr>
                <w:sz w:val="24"/>
              </w:rPr>
            </w:pPr>
            <w:r>
              <w:rPr>
                <w:sz w:val="24"/>
              </w:rPr>
              <w:t>Упражнения в группировке 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назначению.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 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383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кто? что?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92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предмета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>
            <w:pPr>
              <w:pStyle w:val="15"/>
              <w:spacing w:before="4"/>
              <w:ind w:right="246"/>
              <w:rPr>
                <w:sz w:val="24"/>
              </w:rPr>
            </w:pPr>
            <w:r>
              <w:rPr>
                <w:sz w:val="24"/>
              </w:rPr>
              <w:t>Упражнения в нахождении в тексте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 отвечающих на вопрос что? кто?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Упражнение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 формах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383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кто? что?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97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2271" w:type="dxa"/>
          </w:tcPr>
          <w:p>
            <w:pPr>
              <w:pStyle w:val="15"/>
              <w:ind w:right="192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предмета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599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«Будь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внимателен»</w:t>
            </w:r>
          </w:p>
          <w:p>
            <w:pPr>
              <w:pStyle w:val="15"/>
              <w:spacing w:before="2"/>
              <w:ind w:right="246"/>
              <w:rPr>
                <w:sz w:val="24"/>
              </w:rPr>
            </w:pPr>
            <w:r>
              <w:rPr>
                <w:sz w:val="24"/>
              </w:rPr>
              <w:t>Упражнения в нахождении в тексте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 отвечающих на вопрос что? кто?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Упражнение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формах.</w:t>
            </w:r>
          </w:p>
        </w:tc>
        <w:tc>
          <w:tcPr>
            <w:tcW w:w="2160" w:type="dxa"/>
          </w:tcPr>
          <w:p>
            <w:pPr>
              <w:pStyle w:val="15"/>
              <w:spacing w:line="237" w:lineRule="auto"/>
              <w:ind w:right="383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кто? что?</w:t>
            </w:r>
          </w:p>
        </w:tc>
        <w:tc>
          <w:tcPr>
            <w:tcW w:w="2309" w:type="dxa"/>
          </w:tcPr>
          <w:p>
            <w:pPr>
              <w:pStyle w:val="15"/>
              <w:ind w:right="97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81"/>
              <w:rPr>
                <w:sz w:val="24"/>
              </w:rPr>
            </w:pPr>
            <w:r>
              <w:rPr>
                <w:sz w:val="24"/>
              </w:rPr>
              <w:t>Изменение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>
            <w:pPr>
              <w:pStyle w:val="15"/>
              <w:ind w:right="135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нахождении в тексте слов, отвечающих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 вопрос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что?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кто?</w:t>
            </w:r>
          </w:p>
          <w:p>
            <w:pPr>
              <w:pStyle w:val="15"/>
              <w:spacing w:line="237" w:lineRule="auto"/>
              <w:ind w:right="595"/>
              <w:rPr>
                <w:sz w:val="24"/>
              </w:rPr>
            </w:pPr>
            <w:r>
              <w:rPr>
                <w:sz w:val="24"/>
              </w:rPr>
              <w:t>Упражнение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предметы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различных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формах.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</w:p>
          <w:p>
            <w:pPr>
              <w:pStyle w:val="15"/>
              <w:spacing w:before="2"/>
              <w:rPr>
                <w:b/>
                <w:sz w:val="24"/>
              </w:rPr>
            </w:pPr>
            <w:r>
              <w:rPr>
                <w:b/>
                <w:sz w:val="24"/>
              </w:rPr>
              <w:t>Вчера,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сегодня.</w:t>
            </w:r>
          </w:p>
        </w:tc>
        <w:tc>
          <w:tcPr>
            <w:tcW w:w="2309" w:type="dxa"/>
          </w:tcPr>
          <w:p>
            <w:pPr>
              <w:pStyle w:val="15"/>
              <w:ind w:right="97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77"/>
              <w:rPr>
                <w:i/>
                <w:sz w:val="24"/>
              </w:rPr>
            </w:pPr>
            <w:r>
              <w:rPr>
                <w:sz w:val="24"/>
              </w:rPr>
              <w:t>Употребление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 формах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кто где? что где?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кого?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что?)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4"/>
              <w:ind w:right="256"/>
              <w:rPr>
                <w:sz w:val="24"/>
              </w:rPr>
            </w:pPr>
            <w:r>
              <w:rPr>
                <w:sz w:val="24"/>
              </w:rPr>
              <w:t>Упражнение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 в речи в различных формах.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 данными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305"/>
              <w:rPr>
                <w:sz w:val="24"/>
              </w:rPr>
            </w:pPr>
            <w:r>
              <w:rPr>
                <w:sz w:val="24"/>
              </w:rPr>
              <w:t>Слово, предмет.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где?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где?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кого? что?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97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2271" w:type="dxa"/>
          </w:tcPr>
          <w:p>
            <w:pPr>
              <w:pStyle w:val="15"/>
              <w:ind w:right="451"/>
              <w:rPr>
                <w:sz w:val="24"/>
              </w:rPr>
            </w:pPr>
            <w:r>
              <w:rPr>
                <w:sz w:val="24"/>
              </w:rPr>
              <w:t>Употребление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>
            <w:pPr>
              <w:pStyle w:val="15"/>
              <w:spacing w:line="274" w:lineRule="exact"/>
              <w:ind w:right="200"/>
              <w:rPr>
                <w:i/>
                <w:sz w:val="24"/>
              </w:rPr>
            </w:pPr>
            <w:r>
              <w:rPr>
                <w:sz w:val="24"/>
              </w:rPr>
              <w:t>различных формах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i/>
                <w:sz w:val="24"/>
              </w:rPr>
              <w:t>кому?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чему?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кем?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Упражнение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правильном</w:t>
            </w:r>
          </w:p>
          <w:p>
            <w:pPr>
              <w:pStyle w:val="15"/>
              <w:spacing w:line="274" w:lineRule="exact"/>
              <w:ind w:right="268"/>
              <w:rPr>
                <w:sz w:val="24"/>
              </w:rPr>
            </w:pPr>
            <w:r>
              <w:rPr>
                <w:sz w:val="24"/>
              </w:rPr>
              <w:t>употреблении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различных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формах.</w:t>
            </w:r>
          </w:p>
        </w:tc>
        <w:tc>
          <w:tcPr>
            <w:tcW w:w="2160" w:type="dxa"/>
          </w:tcPr>
          <w:p>
            <w:pPr>
              <w:pStyle w:val="15"/>
              <w:ind w:right="200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кому? чему? кем?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чем?</w:t>
            </w:r>
          </w:p>
        </w:tc>
        <w:tc>
          <w:tcPr>
            <w:tcW w:w="2309" w:type="dxa"/>
          </w:tcPr>
          <w:p>
            <w:pPr>
              <w:pStyle w:val="15"/>
              <w:ind w:right="97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</w:p>
          <w:p>
            <w:pPr>
              <w:pStyle w:val="15"/>
              <w:spacing w:line="274" w:lineRule="exact"/>
              <w:ind w:left="108" w:right="123"/>
              <w:rPr>
                <w:sz w:val="24"/>
              </w:rPr>
            </w:pP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i/>
                <w:sz w:val="24"/>
              </w:rPr>
              <w:t>чем</w:t>
            </w:r>
            <w:r>
              <w:rPr>
                <w:sz w:val="24"/>
              </w:rPr>
              <w:t>?)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 данными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132"/>
              <w:rPr>
                <w:sz w:val="24"/>
              </w:rPr>
            </w:pP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4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87.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4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изменении слов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>
            <w:pPr>
              <w:pStyle w:val="15"/>
              <w:spacing w:before="1"/>
              <w:ind w:right="246"/>
              <w:rPr>
                <w:sz w:val="24"/>
              </w:rPr>
            </w:pPr>
            <w:r>
              <w:rPr>
                <w:sz w:val="24"/>
              </w:rPr>
              <w:t>Упражнения в нахождении в тексте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 отвечающих на вопрос что? кто?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Упражнения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  <w:p>
            <w:pPr>
              <w:pStyle w:val="15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Упражнение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правильном</w:t>
            </w:r>
          </w:p>
          <w:p>
            <w:pPr>
              <w:pStyle w:val="15"/>
              <w:spacing w:line="274" w:lineRule="exact"/>
              <w:ind w:right="268"/>
              <w:rPr>
                <w:sz w:val="24"/>
              </w:rPr>
            </w:pPr>
            <w:r>
              <w:rPr>
                <w:sz w:val="24"/>
              </w:rPr>
              <w:t>употреблении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 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различных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формах.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274"/>
              <w:rPr>
                <w:sz w:val="24"/>
              </w:rPr>
            </w:pPr>
            <w:r>
              <w:rPr>
                <w:sz w:val="24"/>
              </w:rPr>
              <w:t>Слово, предмет.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кто где? что где?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кого? что? кому?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чему?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кем? чем?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88.</w:t>
            </w:r>
          </w:p>
        </w:tc>
        <w:tc>
          <w:tcPr>
            <w:tcW w:w="2271" w:type="dxa"/>
          </w:tcPr>
          <w:p>
            <w:pPr>
              <w:pStyle w:val="15"/>
              <w:ind w:right="172"/>
              <w:jc w:val="both"/>
              <w:rPr>
                <w:sz w:val="24"/>
              </w:rPr>
            </w:pPr>
            <w:r>
              <w:rPr>
                <w:sz w:val="24"/>
              </w:rPr>
              <w:t>Употребление слов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 речи в различной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256"/>
              <w:rPr>
                <w:sz w:val="24"/>
              </w:rPr>
            </w:pPr>
            <w:r>
              <w:rPr>
                <w:sz w:val="24"/>
              </w:rPr>
              <w:t>Упражнение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употреблении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предметы в речи в различных формах.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 данными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ind w:right="274"/>
              <w:rPr>
                <w:sz w:val="24"/>
              </w:rPr>
            </w:pPr>
            <w:r>
              <w:rPr>
                <w:sz w:val="24"/>
              </w:rPr>
              <w:t>Слово, предмет.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кто где? что где?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кого? что? кому?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чему?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кем? чем?</w:t>
            </w:r>
          </w:p>
        </w:tc>
        <w:tc>
          <w:tcPr>
            <w:tcW w:w="2309" w:type="dxa"/>
          </w:tcPr>
          <w:p>
            <w:pPr>
              <w:pStyle w:val="15"/>
              <w:ind w:right="702"/>
              <w:rPr>
                <w:sz w:val="24"/>
              </w:rPr>
            </w:pPr>
            <w:r>
              <w:rPr>
                <w:sz w:val="24"/>
              </w:rPr>
              <w:t>Лента букв.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ind w:left="108" w:right="123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обобщение), расширение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7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89.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189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имён,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отчеств и фамилий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людей,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изображённых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2"/>
              <w:ind w:right="623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записи имён людей.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Заучивание правила о написании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буквы.</w:t>
            </w:r>
          </w:p>
          <w:p>
            <w:pPr>
              <w:pStyle w:val="15"/>
              <w:spacing w:before="2" w:line="237" w:lineRule="auto"/>
              <w:ind w:right="564"/>
              <w:rPr>
                <w:sz w:val="24"/>
              </w:rPr>
            </w:pPr>
            <w:r>
              <w:rPr>
                <w:sz w:val="24"/>
              </w:rPr>
              <w:t>Составление короткого рассказа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</w:tc>
        <w:tc>
          <w:tcPr>
            <w:tcW w:w="2160" w:type="dxa"/>
          </w:tcPr>
          <w:p>
            <w:pPr>
              <w:pStyle w:val="15"/>
              <w:spacing w:before="2"/>
              <w:rPr>
                <w:sz w:val="24"/>
              </w:rPr>
            </w:pPr>
            <w:r>
              <w:rPr>
                <w:sz w:val="24"/>
              </w:rPr>
              <w:t>Имена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</w:tc>
        <w:tc>
          <w:tcPr>
            <w:tcW w:w="2309" w:type="dxa"/>
          </w:tcPr>
          <w:p>
            <w:pPr>
              <w:pStyle w:val="15"/>
              <w:spacing w:before="4" w:line="237" w:lineRule="auto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активного и пассивного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словарного запаса,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92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8"/>
              <w:rPr>
                <w:sz w:val="24"/>
              </w:rPr>
            </w:pPr>
            <w:r>
              <w:rPr>
                <w:sz w:val="24"/>
              </w:rPr>
              <w:t>Большая буква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именах, отчествах,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фамилиях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>
            <w:pPr>
              <w:pStyle w:val="15"/>
              <w:spacing w:before="4"/>
              <w:ind w:right="773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большой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буквы.</w:t>
            </w:r>
          </w:p>
          <w:p>
            <w:pPr>
              <w:pStyle w:val="15"/>
              <w:ind w:right="275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правописании 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буквы в именах, отчествах, фамилиях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  <w:p>
            <w:pPr>
              <w:pStyle w:val="15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короткого 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 себе</w:t>
            </w:r>
          </w:p>
          <w:p>
            <w:pPr>
              <w:pStyle w:val="15"/>
              <w:spacing w:before="3" w:line="262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 образцу.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257"/>
              <w:rPr>
                <w:sz w:val="24"/>
              </w:rPr>
            </w:pPr>
            <w:r>
              <w:rPr>
                <w:sz w:val="24"/>
              </w:rPr>
              <w:t>Имена, фамилии,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отчества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6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91.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154"/>
              <w:rPr>
                <w:sz w:val="24"/>
              </w:rPr>
            </w:pPr>
            <w:r>
              <w:rPr>
                <w:sz w:val="24"/>
              </w:rPr>
              <w:t>Большая буква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кличках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>
            <w:pPr>
              <w:pStyle w:val="15"/>
              <w:spacing w:before="6" w:line="237" w:lineRule="auto"/>
              <w:ind w:right="564"/>
              <w:rPr>
                <w:sz w:val="24"/>
              </w:rPr>
            </w:pPr>
            <w:r>
              <w:rPr>
                <w:sz w:val="24"/>
              </w:rPr>
              <w:t>Составление короткого рассказа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>
            <w:pPr>
              <w:pStyle w:val="15"/>
              <w:spacing w:before="4"/>
              <w:ind w:right="259"/>
              <w:rPr>
                <w:sz w:val="24"/>
              </w:rPr>
            </w:pPr>
            <w:r>
              <w:rPr>
                <w:sz w:val="24"/>
              </w:rPr>
              <w:t>Заучивание правила о написании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большой буквы в кличках животных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правописании 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кличках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  <w:p>
            <w:pPr>
              <w:pStyle w:val="15"/>
              <w:spacing w:line="274" w:lineRule="exact"/>
              <w:ind w:right="1041"/>
              <w:rPr>
                <w:sz w:val="24"/>
              </w:rPr>
            </w:pPr>
            <w:r>
              <w:rPr>
                <w:sz w:val="24"/>
              </w:rPr>
              <w:t>Выполнение задания: « Вставь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пропущенные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слова».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Клички животных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активного и пассивного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словарного запаса,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 моторики 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92.</w:t>
            </w:r>
          </w:p>
        </w:tc>
        <w:tc>
          <w:tcPr>
            <w:tcW w:w="2271" w:type="dxa"/>
          </w:tcPr>
          <w:p>
            <w:pPr>
              <w:pStyle w:val="15"/>
              <w:ind w:right="433"/>
              <w:rPr>
                <w:sz w:val="24"/>
              </w:rPr>
            </w:pPr>
            <w:r>
              <w:rPr>
                <w:sz w:val="24"/>
              </w:rPr>
              <w:t>Большая буква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населённых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пунктов.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line="242" w:lineRule="auto"/>
              <w:ind w:right="126"/>
              <w:rPr>
                <w:sz w:val="24"/>
              </w:rPr>
            </w:pPr>
            <w:r>
              <w:rPr>
                <w:sz w:val="24"/>
              </w:rPr>
              <w:t>Выделение большой буквы в названиях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городов.</w:t>
            </w:r>
          </w:p>
          <w:p>
            <w:pPr>
              <w:pStyle w:val="15"/>
              <w:ind w:right="259"/>
              <w:rPr>
                <w:sz w:val="24"/>
              </w:rPr>
            </w:pPr>
            <w:r>
              <w:rPr>
                <w:sz w:val="24"/>
              </w:rPr>
              <w:t>Упражнения в правописании 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названиях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населённых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пунктов. Составление и запись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Названия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городов.</w:t>
            </w:r>
          </w:p>
        </w:tc>
        <w:tc>
          <w:tcPr>
            <w:tcW w:w="2309" w:type="dxa"/>
          </w:tcPr>
          <w:p>
            <w:pPr>
              <w:pStyle w:val="15"/>
              <w:ind w:right="947"/>
              <w:rPr>
                <w:sz w:val="24"/>
              </w:rPr>
            </w:pPr>
            <w:r>
              <w:rPr>
                <w:sz w:val="24"/>
              </w:rPr>
              <w:t>Карта мира.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населённых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пунктов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93.</w:t>
            </w:r>
          </w:p>
        </w:tc>
        <w:tc>
          <w:tcPr>
            <w:tcW w:w="2271" w:type="dxa"/>
          </w:tcPr>
          <w:p>
            <w:pPr>
              <w:pStyle w:val="15"/>
              <w:ind w:right="163"/>
              <w:rPr>
                <w:sz w:val="24"/>
              </w:rPr>
            </w:pPr>
            <w:r>
              <w:rPr>
                <w:sz w:val="24"/>
              </w:rPr>
              <w:t>Большая буква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названиях городов,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сёл,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улиц.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jc w:val="both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144"/>
              <w:jc w:val="both"/>
              <w:rPr>
                <w:sz w:val="24"/>
              </w:rPr>
            </w:pPr>
            <w:r>
              <w:rPr>
                <w:sz w:val="24"/>
              </w:rPr>
              <w:t>Выделение большой буквы в названиях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городов,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сёл,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улиц.</w:t>
            </w:r>
          </w:p>
          <w:p>
            <w:pPr>
              <w:pStyle w:val="15"/>
              <w:spacing w:before="1"/>
              <w:ind w:right="275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правописании 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буквы в названиях городов, деревень,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стран.</w:t>
            </w:r>
          </w:p>
          <w:p>
            <w:pPr>
              <w:pStyle w:val="15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before="2" w:line="257" w:lineRule="exact"/>
              <w:jc w:val="both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деревень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сёл.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609"/>
              <w:rPr>
                <w:sz w:val="24"/>
              </w:rPr>
            </w:pP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деревень,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сёл.</w:t>
            </w:r>
          </w:p>
        </w:tc>
        <w:tc>
          <w:tcPr>
            <w:tcW w:w="2309" w:type="dxa"/>
          </w:tcPr>
          <w:p>
            <w:pPr>
              <w:pStyle w:val="15"/>
              <w:ind w:right="276"/>
              <w:rPr>
                <w:sz w:val="24"/>
              </w:rPr>
            </w:pPr>
            <w:r>
              <w:rPr>
                <w:sz w:val="24"/>
              </w:rPr>
              <w:t>Карта 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 городов,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сёл,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улиц.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94.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33"/>
              <w:rPr>
                <w:sz w:val="24"/>
              </w:rPr>
            </w:pPr>
            <w:r>
              <w:rPr>
                <w:sz w:val="24"/>
              </w:rPr>
              <w:t>Большая буква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именах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собственных.</w:t>
            </w:r>
          </w:p>
          <w:p>
            <w:pPr>
              <w:pStyle w:val="15"/>
              <w:ind w:right="455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5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 «Названия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предметов».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47"/>
              <w:jc w:val="both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4"/>
              <w:ind w:right="255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правописании большой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буквы в кличках животных, названиях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городов,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деревень,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стран.</w:t>
            </w:r>
          </w:p>
          <w:p>
            <w:pPr>
              <w:pStyle w:val="15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Проверочная работа 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before="3"/>
              <w:jc w:val="both"/>
              <w:rPr>
                <w:sz w:val="24"/>
              </w:rPr>
            </w:pPr>
            <w:r>
              <w:rPr>
                <w:sz w:val="24"/>
              </w:rPr>
              <w:t>«Названия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предметов».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00"/>
              <w:rPr>
                <w:sz w:val="24"/>
              </w:rPr>
            </w:pPr>
            <w:r>
              <w:rPr>
                <w:sz w:val="24"/>
              </w:rPr>
              <w:t>Имена,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фамилии,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Клички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 городов,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деревень,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сёл.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2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6" w:line="266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действий</w:t>
            </w:r>
            <w:r>
              <w:rPr>
                <w:b/>
                <w:i/>
                <w:spacing w:val="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16 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627"/>
              <w:rPr>
                <w:sz w:val="24"/>
              </w:rPr>
            </w:pPr>
            <w:r>
              <w:rPr>
                <w:sz w:val="24"/>
              </w:rPr>
              <w:t>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обозначающие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991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Постановка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 обозначающих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59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делает? Что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делают?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1" w:line="262" w:lineRule="exact"/>
              <w:rPr>
                <w:sz w:val="24"/>
              </w:rPr>
            </w:pPr>
            <w:r>
              <w:rPr>
                <w:sz w:val="24"/>
              </w:rPr>
              <w:t>Листочки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89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орфографической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42" w:lineRule="auto"/>
              <w:ind w:right="287"/>
              <w:rPr>
                <w:sz w:val="24"/>
              </w:rPr>
            </w:pPr>
            <w:r>
              <w:rPr>
                <w:sz w:val="24"/>
              </w:rPr>
              <w:t>Упражнения в подборе и записи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«Доскажи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словечко».</w:t>
            </w:r>
          </w:p>
          <w:p>
            <w:pPr>
              <w:pStyle w:val="15"/>
              <w:spacing w:line="274" w:lineRule="exact"/>
              <w:ind w:right="832"/>
              <w:rPr>
                <w:sz w:val="24"/>
              </w:rPr>
            </w:pPr>
            <w:r>
              <w:rPr>
                <w:sz w:val="24"/>
              </w:rPr>
              <w:t>Составление и запись ответов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96.</w:t>
            </w:r>
          </w:p>
        </w:tc>
        <w:tc>
          <w:tcPr>
            <w:tcW w:w="2271" w:type="dxa"/>
          </w:tcPr>
          <w:p>
            <w:pPr>
              <w:pStyle w:val="15"/>
              <w:ind w:right="200"/>
              <w:rPr>
                <w:i/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действий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делает? 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делают?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69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42" w:lineRule="auto"/>
              <w:ind w:right="487"/>
              <w:rPr>
                <w:sz w:val="24"/>
              </w:rPr>
            </w:pPr>
            <w:r>
              <w:rPr>
                <w:sz w:val="24"/>
              </w:rPr>
              <w:t>Называние предмета и подбор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 предмету.</w:t>
            </w:r>
          </w:p>
          <w:p>
            <w:pPr>
              <w:pStyle w:val="15"/>
              <w:spacing w:line="242" w:lineRule="auto"/>
              <w:ind w:right="390"/>
              <w:rPr>
                <w:sz w:val="24"/>
              </w:rPr>
            </w:pPr>
            <w:r>
              <w:rPr>
                <w:sz w:val="24"/>
              </w:rPr>
              <w:t>Упражнения в составлении и записи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 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</w:tc>
        <w:tc>
          <w:tcPr>
            <w:tcW w:w="2160" w:type="dxa"/>
          </w:tcPr>
          <w:p>
            <w:pPr>
              <w:pStyle w:val="15"/>
              <w:ind w:right="559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делает?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делают?</w:t>
            </w:r>
          </w:p>
        </w:tc>
        <w:tc>
          <w:tcPr>
            <w:tcW w:w="2309" w:type="dxa"/>
          </w:tcPr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97.</w:t>
            </w:r>
          </w:p>
        </w:tc>
        <w:tc>
          <w:tcPr>
            <w:tcW w:w="2271" w:type="dxa"/>
          </w:tcPr>
          <w:p>
            <w:pPr>
              <w:pStyle w:val="15"/>
              <w:ind w:right="770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вопросу.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line="242" w:lineRule="auto"/>
              <w:ind w:right="694" w:firstLine="62"/>
              <w:rPr>
                <w:sz w:val="24"/>
              </w:rPr>
            </w:pPr>
            <w:r>
              <w:rPr>
                <w:sz w:val="24"/>
              </w:rPr>
              <w:t>Выделение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42" w:lineRule="auto"/>
              <w:ind w:right="287"/>
              <w:rPr>
                <w:sz w:val="24"/>
              </w:rPr>
            </w:pPr>
            <w:r>
              <w:rPr>
                <w:sz w:val="24"/>
              </w:rPr>
              <w:t>Упражнения в подборе и записи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2160" w:type="dxa"/>
          </w:tcPr>
          <w:p>
            <w:pPr>
              <w:pStyle w:val="15"/>
              <w:ind w:right="559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делает?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делают?</w:t>
            </w:r>
          </w:p>
        </w:tc>
        <w:tc>
          <w:tcPr>
            <w:tcW w:w="2309" w:type="dxa"/>
          </w:tcPr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98.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31"/>
              <w:rPr>
                <w:i/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делал? что делала?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что сделал?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сделала?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626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Постановка вопросов к словам.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 слова-действия к предмету.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изменение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</w:p>
          <w:p>
            <w:pPr>
              <w:pStyle w:val="15"/>
              <w:spacing w:before="3" w:line="237" w:lineRule="auto"/>
              <w:ind w:right="239"/>
              <w:rPr>
                <w:sz w:val="24"/>
              </w:rPr>
            </w:pPr>
            <w:r>
              <w:rPr>
                <w:sz w:val="24"/>
              </w:rPr>
              <w:t>обозначающих действия предметов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временам.</w:t>
            </w:r>
          </w:p>
          <w:p>
            <w:pPr>
              <w:pStyle w:val="15"/>
              <w:spacing w:before="6" w:line="237" w:lineRule="auto"/>
              <w:ind w:right="1226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пропущенных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предложении.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07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делал?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делала?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 сделал?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сделала?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0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107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99.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84"/>
              <w:rPr>
                <w:sz w:val="24"/>
              </w:rPr>
            </w:pPr>
            <w:r>
              <w:rPr>
                <w:sz w:val="24"/>
              </w:rPr>
              <w:t>Нахождение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по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действиям.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слов-действий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вопросу.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3" w:line="237" w:lineRule="auto"/>
              <w:ind w:right="487"/>
              <w:rPr>
                <w:sz w:val="24"/>
              </w:rPr>
            </w:pPr>
            <w:r>
              <w:rPr>
                <w:sz w:val="24"/>
              </w:rPr>
              <w:t>Называние предмета и подбор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 предмету.</w:t>
            </w:r>
          </w:p>
          <w:p>
            <w:pPr>
              <w:pStyle w:val="15"/>
              <w:spacing w:before="6" w:line="237" w:lineRule="auto"/>
              <w:ind w:right="610"/>
              <w:rPr>
                <w:sz w:val="24"/>
              </w:rPr>
            </w:pPr>
            <w:r>
              <w:rPr>
                <w:sz w:val="24"/>
              </w:rPr>
              <w:t>Постановка вопросов к словам.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07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делал?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делала?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 сделал?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сделала?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31"/>
              <w:rPr>
                <w:i/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делал? что делала?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что делали?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сделал?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сделала?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</w:p>
          <w:p>
            <w:pPr>
              <w:pStyle w:val="15"/>
              <w:spacing w:line="260" w:lineRule="exact"/>
              <w:rPr>
                <w:i/>
                <w:sz w:val="24"/>
              </w:rPr>
            </w:pPr>
            <w:r>
              <w:rPr>
                <w:i/>
                <w:sz w:val="24"/>
              </w:rPr>
              <w:t>сделали?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4"/>
              <w:ind w:right="429"/>
              <w:rPr>
                <w:sz w:val="24"/>
              </w:rPr>
            </w:pPr>
            <w:r>
              <w:rPr>
                <w:sz w:val="24"/>
              </w:rPr>
              <w:t>Называние предметов и соотнесение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>
            <w:pPr>
              <w:pStyle w:val="15"/>
              <w:ind w:right="239"/>
              <w:rPr>
                <w:sz w:val="24"/>
              </w:rPr>
            </w:pPr>
            <w:r>
              <w:rPr>
                <w:sz w:val="24"/>
              </w:rPr>
              <w:t>Упражнения в изменение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 действия предметов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временам.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07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делал?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делала?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делали?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сделала?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сделали?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101.</w:t>
            </w:r>
          </w:p>
        </w:tc>
        <w:tc>
          <w:tcPr>
            <w:tcW w:w="2271" w:type="dxa"/>
          </w:tcPr>
          <w:p>
            <w:pPr>
              <w:pStyle w:val="15"/>
              <w:ind w:right="119"/>
              <w:rPr>
                <w:sz w:val="24"/>
              </w:rPr>
            </w:pPr>
            <w:r>
              <w:rPr>
                <w:sz w:val="24"/>
              </w:rPr>
              <w:t>Согласование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2"/>
              <w:ind w:right="429"/>
              <w:rPr>
                <w:sz w:val="24"/>
              </w:rPr>
            </w:pPr>
            <w:r>
              <w:rPr>
                <w:sz w:val="24"/>
              </w:rPr>
              <w:t>Называние предметов и соотнесение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>
            <w:pPr>
              <w:pStyle w:val="15"/>
              <w:spacing w:before="3" w:line="237" w:lineRule="auto"/>
              <w:ind w:right="685"/>
              <w:rPr>
                <w:sz w:val="24"/>
              </w:rPr>
            </w:pPr>
            <w:r>
              <w:rPr>
                <w:sz w:val="24"/>
              </w:rPr>
              <w:t>Упражнения в согласовании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слов-действий.</w:t>
            </w:r>
          </w:p>
          <w:p>
            <w:pPr>
              <w:pStyle w:val="15"/>
              <w:spacing w:line="274" w:lineRule="exact"/>
              <w:ind w:right="894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запись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</w:tc>
        <w:tc>
          <w:tcPr>
            <w:tcW w:w="2160" w:type="dxa"/>
          </w:tcPr>
          <w:p>
            <w:pPr>
              <w:pStyle w:val="15"/>
              <w:ind w:right="107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делал?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делала?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делали?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сделала?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сделали?</w:t>
            </w:r>
          </w:p>
        </w:tc>
        <w:tc>
          <w:tcPr>
            <w:tcW w:w="2309" w:type="dxa"/>
          </w:tcPr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102.</w:t>
            </w:r>
          </w:p>
        </w:tc>
        <w:tc>
          <w:tcPr>
            <w:tcW w:w="2271" w:type="dxa"/>
          </w:tcPr>
          <w:p>
            <w:pPr>
              <w:pStyle w:val="15"/>
              <w:ind w:right="770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вопросу.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429"/>
              <w:rPr>
                <w:sz w:val="24"/>
              </w:rPr>
            </w:pPr>
            <w:r>
              <w:rPr>
                <w:sz w:val="24"/>
              </w:rPr>
              <w:t>Называние предметов и соотнесение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>
            <w:pPr>
              <w:pStyle w:val="15"/>
              <w:ind w:right="239"/>
              <w:rPr>
                <w:sz w:val="24"/>
              </w:rPr>
            </w:pPr>
            <w:r>
              <w:rPr>
                <w:sz w:val="24"/>
              </w:rPr>
              <w:t>Упражнения в изменение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 действия предметов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временам.</w:t>
            </w:r>
          </w:p>
        </w:tc>
        <w:tc>
          <w:tcPr>
            <w:tcW w:w="2160" w:type="dxa"/>
          </w:tcPr>
          <w:p>
            <w:pPr>
              <w:pStyle w:val="15"/>
              <w:ind w:right="107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делал?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делала?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делали?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сделала?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сделали?</w:t>
            </w:r>
          </w:p>
        </w:tc>
        <w:tc>
          <w:tcPr>
            <w:tcW w:w="2309" w:type="dxa"/>
          </w:tcPr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103.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0"/>
              <w:rPr>
                <w:i/>
                <w:sz w:val="24"/>
              </w:rPr>
            </w:pPr>
            <w:r>
              <w:rPr>
                <w:sz w:val="24"/>
              </w:rPr>
              <w:t>Упражнение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действий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i/>
                <w:sz w:val="24"/>
              </w:rPr>
              <w:t>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737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4"/>
              <w:ind w:right="487"/>
              <w:rPr>
                <w:sz w:val="24"/>
              </w:rPr>
            </w:pPr>
            <w:r>
              <w:rPr>
                <w:sz w:val="24"/>
              </w:rPr>
              <w:t>Называние предмета и подбор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 предмету.</w:t>
            </w:r>
          </w:p>
          <w:p>
            <w:pPr>
              <w:pStyle w:val="15"/>
              <w:spacing w:before="2" w:line="237" w:lineRule="auto"/>
              <w:ind w:right="610"/>
              <w:rPr>
                <w:sz w:val="24"/>
              </w:rPr>
            </w:pPr>
            <w:r>
              <w:rPr>
                <w:sz w:val="24"/>
              </w:rPr>
              <w:t>Постановка вопросов к словам.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06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делал?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делала?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делали?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сделала?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сделали?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104.</w:t>
            </w:r>
          </w:p>
        </w:tc>
        <w:tc>
          <w:tcPr>
            <w:tcW w:w="2271" w:type="dxa"/>
          </w:tcPr>
          <w:p>
            <w:pPr>
              <w:pStyle w:val="15"/>
              <w:ind w:right="200"/>
              <w:rPr>
                <w:i/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действий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</w:p>
          <w:p>
            <w:pPr>
              <w:pStyle w:val="15"/>
              <w:spacing w:line="274" w:lineRule="exact"/>
              <w:ind w:right="721"/>
              <w:rPr>
                <w:i/>
                <w:sz w:val="24"/>
              </w:rPr>
            </w:pPr>
            <w:r>
              <w:rPr>
                <w:i/>
                <w:sz w:val="24"/>
              </w:rPr>
              <w:t>сделает?</w:t>
            </w:r>
            <w:r>
              <w:rPr>
                <w:i/>
                <w:spacing w:val="-14"/>
                <w:sz w:val="24"/>
              </w:rPr>
              <w:t xml:space="preserve"> </w:t>
            </w:r>
            <w:r>
              <w:rPr>
                <w:i/>
                <w:sz w:val="24"/>
              </w:rPr>
              <w:t>что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сделают?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69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74" w:lineRule="exact"/>
              <w:ind w:right="487"/>
              <w:rPr>
                <w:sz w:val="24"/>
              </w:rPr>
            </w:pPr>
            <w:r>
              <w:rPr>
                <w:sz w:val="24"/>
              </w:rPr>
              <w:t>Называние предмета и подбор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 предмету.</w:t>
            </w:r>
          </w:p>
        </w:tc>
        <w:tc>
          <w:tcPr>
            <w:tcW w:w="2160" w:type="dxa"/>
          </w:tcPr>
          <w:p>
            <w:pPr>
              <w:pStyle w:val="15"/>
              <w:ind w:right="595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сделает?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сделают?</w:t>
            </w:r>
          </w:p>
          <w:p>
            <w:pPr>
              <w:pStyle w:val="15"/>
              <w:rPr>
                <w:b/>
                <w:sz w:val="24"/>
              </w:rPr>
            </w:pPr>
            <w:r>
              <w:rPr>
                <w:b/>
                <w:sz w:val="24"/>
              </w:rPr>
              <w:t>Учитель</w:t>
            </w:r>
          </w:p>
        </w:tc>
        <w:tc>
          <w:tcPr>
            <w:tcW w:w="2309" w:type="dxa"/>
          </w:tcPr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149"/>
              <w:rPr>
                <w:sz w:val="24"/>
              </w:rPr>
            </w:pP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391"/>
              <w:rPr>
                <w:sz w:val="24"/>
              </w:rPr>
            </w:pPr>
            <w:r>
              <w:rPr>
                <w:sz w:val="24"/>
              </w:rPr>
              <w:t>Упражнения в составлении и записи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4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0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 действий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69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42" w:lineRule="auto"/>
              <w:ind w:right="487"/>
              <w:rPr>
                <w:sz w:val="24"/>
              </w:rPr>
            </w:pPr>
            <w:r>
              <w:rPr>
                <w:sz w:val="24"/>
              </w:rPr>
              <w:t>Называние предмета и подбор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 предмету.</w:t>
            </w:r>
          </w:p>
          <w:p>
            <w:pPr>
              <w:pStyle w:val="15"/>
              <w:spacing w:line="237" w:lineRule="auto"/>
              <w:ind w:right="505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95"/>
              <w:rPr>
                <w:sz w:val="24"/>
              </w:rPr>
            </w:pPr>
            <w:r>
              <w:rPr>
                <w:sz w:val="24"/>
              </w:rPr>
              <w:t>Действия. 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сделает? 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сделают?</w:t>
            </w:r>
          </w:p>
          <w:p>
            <w:pPr>
              <w:pStyle w:val="15"/>
              <w:spacing w:line="274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Класс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106.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937"/>
              <w:rPr>
                <w:sz w:val="24"/>
              </w:rPr>
            </w:pPr>
            <w:r>
              <w:rPr>
                <w:sz w:val="24"/>
              </w:rPr>
              <w:t>Постановка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534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подборе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line="242" w:lineRule="auto"/>
              <w:ind w:right="484"/>
              <w:rPr>
                <w:sz w:val="24"/>
              </w:rPr>
            </w:pPr>
            <w:r>
              <w:rPr>
                <w:sz w:val="24"/>
              </w:rPr>
              <w:t>Определение пропущенного слова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line="242" w:lineRule="auto"/>
              <w:ind w:right="290" w:firstLine="6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постановке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11"/>
              <w:rPr>
                <w:sz w:val="24"/>
              </w:rPr>
            </w:pPr>
            <w:r>
              <w:rPr>
                <w:sz w:val="24"/>
              </w:rPr>
              <w:t>Действия.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 названий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107.</w:t>
            </w:r>
          </w:p>
        </w:tc>
        <w:tc>
          <w:tcPr>
            <w:tcW w:w="2271" w:type="dxa"/>
          </w:tcPr>
          <w:p>
            <w:pPr>
              <w:pStyle w:val="15"/>
              <w:ind w:right="667"/>
              <w:rPr>
                <w:sz w:val="24"/>
              </w:rPr>
            </w:pPr>
            <w:r>
              <w:rPr>
                <w:sz w:val="24"/>
              </w:rPr>
              <w:t>Упражнения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постановке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533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подборе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  <w:p>
            <w:pPr>
              <w:pStyle w:val="15"/>
              <w:spacing w:before="1" w:line="237" w:lineRule="auto"/>
              <w:ind w:right="484"/>
              <w:rPr>
                <w:sz w:val="24"/>
              </w:rPr>
            </w:pPr>
            <w:r>
              <w:rPr>
                <w:sz w:val="24"/>
              </w:rPr>
              <w:t>Определение пропущенного слова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before="7" w:line="237" w:lineRule="auto"/>
              <w:ind w:right="290" w:firstLine="6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постановке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действиям.</w:t>
            </w:r>
          </w:p>
        </w:tc>
        <w:tc>
          <w:tcPr>
            <w:tcW w:w="2160" w:type="dxa"/>
          </w:tcPr>
          <w:p>
            <w:pPr>
              <w:pStyle w:val="15"/>
              <w:ind w:right="111"/>
              <w:rPr>
                <w:sz w:val="24"/>
              </w:rPr>
            </w:pPr>
            <w:r>
              <w:rPr>
                <w:sz w:val="24"/>
              </w:rPr>
              <w:t>Действия.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 названий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2309" w:type="dxa"/>
          </w:tcPr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8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2" w:hRule="atLeast"/>
        </w:trPr>
        <w:tc>
          <w:tcPr>
            <w:tcW w:w="567" w:type="dxa"/>
          </w:tcPr>
          <w:p>
            <w:pPr>
              <w:pStyle w:val="15"/>
              <w:spacing w:before="3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108.</w:t>
            </w:r>
          </w:p>
        </w:tc>
        <w:tc>
          <w:tcPr>
            <w:tcW w:w="2271" w:type="dxa"/>
          </w:tcPr>
          <w:p>
            <w:pPr>
              <w:pStyle w:val="15"/>
              <w:ind w:right="361"/>
              <w:rPr>
                <w:sz w:val="24"/>
              </w:rPr>
            </w:pPr>
            <w:r>
              <w:rPr>
                <w:sz w:val="24"/>
              </w:rPr>
              <w:t>Подбор названий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</w:tc>
        <w:tc>
          <w:tcPr>
            <w:tcW w:w="840" w:type="dxa"/>
          </w:tcPr>
          <w:p>
            <w:pPr>
              <w:pStyle w:val="15"/>
              <w:spacing w:line="274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867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словарными словами.</w:t>
            </w:r>
          </w:p>
          <w:p>
            <w:pPr>
              <w:pStyle w:val="15"/>
              <w:ind w:right="496"/>
              <w:rPr>
                <w:sz w:val="24"/>
              </w:rPr>
            </w:pPr>
            <w:r>
              <w:rPr>
                <w:sz w:val="24"/>
              </w:rPr>
              <w:t>Упражнения в подборе 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 к названиям предметов.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списывании слов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печатного 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вставкой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слова-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действия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подходящей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формы.</w:t>
            </w:r>
          </w:p>
        </w:tc>
        <w:tc>
          <w:tcPr>
            <w:tcW w:w="2160" w:type="dxa"/>
          </w:tcPr>
          <w:p>
            <w:pPr>
              <w:pStyle w:val="15"/>
              <w:ind w:right="111"/>
              <w:rPr>
                <w:sz w:val="24"/>
              </w:rPr>
            </w:pPr>
            <w:r>
              <w:rPr>
                <w:sz w:val="24"/>
              </w:rPr>
              <w:t>Действия.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Вопросы названий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2309" w:type="dxa"/>
          </w:tcPr>
          <w:p>
            <w:pPr>
              <w:pStyle w:val="15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109.</w:t>
            </w:r>
          </w:p>
        </w:tc>
        <w:tc>
          <w:tcPr>
            <w:tcW w:w="227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Согласование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  <w:p>
            <w:pPr>
              <w:pStyle w:val="15"/>
              <w:numPr>
                <w:ilvl w:val="0"/>
                <w:numId w:val="3"/>
              </w:numPr>
              <w:tabs>
                <w:tab w:val="left" w:pos="295"/>
              </w:tabs>
              <w:spacing w:before="0" w:after="0" w:line="275" w:lineRule="exact"/>
              <w:ind w:left="294" w:right="0" w:hanging="183"/>
              <w:jc w:val="left"/>
              <w:rPr>
                <w:sz w:val="24"/>
              </w:rPr>
            </w:pPr>
            <w:r>
              <w:rPr>
                <w:sz w:val="24"/>
              </w:rPr>
              <w:t>предметов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  <w:p>
            <w:pPr>
              <w:pStyle w:val="15"/>
              <w:numPr>
                <w:ilvl w:val="0"/>
                <w:numId w:val="3"/>
              </w:numPr>
              <w:tabs>
                <w:tab w:val="left" w:pos="295"/>
              </w:tabs>
              <w:spacing w:before="3" w:after="0" w:line="240" w:lineRule="auto"/>
              <w:ind w:left="294" w:right="0" w:hanging="183"/>
              <w:jc w:val="left"/>
              <w:rPr>
                <w:sz w:val="24"/>
              </w:rPr>
            </w:pPr>
            <w:r>
              <w:rPr>
                <w:sz w:val="24"/>
              </w:rPr>
              <w:t>действий.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line="242" w:lineRule="auto"/>
              <w:ind w:right="429"/>
              <w:rPr>
                <w:sz w:val="24"/>
              </w:rPr>
            </w:pPr>
            <w:r>
              <w:rPr>
                <w:sz w:val="24"/>
              </w:rPr>
              <w:t>Называние предметов и соотнесение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 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действия.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2160" w:type="dxa"/>
          </w:tcPr>
          <w:p>
            <w:pPr>
              <w:pStyle w:val="15"/>
              <w:spacing w:before="3" w:line="237" w:lineRule="auto"/>
              <w:ind w:right="324"/>
              <w:rPr>
                <w:sz w:val="24"/>
              </w:rPr>
            </w:pPr>
            <w:r>
              <w:rPr>
                <w:sz w:val="24"/>
              </w:rPr>
              <w:t>Предмет. Слово.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Название.</w:t>
            </w:r>
          </w:p>
          <w:p>
            <w:pPr>
              <w:pStyle w:val="15"/>
              <w:spacing w:before="4"/>
              <w:rPr>
                <w:sz w:val="24"/>
              </w:rPr>
            </w:pPr>
            <w:r>
              <w:rPr>
                <w:sz w:val="24"/>
              </w:rPr>
              <w:t>Действие.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74" w:lineRule="exact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37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активизация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287"/>
              <w:rPr>
                <w:sz w:val="24"/>
              </w:rPr>
            </w:pPr>
            <w:r>
              <w:rPr>
                <w:sz w:val="24"/>
              </w:rPr>
              <w:t>Упражнения в подборе и записи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 предметам.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016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4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10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 предмета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 его действиям.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6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действий».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1"/>
              <w:ind w:right="390"/>
              <w:rPr>
                <w:sz w:val="24"/>
              </w:rPr>
            </w:pPr>
            <w:r>
              <w:rPr>
                <w:sz w:val="24"/>
              </w:rPr>
              <w:t>Нахождение и выделение 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 предметы, действия.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определении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названия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действиям.</w:t>
            </w:r>
          </w:p>
          <w:p>
            <w:pPr>
              <w:pStyle w:val="15"/>
              <w:spacing w:line="242" w:lineRule="auto"/>
              <w:ind w:right="749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картинкам.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Проверочная работа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«Названия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действий».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711"/>
              <w:rPr>
                <w:sz w:val="24"/>
              </w:rPr>
            </w:pPr>
            <w:r>
              <w:rPr>
                <w:sz w:val="24"/>
              </w:rPr>
              <w:t>Слово. Слог.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Предмет.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Действие.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1"/>
              <w:ind w:right="1016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3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7" w:line="266" w:lineRule="exac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признаков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 16 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111.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47"/>
              <w:rPr>
                <w:sz w:val="24"/>
              </w:rPr>
            </w:pPr>
            <w:r>
              <w:rPr>
                <w:sz w:val="24"/>
              </w:rPr>
              <w:t>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445"/>
              <w:rPr>
                <w:sz w:val="24"/>
              </w:rPr>
            </w:pPr>
            <w:r>
              <w:rPr>
                <w:sz w:val="24"/>
              </w:rPr>
              <w:t>Различение названий предмета 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признака.</w:t>
            </w:r>
          </w:p>
          <w:p>
            <w:pPr>
              <w:pStyle w:val="15"/>
              <w:ind w:right="230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вопросов 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названий предметов к словам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слов-признаков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  <w:p>
            <w:pPr>
              <w:pStyle w:val="15"/>
              <w:spacing w:before="3" w:line="257" w:lineRule="exact"/>
              <w:rPr>
                <w:sz w:val="24"/>
              </w:rPr>
            </w:pPr>
            <w:r>
              <w:rPr>
                <w:sz w:val="24"/>
              </w:rPr>
              <w:t>названиям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4" w:line="275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«Словарные слова».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44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90"/>
              <w:rPr>
                <w:sz w:val="24"/>
              </w:rPr>
            </w:pPr>
            <w:r>
              <w:rPr>
                <w:sz w:val="24"/>
              </w:rPr>
              <w:t>Расширение круга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предмета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(материал, цвет,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форму,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величину)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411"/>
              <w:rPr>
                <w:sz w:val="24"/>
              </w:rPr>
            </w:pPr>
            <w:r>
              <w:rPr>
                <w:sz w:val="24"/>
              </w:rPr>
              <w:t>Минутка 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 предметов по цвету,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величине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материалу.</w:t>
            </w:r>
          </w:p>
          <w:p>
            <w:pPr>
              <w:pStyle w:val="15"/>
              <w:ind w:right="531"/>
              <w:rPr>
                <w:sz w:val="24"/>
              </w:rPr>
            </w:pPr>
            <w:r>
              <w:rPr>
                <w:sz w:val="24"/>
              </w:rPr>
              <w:t>Составление предложений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предметным картинкам по образцу.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Называние слов, 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03"/>
              <w:rPr>
                <w:sz w:val="24"/>
              </w:rPr>
            </w:pPr>
            <w:r>
              <w:rPr>
                <w:sz w:val="24"/>
              </w:rPr>
              <w:t>Признак предмета,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цвет, форма,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(треугольный,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квадратный,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прямоугольный,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овальный),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величина,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(больше, меньше),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(стеклянный,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деревянный,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каменный,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железный,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глиняный,</w:t>
            </w:r>
          </w:p>
          <w:p>
            <w:pPr>
              <w:pStyle w:val="15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шерстяной).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29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 сравнение), речи,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spacing w:before="6" w:line="271" w:lineRule="exact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113.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Предметные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spacing w:before="1"/>
              <w:ind w:right="94"/>
              <w:rPr>
                <w:i/>
                <w:sz w:val="24"/>
              </w:rPr>
            </w:pPr>
            <w:r>
              <w:rPr>
                <w:sz w:val="24"/>
              </w:rPr>
              <w:t>признака предмета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по вопросам </w:t>
            </w:r>
            <w:r>
              <w:rPr>
                <w:i/>
                <w:sz w:val="24"/>
              </w:rPr>
              <w:t>какой?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какая? какое?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какие?</w:t>
            </w: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Словарный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445"/>
              <w:rPr>
                <w:sz w:val="24"/>
              </w:rPr>
            </w:pPr>
            <w:r>
              <w:rPr>
                <w:sz w:val="24"/>
              </w:rPr>
              <w:t>Различение названий предмета и его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признака.</w:t>
            </w:r>
          </w:p>
          <w:p>
            <w:pPr>
              <w:pStyle w:val="15"/>
              <w:ind w:right="230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вопросов 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названий предметов к словам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  <w:p>
            <w:pPr>
              <w:pStyle w:val="15"/>
              <w:spacing w:line="274" w:lineRule="exact"/>
              <w:ind w:right="661"/>
              <w:rPr>
                <w:sz w:val="24"/>
              </w:rPr>
            </w:pPr>
            <w:r>
              <w:rPr>
                <w:sz w:val="24"/>
              </w:rPr>
              <w:t>Подбор и запись слов-признаков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предметов.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88"/>
              <w:rPr>
                <w:sz w:val="24"/>
              </w:rPr>
            </w:pP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863"/>
              <w:rPr>
                <w:sz w:val="24"/>
              </w:rPr>
            </w:pP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before="4"/>
              <w:rPr>
                <w:sz w:val="24"/>
              </w:rPr>
            </w:pPr>
            <w:r>
              <w:rPr>
                <w:sz w:val="24"/>
              </w:rPr>
              <w:t>«Словарные слова».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6"/>
              <w:rPr>
                <w:sz w:val="24"/>
              </w:rPr>
            </w:pP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114.</w:t>
            </w:r>
          </w:p>
        </w:tc>
        <w:tc>
          <w:tcPr>
            <w:tcW w:w="2271" w:type="dxa"/>
          </w:tcPr>
          <w:p>
            <w:pPr>
              <w:pStyle w:val="15"/>
              <w:ind w:right="443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по 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936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5" w:line="237" w:lineRule="auto"/>
              <w:ind w:right="36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  <w:p>
            <w:pPr>
              <w:pStyle w:val="15"/>
              <w:spacing w:before="3"/>
              <w:ind w:right="246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печатного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 со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вставкой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обозначающего признак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160" w:type="dxa"/>
          </w:tcPr>
          <w:p>
            <w:pPr>
              <w:pStyle w:val="15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  <w:p>
            <w:pPr>
              <w:pStyle w:val="15"/>
              <w:spacing w:line="27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Арбуз</w:t>
            </w:r>
          </w:p>
        </w:tc>
        <w:tc>
          <w:tcPr>
            <w:tcW w:w="2309" w:type="dxa"/>
          </w:tcPr>
          <w:p>
            <w:pPr>
              <w:pStyle w:val="15"/>
              <w:spacing w:line="237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2" w:line="275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«Словарные слова».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запаса, мелкой моторики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рук;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слухового</w:t>
            </w:r>
          </w:p>
          <w:p>
            <w:pPr>
              <w:pStyle w:val="15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115.</w:t>
            </w:r>
          </w:p>
        </w:tc>
        <w:tc>
          <w:tcPr>
            <w:tcW w:w="2271" w:type="dxa"/>
          </w:tcPr>
          <w:p>
            <w:pPr>
              <w:pStyle w:val="15"/>
              <w:ind w:right="759"/>
              <w:rPr>
                <w:sz w:val="24"/>
              </w:rPr>
            </w:pPr>
            <w:r>
              <w:rPr>
                <w:sz w:val="24"/>
              </w:rPr>
              <w:t>Дополнение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8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36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различении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признакам.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печатного</w:t>
            </w:r>
          </w:p>
          <w:p>
            <w:pPr>
              <w:pStyle w:val="15"/>
              <w:spacing w:line="274" w:lineRule="exact"/>
              <w:ind w:right="646"/>
              <w:rPr>
                <w:sz w:val="24"/>
              </w:rPr>
            </w:pPr>
            <w:r>
              <w:rPr>
                <w:sz w:val="24"/>
              </w:rPr>
              <w:t>текста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вставкой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160" w:type="dxa"/>
          </w:tcPr>
          <w:p>
            <w:pPr>
              <w:pStyle w:val="15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Презентация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«Словарные слова».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116.</w:t>
            </w:r>
          </w:p>
        </w:tc>
        <w:tc>
          <w:tcPr>
            <w:tcW w:w="2271" w:type="dxa"/>
          </w:tcPr>
          <w:p>
            <w:pPr>
              <w:pStyle w:val="15"/>
              <w:ind w:right="937"/>
              <w:rPr>
                <w:sz w:val="24"/>
              </w:rPr>
            </w:pPr>
            <w:r>
              <w:rPr>
                <w:sz w:val="24"/>
              </w:rPr>
              <w:t>Постановка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названиям</w:t>
            </w:r>
          </w:p>
          <w:p>
            <w:pPr>
              <w:pStyle w:val="15"/>
              <w:spacing w:line="274" w:lineRule="exact"/>
              <w:ind w:right="1077"/>
              <w:rPr>
                <w:sz w:val="24"/>
              </w:rPr>
            </w:pPr>
            <w:r>
              <w:rPr>
                <w:sz w:val="24"/>
              </w:rPr>
              <w:t>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jc w:val="both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3"/>
              <w:ind w:right="317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вопросов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 признакам от слов-предметов.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выписывание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  <w:p>
            <w:pPr>
              <w:pStyle w:val="15"/>
              <w:spacing w:line="259" w:lineRule="exact"/>
              <w:jc w:val="both"/>
              <w:rPr>
                <w:sz w:val="24"/>
              </w:rPr>
            </w:pPr>
            <w:r>
              <w:rPr>
                <w:sz w:val="24"/>
              </w:rPr>
              <w:t>названий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</w:tc>
        <w:tc>
          <w:tcPr>
            <w:tcW w:w="2160" w:type="dxa"/>
          </w:tcPr>
          <w:p>
            <w:pPr>
              <w:pStyle w:val="15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32"/>
              <w:rPr>
                <w:sz w:val="24"/>
              </w:rPr>
            </w:pPr>
            <w:r>
              <w:rPr>
                <w:sz w:val="24"/>
              </w:rPr>
              <w:t>Текст на листочках.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  <w:p>
            <w:pPr>
              <w:pStyle w:val="15"/>
              <w:spacing w:line="274" w:lineRule="exact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3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117.</w:t>
            </w:r>
          </w:p>
        </w:tc>
        <w:tc>
          <w:tcPr>
            <w:tcW w:w="2271" w:type="dxa"/>
          </w:tcPr>
          <w:p>
            <w:pPr>
              <w:pStyle w:val="15"/>
              <w:ind w:right="193"/>
              <w:rPr>
                <w:sz w:val="24"/>
              </w:rPr>
            </w:pPr>
            <w:r>
              <w:rPr>
                <w:sz w:val="24"/>
              </w:rPr>
              <w:t>Постановка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словам,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</w:p>
          <w:p>
            <w:pPr>
              <w:pStyle w:val="15"/>
              <w:spacing w:line="274" w:lineRule="exact"/>
              <w:ind w:right="1017"/>
              <w:rPr>
                <w:sz w:val="24"/>
              </w:rPr>
            </w:pP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jc w:val="both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2"/>
              <w:ind w:right="313"/>
              <w:jc w:val="both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вопросов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 признакам от слов-предметов.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выписывание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  <w:p>
            <w:pPr>
              <w:pStyle w:val="15"/>
              <w:spacing w:line="260" w:lineRule="exact"/>
              <w:jc w:val="both"/>
              <w:rPr>
                <w:sz w:val="24"/>
              </w:rPr>
            </w:pPr>
            <w:r>
              <w:rPr>
                <w:sz w:val="24"/>
              </w:rPr>
              <w:t>названий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</w:tc>
        <w:tc>
          <w:tcPr>
            <w:tcW w:w="2160" w:type="dxa"/>
          </w:tcPr>
          <w:p>
            <w:pPr>
              <w:pStyle w:val="15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32"/>
              <w:rPr>
                <w:sz w:val="24"/>
              </w:rPr>
            </w:pPr>
            <w:r>
              <w:rPr>
                <w:sz w:val="24"/>
              </w:rPr>
              <w:t>Текст на листочках.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  <w:p>
            <w:pPr>
              <w:pStyle w:val="15"/>
              <w:spacing w:line="274" w:lineRule="exact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118.</w:t>
            </w:r>
          </w:p>
        </w:tc>
        <w:tc>
          <w:tcPr>
            <w:tcW w:w="2271" w:type="dxa"/>
          </w:tcPr>
          <w:p>
            <w:pPr>
              <w:pStyle w:val="15"/>
              <w:ind w:right="210"/>
              <w:rPr>
                <w:sz w:val="24"/>
              </w:rPr>
            </w:pPr>
            <w:r>
              <w:rPr>
                <w:sz w:val="24"/>
              </w:rPr>
              <w:t>Постановка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 слов 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словам-признакам.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Нахождение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выписывание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</w:p>
          <w:p>
            <w:pPr>
              <w:pStyle w:val="15"/>
              <w:spacing w:line="274" w:lineRule="exact"/>
              <w:ind w:right="349"/>
              <w:rPr>
                <w:sz w:val="24"/>
              </w:rPr>
            </w:pPr>
            <w:r>
              <w:rPr>
                <w:sz w:val="24"/>
              </w:rPr>
              <w:t>названий предметов и их признаков.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постановке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вопросов к</w:t>
            </w:r>
          </w:p>
        </w:tc>
        <w:tc>
          <w:tcPr>
            <w:tcW w:w="2160" w:type="dxa"/>
          </w:tcPr>
          <w:p>
            <w:pPr>
              <w:pStyle w:val="15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32"/>
              <w:rPr>
                <w:sz w:val="24"/>
              </w:rPr>
            </w:pPr>
            <w:r>
              <w:rPr>
                <w:sz w:val="24"/>
              </w:rPr>
              <w:t>Текст на листочках.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</w:p>
          <w:p>
            <w:pPr>
              <w:pStyle w:val="15"/>
              <w:spacing w:line="271" w:lineRule="exact"/>
              <w:ind w:left="175" w:hanging="63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  <w:p>
            <w:pPr>
              <w:pStyle w:val="15"/>
              <w:spacing w:line="274" w:lineRule="exact"/>
              <w:ind w:right="966" w:firstLine="62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словам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 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слов-предметов.</w:t>
            </w:r>
          </w:p>
        </w:tc>
        <w:tc>
          <w:tcPr>
            <w:tcW w:w="2160" w:type="dxa"/>
          </w:tcPr>
          <w:p>
            <w:pPr>
              <w:pStyle w:val="15"/>
              <w:spacing w:before="1"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Дорога</w:t>
            </w: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119.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153"/>
              <w:rPr>
                <w:sz w:val="24"/>
              </w:rPr>
            </w:pPr>
            <w:r>
              <w:rPr>
                <w:sz w:val="24"/>
              </w:rPr>
              <w:t>Согласование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признаки,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словами,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обозначающими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предметы.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 w:right="35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4"/>
              <w:ind w:right="323"/>
              <w:rPr>
                <w:sz w:val="24"/>
              </w:rPr>
            </w:pPr>
            <w:r>
              <w:rPr>
                <w:sz w:val="24"/>
              </w:rPr>
              <w:t>Упражнения в постановке вопросов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признакам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слов-предметов.</w:t>
            </w:r>
          </w:p>
          <w:p>
            <w:pPr>
              <w:pStyle w:val="15"/>
              <w:spacing w:line="274" w:lineRule="exact"/>
              <w:ind w:right="666"/>
              <w:rPr>
                <w:sz w:val="24"/>
              </w:rPr>
            </w:pPr>
            <w:r>
              <w:rPr>
                <w:sz w:val="24"/>
              </w:rPr>
              <w:t>Дополнение предложений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подходящими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47"/>
              <w:jc w:val="both"/>
              <w:rPr>
                <w:sz w:val="24"/>
              </w:rPr>
            </w:pPr>
            <w:r>
              <w:rPr>
                <w:sz w:val="24"/>
              </w:rPr>
              <w:t>Текст на листочках.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</w:p>
          <w:p>
            <w:pPr>
              <w:pStyle w:val="15"/>
              <w:spacing w:before="4"/>
              <w:ind w:right="983"/>
              <w:jc w:val="both"/>
              <w:rPr>
                <w:sz w:val="24"/>
              </w:rPr>
            </w:pPr>
            <w:r>
              <w:rPr>
                <w:sz w:val="24"/>
              </w:rPr>
              <w:t>«Алфавит».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120.</w:t>
            </w:r>
          </w:p>
        </w:tc>
        <w:tc>
          <w:tcPr>
            <w:tcW w:w="2271" w:type="dxa"/>
          </w:tcPr>
          <w:p>
            <w:pPr>
              <w:pStyle w:val="15"/>
              <w:ind w:right="91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 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 w:right="35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5" w:line="237" w:lineRule="auto"/>
              <w:ind w:right="172"/>
              <w:rPr>
                <w:sz w:val="24"/>
              </w:rPr>
            </w:pPr>
            <w:r>
              <w:rPr>
                <w:sz w:val="24"/>
              </w:rPr>
              <w:t>Упражнения в подборе слов-признаков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  <w:p>
            <w:pPr>
              <w:pStyle w:val="15"/>
              <w:spacing w:before="3"/>
              <w:ind w:right="813"/>
              <w:rPr>
                <w:sz w:val="24"/>
              </w:rPr>
            </w:pPr>
            <w:r>
              <w:rPr>
                <w:sz w:val="24"/>
              </w:rPr>
              <w:t>Упражнения в нахождении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line="274" w:lineRule="exact"/>
              <w:ind w:right="315"/>
              <w:rPr>
                <w:sz w:val="24"/>
              </w:rPr>
            </w:pPr>
            <w:r>
              <w:rPr>
                <w:sz w:val="24"/>
              </w:rPr>
              <w:t>Нахождение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выписывание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 признаков.</w:t>
            </w:r>
          </w:p>
        </w:tc>
        <w:tc>
          <w:tcPr>
            <w:tcW w:w="2160" w:type="dxa"/>
          </w:tcPr>
          <w:p>
            <w:pPr>
              <w:pStyle w:val="15"/>
              <w:spacing w:line="237" w:lineRule="auto"/>
              <w:ind w:right="194"/>
              <w:rPr>
                <w:sz w:val="24"/>
              </w:rPr>
            </w:pPr>
            <w:r>
              <w:rPr>
                <w:sz w:val="24"/>
              </w:rPr>
              <w:t>Предмет,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309" w:type="dxa"/>
          </w:tcPr>
          <w:p>
            <w:pPr>
              <w:pStyle w:val="15"/>
              <w:spacing w:line="237" w:lineRule="auto"/>
              <w:ind w:right="507"/>
              <w:rPr>
                <w:sz w:val="24"/>
              </w:rPr>
            </w:pPr>
            <w:r>
              <w:rPr>
                <w:spacing w:val="-1"/>
                <w:sz w:val="24"/>
              </w:rPr>
              <w:t>Схема-описание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  <w:p>
            <w:pPr>
              <w:pStyle w:val="15"/>
              <w:spacing w:before="2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9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сравнение),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 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121.</w:t>
            </w:r>
          </w:p>
        </w:tc>
        <w:tc>
          <w:tcPr>
            <w:tcW w:w="2271" w:type="dxa"/>
          </w:tcPr>
          <w:p>
            <w:pPr>
              <w:pStyle w:val="15"/>
              <w:ind w:right="414"/>
              <w:rPr>
                <w:sz w:val="24"/>
              </w:rPr>
            </w:pPr>
            <w:r>
              <w:rPr>
                <w:sz w:val="24"/>
              </w:rPr>
              <w:t>Выделение слов,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обозначающих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 w:right="35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172"/>
              <w:rPr>
                <w:sz w:val="24"/>
              </w:rPr>
            </w:pPr>
            <w:r>
              <w:rPr>
                <w:sz w:val="24"/>
              </w:rPr>
              <w:t>Упражнения в подборе слов-признаков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  <w:p>
            <w:pPr>
              <w:pStyle w:val="15"/>
              <w:ind w:right="13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нахождении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 в предложении. Нахождение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выписывание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текста названий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</w:tc>
        <w:tc>
          <w:tcPr>
            <w:tcW w:w="2160" w:type="dxa"/>
          </w:tcPr>
          <w:p>
            <w:pPr>
              <w:pStyle w:val="15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61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122.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759"/>
              <w:rPr>
                <w:sz w:val="24"/>
              </w:rPr>
            </w:pPr>
            <w:r>
              <w:rPr>
                <w:sz w:val="24"/>
              </w:rPr>
              <w:t>Дополнение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признаками.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 w:line="275" w:lineRule="exact"/>
              <w:rPr>
                <w:sz w:val="24"/>
              </w:rPr>
            </w:pPr>
            <w:r>
              <w:rPr>
                <w:sz w:val="24"/>
              </w:rPr>
              <w:t>Минутка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Упражнения в выборе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записи слова-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признака в нужной форме к названию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  <w:p>
            <w:pPr>
              <w:pStyle w:val="15"/>
              <w:spacing w:line="274" w:lineRule="exact"/>
              <w:ind w:right="450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схеме.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Списывание 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печатного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88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предмета.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Какой?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Какая? Какое?</w:t>
            </w:r>
          </w:p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Какие?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  <w:p>
            <w:pPr>
              <w:pStyle w:val="15"/>
              <w:spacing w:line="242" w:lineRule="auto"/>
              <w:ind w:right="755"/>
              <w:rPr>
                <w:sz w:val="24"/>
              </w:rPr>
            </w:pP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373"/>
              <w:rPr>
                <w:sz w:val="24"/>
              </w:rPr>
            </w:pPr>
            <w:r>
              <w:rPr>
                <w:sz w:val="24"/>
              </w:rPr>
              <w:t>Развитие зрительной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слуховой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грамматических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123.</w:t>
            </w:r>
          </w:p>
        </w:tc>
        <w:tc>
          <w:tcPr>
            <w:tcW w:w="2271" w:type="dxa"/>
          </w:tcPr>
          <w:p>
            <w:pPr>
              <w:pStyle w:val="15"/>
              <w:ind w:right="1000"/>
              <w:rPr>
                <w:sz w:val="24"/>
              </w:rPr>
            </w:pP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действий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  <w:p>
            <w:pPr>
              <w:pStyle w:val="15"/>
              <w:ind w:right="455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работа № 7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 «Названия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признаков».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 w:right="355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536"/>
              <w:rPr>
                <w:sz w:val="24"/>
              </w:rPr>
            </w:pPr>
            <w:r>
              <w:rPr>
                <w:sz w:val="24"/>
              </w:rPr>
              <w:t>Выбор слов на знакомые правила.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различении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 предмет, действие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признак.</w:t>
            </w:r>
          </w:p>
          <w:p>
            <w:pPr>
              <w:pStyle w:val="15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Проверочная работа 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«Названия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признаков».</w:t>
            </w:r>
          </w:p>
        </w:tc>
        <w:tc>
          <w:tcPr>
            <w:tcW w:w="2160" w:type="dxa"/>
          </w:tcPr>
          <w:p>
            <w:pPr>
              <w:pStyle w:val="15"/>
              <w:ind w:right="194"/>
              <w:rPr>
                <w:sz w:val="24"/>
              </w:rPr>
            </w:pPr>
            <w:r>
              <w:rPr>
                <w:sz w:val="24"/>
              </w:rPr>
              <w:t>Предмет,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действие.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124.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14"/>
              <w:rPr>
                <w:sz w:val="24"/>
              </w:rPr>
            </w:pPr>
            <w:r>
              <w:rPr>
                <w:sz w:val="24"/>
              </w:rPr>
              <w:t>Дифференциация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 относящихся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 разным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категориям.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24" w:firstLine="62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536"/>
              <w:rPr>
                <w:sz w:val="24"/>
              </w:rPr>
            </w:pPr>
            <w:r>
              <w:rPr>
                <w:sz w:val="24"/>
              </w:rPr>
              <w:t>Выбор слов на знакомые правила.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 в различении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обозначающих предмет, действие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признак.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схеме.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94"/>
              <w:rPr>
                <w:sz w:val="24"/>
              </w:rPr>
            </w:pPr>
            <w:r>
              <w:rPr>
                <w:sz w:val="24"/>
              </w:rPr>
              <w:t>Предмет,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125.</w:t>
            </w:r>
          </w:p>
        </w:tc>
        <w:tc>
          <w:tcPr>
            <w:tcW w:w="2271" w:type="dxa"/>
          </w:tcPr>
          <w:p>
            <w:pPr>
              <w:pStyle w:val="15"/>
              <w:spacing w:line="237" w:lineRule="auto"/>
              <w:ind w:right="120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№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3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</w:p>
          <w:p>
            <w:pPr>
              <w:pStyle w:val="15"/>
              <w:spacing w:before="2"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теме: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«Слово»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2160" w:type="dxa"/>
          </w:tcPr>
          <w:p>
            <w:pPr>
              <w:pStyle w:val="15"/>
              <w:spacing w:line="237" w:lineRule="auto"/>
              <w:ind w:right="110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название,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признак.</w:t>
            </w:r>
          </w:p>
        </w:tc>
        <w:tc>
          <w:tcPr>
            <w:tcW w:w="2309" w:type="dxa"/>
          </w:tcPr>
          <w:p>
            <w:pPr>
              <w:pStyle w:val="15"/>
              <w:spacing w:line="237" w:lineRule="auto"/>
              <w:ind w:right="445"/>
              <w:rPr>
                <w:sz w:val="24"/>
              </w:rPr>
            </w:pPr>
            <w:r>
              <w:rPr>
                <w:sz w:val="24"/>
              </w:rPr>
              <w:t>Текст диктанта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грамматическим</w:t>
            </w:r>
          </w:p>
          <w:p>
            <w:pPr>
              <w:pStyle w:val="15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заданием.</w:t>
            </w:r>
          </w:p>
        </w:tc>
        <w:tc>
          <w:tcPr>
            <w:tcW w:w="2832" w:type="dxa"/>
          </w:tcPr>
          <w:p>
            <w:pPr>
              <w:pStyle w:val="15"/>
              <w:spacing w:line="237" w:lineRule="auto"/>
              <w:ind w:left="108" w:right="243"/>
              <w:rPr>
                <w:sz w:val="24"/>
              </w:rPr>
            </w:pPr>
            <w:r>
              <w:rPr>
                <w:sz w:val="24"/>
              </w:rPr>
              <w:t>Развитие зрительного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внимания,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зрительной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2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слуховой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126.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817"/>
              <w:rPr>
                <w:sz w:val="24"/>
              </w:rPr>
            </w:pPr>
            <w:r>
              <w:rPr>
                <w:sz w:val="24"/>
              </w:rPr>
              <w:t>Работа над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623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знакомые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ошибку».</w:t>
            </w:r>
          </w:p>
          <w:p>
            <w:pPr>
              <w:pStyle w:val="15"/>
              <w:spacing w:before="3" w:line="237" w:lineRule="auto"/>
              <w:ind w:right="1406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 орфограмм.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10"/>
              <w:rPr>
                <w:sz w:val="24"/>
              </w:rPr>
            </w:pPr>
            <w:r>
              <w:rPr>
                <w:sz w:val="24"/>
              </w:rPr>
              <w:t>Слово,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название,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признак.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124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 Карточки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анализ,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синтез).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Предлоги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–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12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127.</w:t>
            </w:r>
          </w:p>
        </w:tc>
        <w:tc>
          <w:tcPr>
            <w:tcW w:w="2271" w:type="dxa"/>
          </w:tcPr>
          <w:p>
            <w:pPr>
              <w:pStyle w:val="15"/>
              <w:ind w:right="667"/>
              <w:rPr>
                <w:sz w:val="24"/>
              </w:rPr>
            </w:pPr>
            <w:r>
              <w:rPr>
                <w:sz w:val="24"/>
              </w:rPr>
              <w:t>Понятие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предлоге.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Правописание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предлогов.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 w:firstLine="62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417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Заучивание предлогов.</w:t>
            </w:r>
          </w:p>
          <w:p>
            <w:pPr>
              <w:pStyle w:val="15"/>
              <w:spacing w:line="242" w:lineRule="auto"/>
              <w:ind w:right="92"/>
              <w:rPr>
                <w:sz w:val="24"/>
              </w:rPr>
            </w:pPr>
            <w:r>
              <w:rPr>
                <w:sz w:val="24"/>
              </w:rPr>
              <w:t>Уметь распознавать предлоги на основе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«Предлог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 предлог».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2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фонематического слуха;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развитие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(сравнение,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</w:p>
          <w:p>
            <w:pPr>
              <w:pStyle w:val="15"/>
              <w:spacing w:line="274" w:lineRule="exact"/>
              <w:ind w:left="108" w:right="293"/>
              <w:rPr>
                <w:sz w:val="24"/>
              </w:rPr>
            </w:pP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памяти.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128.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335"/>
              <w:rPr>
                <w:i/>
                <w:sz w:val="24"/>
              </w:rPr>
            </w:pPr>
            <w:r>
              <w:rPr>
                <w:sz w:val="24"/>
              </w:rPr>
              <w:t xml:space="preserve">Предлоги </w:t>
            </w:r>
            <w:r>
              <w:rPr>
                <w:i/>
                <w:sz w:val="24"/>
              </w:rPr>
              <w:t>в, на, с,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из,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у.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176"/>
              <w:rPr>
                <w:sz w:val="24"/>
              </w:rPr>
            </w:pPr>
            <w:r>
              <w:rPr>
                <w:sz w:val="24"/>
              </w:rPr>
              <w:t>Упражнения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использовании предлогов: </w:t>
            </w:r>
            <w:r>
              <w:rPr>
                <w:i/>
                <w:sz w:val="24"/>
              </w:rPr>
              <w:t>в, на, с, из, у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line="274" w:lineRule="exact"/>
              <w:ind w:right="328"/>
              <w:rPr>
                <w:sz w:val="24"/>
              </w:rPr>
            </w:pPr>
            <w:r>
              <w:rPr>
                <w:sz w:val="24"/>
              </w:rPr>
              <w:t>Составление предложения по схеме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305"/>
              <w:rPr>
                <w:sz w:val="24"/>
              </w:rPr>
            </w:pPr>
            <w:r>
              <w:rPr>
                <w:sz w:val="24"/>
              </w:rPr>
              <w:t>Предлог.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у.</w:t>
            </w:r>
          </w:p>
          <w:p>
            <w:pPr>
              <w:pStyle w:val="15"/>
              <w:spacing w:line="271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Город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129.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20"/>
              <w:rPr>
                <w:sz w:val="24"/>
              </w:rPr>
            </w:pPr>
            <w:r>
              <w:rPr>
                <w:sz w:val="24"/>
              </w:rPr>
              <w:t xml:space="preserve">Предлоги </w:t>
            </w:r>
            <w:r>
              <w:rPr>
                <w:i/>
                <w:sz w:val="24"/>
              </w:rPr>
              <w:t>к, по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line="242" w:lineRule="auto"/>
              <w:ind w:right="161"/>
              <w:rPr>
                <w:sz w:val="24"/>
              </w:rPr>
            </w:pPr>
            <w:r>
              <w:rPr>
                <w:sz w:val="24"/>
              </w:rPr>
              <w:t>Упражнения в выделении предлогов из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потока речи.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правильном</w:t>
            </w:r>
          </w:p>
          <w:p>
            <w:pPr>
              <w:pStyle w:val="15"/>
              <w:spacing w:line="274" w:lineRule="exact"/>
              <w:ind w:right="231"/>
              <w:rPr>
                <w:sz w:val="24"/>
              </w:rPr>
            </w:pPr>
            <w:r>
              <w:rPr>
                <w:sz w:val="24"/>
              </w:rPr>
              <w:t>использовании предлогов</w:t>
            </w:r>
            <w:r>
              <w:rPr>
                <w:i/>
                <w:sz w:val="24"/>
              </w:rPr>
              <w:t xml:space="preserve">: к, по </w:t>
            </w:r>
            <w:r>
              <w:rPr>
                <w:sz w:val="24"/>
              </w:rPr>
              <w:t>в речи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по.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предлога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слову 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71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предлогов.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971"/>
              <w:rPr>
                <w:sz w:val="24"/>
              </w:rPr>
            </w:pPr>
            <w:r>
              <w:rPr>
                <w:sz w:val="24"/>
              </w:rPr>
              <w:t>Повторение правил написания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предлогов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раздельно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составлении</w:t>
            </w:r>
          </w:p>
          <w:p>
            <w:pPr>
              <w:pStyle w:val="15"/>
              <w:spacing w:before="2" w:line="257" w:lineRule="exact"/>
              <w:rPr>
                <w:sz w:val="24"/>
              </w:rPr>
            </w:pPr>
            <w:r>
              <w:rPr>
                <w:sz w:val="24"/>
              </w:rPr>
              <w:t>предложения 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предлогами.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Предлог.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131.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634"/>
              <w:rPr>
                <w:sz w:val="24"/>
              </w:rPr>
            </w:pPr>
            <w:r>
              <w:rPr>
                <w:sz w:val="24"/>
              </w:rPr>
              <w:t xml:space="preserve">Предлог </w:t>
            </w:r>
            <w:r>
              <w:rPr>
                <w:i/>
                <w:sz w:val="24"/>
              </w:rPr>
              <w:t xml:space="preserve">от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423"/>
              <w:rPr>
                <w:sz w:val="24"/>
              </w:rPr>
            </w:pPr>
            <w:r>
              <w:rPr>
                <w:sz w:val="24"/>
              </w:rPr>
              <w:t>Упражнения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использовании предлогов: </w:t>
            </w:r>
            <w:r>
              <w:rPr>
                <w:i/>
                <w:sz w:val="24"/>
              </w:rPr>
              <w:t xml:space="preserve">от </w:t>
            </w:r>
            <w:r>
              <w:rPr>
                <w:sz w:val="24"/>
              </w:rPr>
              <w:t>в речи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line="274" w:lineRule="exact"/>
              <w:ind w:right="47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предлогами.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132.</w:t>
            </w:r>
          </w:p>
        </w:tc>
        <w:tc>
          <w:tcPr>
            <w:tcW w:w="2271" w:type="dxa"/>
          </w:tcPr>
          <w:p>
            <w:pPr>
              <w:pStyle w:val="15"/>
              <w:ind w:right="415"/>
              <w:rPr>
                <w:sz w:val="24"/>
              </w:rPr>
            </w:pPr>
            <w:r>
              <w:rPr>
                <w:sz w:val="24"/>
              </w:rPr>
              <w:t>Подбор нужного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предлога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437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предлога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Контрольное списывание.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133.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i/>
                <w:sz w:val="24"/>
              </w:rPr>
            </w:pPr>
            <w:r>
              <w:rPr>
                <w:sz w:val="24"/>
              </w:rPr>
              <w:t>Предлоги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над, под,</w:t>
            </w:r>
          </w:p>
          <w:p>
            <w:pPr>
              <w:pStyle w:val="15"/>
              <w:spacing w:before="2"/>
              <w:rPr>
                <w:sz w:val="24"/>
              </w:rPr>
            </w:pP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397"/>
              <w:rPr>
                <w:sz w:val="24"/>
              </w:rPr>
            </w:pPr>
            <w:r>
              <w:rPr>
                <w:sz w:val="24"/>
              </w:rPr>
              <w:t>Упражнения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использовании предлогов</w:t>
            </w:r>
            <w:r>
              <w:rPr>
                <w:i/>
                <w:sz w:val="24"/>
              </w:rPr>
              <w:t xml:space="preserve">: над, под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line="274" w:lineRule="exact"/>
              <w:ind w:right="47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предлогами.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над,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134.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472"/>
              <w:rPr>
                <w:sz w:val="24"/>
              </w:rPr>
            </w:pPr>
            <w:r>
              <w:rPr>
                <w:sz w:val="24"/>
              </w:rPr>
              <w:t>Подбор нужных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предлогов.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line="242" w:lineRule="auto"/>
              <w:ind w:right="798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подбирать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нужные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предлоги.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умении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строить</w:t>
            </w:r>
          </w:p>
          <w:p>
            <w:pPr>
              <w:pStyle w:val="15"/>
              <w:spacing w:line="274" w:lineRule="exact"/>
              <w:ind w:right="393"/>
              <w:rPr>
                <w:sz w:val="24"/>
              </w:rPr>
            </w:pPr>
            <w:r>
              <w:rPr>
                <w:sz w:val="24"/>
              </w:rPr>
              <w:t>предложения - ответы на вопросы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рисунку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учебника.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7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135.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о </w:t>
            </w:r>
            <w:r>
              <w:rPr>
                <w:sz w:val="24"/>
              </w:rPr>
              <w:t>со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словами.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 словарными словами.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</w:p>
          <w:p>
            <w:pPr>
              <w:pStyle w:val="15"/>
              <w:spacing w:before="3" w:line="26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Погода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Сюжетные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</w:p>
          <w:p>
            <w:pPr>
              <w:pStyle w:val="15"/>
              <w:spacing w:before="3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орфографической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ind w:right="147"/>
              <w:rPr>
                <w:sz w:val="24"/>
              </w:rPr>
            </w:pPr>
            <w:r>
              <w:rPr>
                <w:sz w:val="24"/>
              </w:rPr>
              <w:t>Упражнения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использовании предлогов</w:t>
            </w:r>
            <w:r>
              <w:rPr>
                <w:i/>
                <w:sz w:val="24"/>
              </w:rPr>
              <w:t xml:space="preserve">: о </w:t>
            </w:r>
            <w:r>
              <w:rPr>
                <w:sz w:val="24"/>
              </w:rPr>
              <w:t>в речи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построении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028"/>
              <w:rPr>
                <w:sz w:val="24"/>
              </w:rPr>
            </w:pP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 w:right="136"/>
              <w:rPr>
                <w:sz w:val="24"/>
              </w:rPr>
            </w:pP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136.</w:t>
            </w:r>
          </w:p>
        </w:tc>
        <w:tc>
          <w:tcPr>
            <w:tcW w:w="2271" w:type="dxa"/>
          </w:tcPr>
          <w:p>
            <w:pPr>
              <w:pStyle w:val="15"/>
              <w:ind w:right="155"/>
              <w:rPr>
                <w:sz w:val="24"/>
              </w:rPr>
            </w:pPr>
            <w:r>
              <w:rPr>
                <w:sz w:val="24"/>
              </w:rPr>
              <w:t>Предлоги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к,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по,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от,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над,</w:t>
            </w:r>
            <w:r>
              <w:rPr>
                <w:i/>
                <w:spacing w:val="3"/>
                <w:sz w:val="24"/>
              </w:rPr>
              <w:t xml:space="preserve"> </w:t>
            </w:r>
            <w:r>
              <w:rPr>
                <w:i/>
                <w:sz w:val="24"/>
              </w:rPr>
              <w:t>под,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о,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467"/>
              <w:rPr>
                <w:sz w:val="24"/>
              </w:rPr>
            </w:pPr>
            <w:r>
              <w:rPr>
                <w:sz w:val="24"/>
              </w:rPr>
              <w:t>Упражнения в правильном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использовании предлогов</w:t>
            </w:r>
            <w:r>
              <w:rPr>
                <w:i/>
                <w:sz w:val="24"/>
              </w:rPr>
              <w:t>: к, по, от,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над, под, о </w:t>
            </w:r>
            <w:r>
              <w:rPr>
                <w:sz w:val="24"/>
              </w:rPr>
              <w:t>в речи при построении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  <w:p>
            <w:pPr>
              <w:pStyle w:val="15"/>
              <w:spacing w:line="274" w:lineRule="exact"/>
              <w:ind w:right="47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предлогами.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152"/>
              <w:rPr>
                <w:sz w:val="24"/>
              </w:rPr>
            </w:pPr>
            <w:r>
              <w:rPr>
                <w:sz w:val="24"/>
              </w:rPr>
              <w:t>Предлог. к, по, от,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над,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под,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137.</w:t>
            </w:r>
          </w:p>
        </w:tc>
        <w:tc>
          <w:tcPr>
            <w:tcW w:w="2271" w:type="dxa"/>
          </w:tcPr>
          <w:p>
            <w:pPr>
              <w:pStyle w:val="15"/>
              <w:ind w:right="699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предлога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line="272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254"/>
              <w:rPr>
                <w:sz w:val="24"/>
              </w:rPr>
            </w:pPr>
            <w:r>
              <w:rPr>
                <w:sz w:val="24"/>
              </w:rPr>
              <w:t>Упражнение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нахождении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предлогов: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к, от, под, над, о (об) и их раздельном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правописании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4" w:lineRule="exact"/>
              <w:ind w:right="48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написании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предлогов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раздельно с другими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</w:p>
        </w:tc>
        <w:tc>
          <w:tcPr>
            <w:tcW w:w="2160" w:type="dxa"/>
          </w:tcPr>
          <w:p>
            <w:pPr>
              <w:pStyle w:val="15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138.</w:t>
            </w:r>
          </w:p>
        </w:tc>
        <w:tc>
          <w:tcPr>
            <w:tcW w:w="2271" w:type="dxa"/>
          </w:tcPr>
          <w:p>
            <w:pPr>
              <w:pStyle w:val="15"/>
              <w:ind w:right="592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предлогами.</w:t>
            </w:r>
          </w:p>
          <w:p>
            <w:pPr>
              <w:pStyle w:val="15"/>
              <w:ind w:right="258"/>
              <w:rPr>
                <w:sz w:val="24"/>
              </w:rPr>
            </w:pPr>
            <w:r>
              <w:rPr>
                <w:b/>
                <w:sz w:val="24"/>
              </w:rPr>
              <w:t>Проверочная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№ 8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«Предлоги».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417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предлога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Подбор предлога к слову по смыслу.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 в составлении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предлогами.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Проверочная работа 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«Предлоги».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Предлог.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11" w:line="266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ПРЕДЛОЖЕНИЕ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 22 часа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56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139.</w:t>
            </w:r>
          </w:p>
        </w:tc>
        <w:tc>
          <w:tcPr>
            <w:tcW w:w="2271" w:type="dxa"/>
          </w:tcPr>
          <w:p>
            <w:pPr>
              <w:pStyle w:val="15"/>
              <w:ind w:right="494"/>
              <w:rPr>
                <w:sz w:val="24"/>
              </w:rPr>
            </w:pPr>
            <w:r>
              <w:rPr>
                <w:sz w:val="24"/>
              </w:rPr>
              <w:t>Выделение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161"/>
              <w:rPr>
                <w:sz w:val="24"/>
              </w:rPr>
            </w:pPr>
            <w:r>
              <w:rPr>
                <w:sz w:val="24"/>
              </w:rPr>
              <w:t>Выделять предложение из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Выборочное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списывание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102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8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6" w:hRule="atLeast"/>
        </w:trPr>
        <w:tc>
          <w:tcPr>
            <w:tcW w:w="567" w:type="dxa"/>
          </w:tcPr>
          <w:p>
            <w:pPr>
              <w:pStyle w:val="15"/>
              <w:spacing w:before="3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140.</w:t>
            </w:r>
          </w:p>
        </w:tc>
        <w:tc>
          <w:tcPr>
            <w:tcW w:w="2271" w:type="dxa"/>
          </w:tcPr>
          <w:p>
            <w:pPr>
              <w:pStyle w:val="15"/>
              <w:spacing w:line="237" w:lineRule="auto"/>
              <w:ind w:right="273"/>
              <w:rPr>
                <w:sz w:val="24"/>
              </w:rPr>
            </w:pPr>
            <w:r>
              <w:rPr>
                <w:sz w:val="24"/>
              </w:rPr>
              <w:t>Деление текста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line="274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line="274" w:lineRule="exact"/>
              <w:ind w:right="258"/>
              <w:rPr>
                <w:sz w:val="24"/>
              </w:rPr>
            </w:pPr>
            <w:r>
              <w:rPr>
                <w:sz w:val="24"/>
              </w:rPr>
              <w:t>Упражнения в умении делить текст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</w:p>
          <w:p>
            <w:pPr>
              <w:pStyle w:val="15"/>
              <w:spacing w:line="260" w:lineRule="exact"/>
              <w:rPr>
                <w:sz w:val="24"/>
              </w:rPr>
            </w:pP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93"/>
              <w:jc w:val="both"/>
              <w:rPr>
                <w:sz w:val="24"/>
              </w:rPr>
            </w:pP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мыслительной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(анализ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tabs>
                <w:tab w:val="left" w:pos="1986"/>
              </w:tabs>
              <w:spacing w:line="260" w:lineRule="exact"/>
              <w:ind w:left="108"/>
              <w:jc w:val="both"/>
              <w:rPr>
                <w:sz w:val="24"/>
              </w:rPr>
            </w:pPr>
            <w:r>
              <w:rPr>
                <w:sz w:val="24"/>
              </w:rPr>
              <w:t>синтез),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мелкой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/>
              <w:ind w:right="1242"/>
              <w:jc w:val="both"/>
              <w:rPr>
                <w:sz w:val="24"/>
              </w:rPr>
            </w:pPr>
            <w:r>
              <w:rPr>
                <w:sz w:val="24"/>
              </w:rPr>
              <w:t>Комментированное письмо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соблюдением правил 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832" w:type="dxa"/>
          </w:tcPr>
          <w:p>
            <w:pPr>
              <w:pStyle w:val="15"/>
              <w:tabs>
                <w:tab w:val="left" w:pos="1000"/>
                <w:tab w:val="left" w:pos="1303"/>
                <w:tab w:val="left" w:pos="2314"/>
                <w:tab w:val="left" w:pos="2602"/>
              </w:tabs>
              <w:spacing w:before="3" w:line="237" w:lineRule="auto"/>
              <w:ind w:left="108" w:right="93"/>
              <w:rPr>
                <w:sz w:val="24"/>
              </w:rPr>
            </w:pPr>
            <w:r>
              <w:rPr>
                <w:sz w:val="24"/>
              </w:rPr>
              <w:t>моторики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пальцев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рук,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зрительного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и</w:t>
            </w:r>
          </w:p>
          <w:p>
            <w:pPr>
              <w:pStyle w:val="15"/>
              <w:tabs>
                <w:tab w:val="left" w:pos="1375"/>
                <w:tab w:val="left" w:pos="2602"/>
              </w:tabs>
              <w:spacing w:line="274" w:lineRule="exact"/>
              <w:ind w:left="108" w:right="95"/>
              <w:rPr>
                <w:sz w:val="24"/>
              </w:rPr>
            </w:pPr>
            <w:r>
              <w:rPr>
                <w:sz w:val="24"/>
              </w:rPr>
              <w:t>слухового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внимания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141.</w:t>
            </w:r>
          </w:p>
        </w:tc>
        <w:tc>
          <w:tcPr>
            <w:tcW w:w="2271" w:type="dxa"/>
          </w:tcPr>
          <w:p>
            <w:pPr>
              <w:pStyle w:val="15"/>
              <w:ind w:right="576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законченное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незаконченное.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ind w:right="176"/>
              <w:rPr>
                <w:sz w:val="24"/>
              </w:rPr>
            </w:pPr>
            <w:r>
              <w:rPr>
                <w:sz w:val="24"/>
              </w:rPr>
              <w:t>Завершение предложений,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предложенных в учебнике.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схемами.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318"/>
              <w:rPr>
                <w:sz w:val="24"/>
              </w:rPr>
            </w:pPr>
            <w:r>
              <w:rPr>
                <w:sz w:val="24"/>
              </w:rPr>
              <w:t>Коррекция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памяти, мыслительной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 (анализ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 пальцев рук,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142.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699"/>
              <w:rPr>
                <w:sz w:val="24"/>
              </w:rPr>
            </w:pPr>
            <w:r>
              <w:rPr>
                <w:sz w:val="24"/>
              </w:rPr>
              <w:t>Дополнение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897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424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в письменной речи.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Завершение начатого предложения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картинку.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143.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Годовая</w:t>
            </w:r>
          </w:p>
          <w:p>
            <w:pPr>
              <w:pStyle w:val="15"/>
              <w:spacing w:line="274" w:lineRule="exact"/>
              <w:ind w:right="716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Текст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диктанта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>
            <w:pPr>
              <w:pStyle w:val="15"/>
              <w:spacing w:line="274" w:lineRule="exact"/>
              <w:ind w:right="472"/>
              <w:rPr>
                <w:sz w:val="24"/>
              </w:rPr>
            </w:pPr>
            <w:r>
              <w:rPr>
                <w:sz w:val="24"/>
              </w:rPr>
              <w:t>грамматическим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заданием.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мыслительных</w:t>
            </w:r>
          </w:p>
          <w:p>
            <w:pPr>
              <w:pStyle w:val="15"/>
              <w:spacing w:line="274" w:lineRule="exact"/>
              <w:ind w:left="108" w:right="697"/>
              <w:rPr>
                <w:sz w:val="24"/>
              </w:rPr>
            </w:pP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обобщение)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4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144.</w:t>
            </w:r>
          </w:p>
        </w:tc>
        <w:tc>
          <w:tcPr>
            <w:tcW w:w="2271" w:type="dxa"/>
          </w:tcPr>
          <w:p>
            <w:pPr>
              <w:pStyle w:val="15"/>
              <w:ind w:right="817"/>
              <w:rPr>
                <w:sz w:val="24"/>
              </w:rPr>
            </w:pPr>
            <w:r>
              <w:rPr>
                <w:sz w:val="24"/>
              </w:rPr>
              <w:t>Работа над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работы.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442"/>
              <w:rPr>
                <w:sz w:val="24"/>
              </w:rPr>
            </w:pPr>
            <w:r>
              <w:rPr>
                <w:sz w:val="24"/>
              </w:rPr>
              <w:t>Работа у доски, запись и объяснение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орфограмм.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карточках.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Игра: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ошибку»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1054"/>
              <w:rPr>
                <w:sz w:val="24"/>
              </w:rPr>
            </w:pPr>
            <w:r>
              <w:rPr>
                <w:sz w:val="24"/>
              </w:rPr>
              <w:t>Задания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карточках</w:t>
            </w:r>
          </w:p>
        </w:tc>
        <w:tc>
          <w:tcPr>
            <w:tcW w:w="2832" w:type="dxa"/>
          </w:tcPr>
          <w:p>
            <w:pPr>
              <w:pStyle w:val="15"/>
              <w:ind w:left="108" w:right="318"/>
              <w:rPr>
                <w:sz w:val="24"/>
              </w:rPr>
            </w:pPr>
            <w:r>
              <w:rPr>
                <w:sz w:val="24"/>
              </w:rPr>
              <w:t>Развитие связной речи;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145.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525"/>
              <w:jc w:val="both"/>
              <w:rPr>
                <w:sz w:val="24"/>
              </w:rPr>
            </w:pPr>
            <w:r>
              <w:rPr>
                <w:sz w:val="24"/>
              </w:rPr>
              <w:t>Распознавание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законченного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незаконченного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542"/>
              <w:rPr>
                <w:sz w:val="24"/>
              </w:rPr>
            </w:pPr>
            <w:r>
              <w:rPr>
                <w:sz w:val="24"/>
              </w:rPr>
              <w:t>Повторение правил оформления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в письменной речи.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Дополнение предложений словами.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«Доскажи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словечко».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77"/>
              <w:rPr>
                <w:b/>
                <w:sz w:val="24"/>
              </w:rPr>
            </w:pPr>
            <w:r>
              <w:rPr>
                <w:spacing w:val="-1"/>
                <w:sz w:val="24"/>
              </w:rPr>
              <w:t>Предложение.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Месяц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7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146.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382"/>
              <w:rPr>
                <w:sz w:val="24"/>
              </w:rPr>
            </w:pPr>
            <w:r>
              <w:rPr>
                <w:sz w:val="24"/>
              </w:rPr>
              <w:t>Распространение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938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6" w:line="237" w:lineRule="auto"/>
              <w:ind w:right="667"/>
              <w:rPr>
                <w:sz w:val="24"/>
              </w:rPr>
            </w:pPr>
            <w:r>
              <w:rPr>
                <w:sz w:val="24"/>
              </w:rPr>
              <w:t>Распространять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подходящими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before="4" w:line="262" w:lineRule="exact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печатного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4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 и</w:t>
            </w:r>
          </w:p>
          <w:p>
            <w:pPr>
              <w:pStyle w:val="15"/>
              <w:spacing w:before="1"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текста.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832" w:type="dxa"/>
          </w:tcPr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4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147.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207"/>
              <w:rPr>
                <w:sz w:val="24"/>
              </w:rPr>
            </w:pPr>
            <w:r>
              <w:rPr>
                <w:sz w:val="24"/>
              </w:rPr>
              <w:t>Распространение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рисунка.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998"/>
              <w:rPr>
                <w:sz w:val="24"/>
              </w:rPr>
            </w:pPr>
            <w:r>
              <w:rPr>
                <w:sz w:val="24"/>
              </w:rPr>
              <w:t>Распространять предложения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</w:p>
          <w:p>
            <w:pPr>
              <w:pStyle w:val="15"/>
              <w:spacing w:before="3" w:line="237" w:lineRule="auto"/>
              <w:ind w:right="480"/>
              <w:rPr>
                <w:sz w:val="24"/>
              </w:rPr>
            </w:pPr>
            <w:r>
              <w:rPr>
                <w:sz w:val="24"/>
              </w:rPr>
              <w:t>изображения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событий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картинках.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Контрольное списывание.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1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148.</w:t>
            </w:r>
          </w:p>
        </w:tc>
        <w:tc>
          <w:tcPr>
            <w:tcW w:w="2271" w:type="dxa"/>
          </w:tcPr>
          <w:p>
            <w:pPr>
              <w:pStyle w:val="15"/>
              <w:ind w:right="382"/>
              <w:rPr>
                <w:sz w:val="24"/>
              </w:rPr>
            </w:pPr>
            <w:r>
              <w:rPr>
                <w:sz w:val="24"/>
              </w:rPr>
              <w:t>Распространение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схемы.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931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со словарными словами.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Распространять предложения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схемы.</w:t>
            </w:r>
          </w:p>
          <w:p>
            <w:pPr>
              <w:pStyle w:val="15"/>
              <w:spacing w:line="242" w:lineRule="auto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 печатного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149.</w:t>
            </w:r>
          </w:p>
        </w:tc>
        <w:tc>
          <w:tcPr>
            <w:tcW w:w="2271" w:type="dxa"/>
          </w:tcPr>
          <w:p>
            <w:pPr>
              <w:pStyle w:val="15"/>
              <w:ind w:right="253"/>
              <w:rPr>
                <w:sz w:val="24"/>
              </w:rPr>
            </w:pPr>
            <w:r>
              <w:rPr>
                <w:sz w:val="24"/>
              </w:rPr>
              <w:t>Распространение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помощью рисунка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схемы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656"/>
              <w:rPr>
                <w:sz w:val="24"/>
              </w:rPr>
            </w:pPr>
            <w:r>
              <w:rPr>
                <w:sz w:val="24"/>
              </w:rPr>
              <w:t>Распространять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подходящими по смыслу словами.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Комментированное письмо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соблюдением правил записи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предложений со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схемами.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  <w:p>
            <w:pPr>
              <w:pStyle w:val="15"/>
              <w:spacing w:before="3"/>
              <w:rPr>
                <w:b/>
                <w:sz w:val="24"/>
              </w:rPr>
            </w:pPr>
            <w:r>
              <w:rPr>
                <w:b/>
                <w:sz w:val="24"/>
              </w:rPr>
              <w:t>Завтра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699"/>
              <w:rPr>
                <w:sz w:val="24"/>
              </w:rPr>
            </w:pPr>
            <w:r>
              <w:rPr>
                <w:sz w:val="24"/>
              </w:rPr>
              <w:t>Слова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3" w:line="237" w:lineRule="auto"/>
              <w:ind w:right="659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связи 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before="3"/>
              <w:ind w:right="694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письменной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  <w:p>
            <w:pPr>
              <w:pStyle w:val="15"/>
              <w:spacing w:line="274" w:lineRule="exact"/>
              <w:ind w:right="471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151.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199"/>
              <w:rPr>
                <w:sz w:val="24"/>
              </w:rPr>
            </w:pPr>
            <w:r>
              <w:rPr>
                <w:sz w:val="24"/>
              </w:rPr>
              <w:t>Согласование 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ind w:right="177"/>
              <w:rPr>
                <w:sz w:val="24"/>
              </w:rPr>
            </w:pPr>
            <w:r>
              <w:rPr>
                <w:sz w:val="24"/>
              </w:rPr>
              <w:t>Правильное употребление форм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знакомых слов при ответах на вопросы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152.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558"/>
              <w:rPr>
                <w:sz w:val="24"/>
              </w:rPr>
            </w:pPr>
            <w:r>
              <w:rPr>
                <w:sz w:val="24"/>
              </w:rPr>
              <w:t>Порядок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783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умении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расставлять порядок слов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письмо с</w:t>
            </w:r>
          </w:p>
          <w:p>
            <w:pPr>
              <w:pStyle w:val="15"/>
              <w:spacing w:line="274" w:lineRule="exact"/>
              <w:ind w:right="1284"/>
              <w:rPr>
                <w:sz w:val="24"/>
              </w:rPr>
            </w:pPr>
            <w:r>
              <w:rPr>
                <w:sz w:val="24"/>
              </w:rPr>
              <w:t>соблюдением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153.</w:t>
            </w:r>
          </w:p>
        </w:tc>
        <w:tc>
          <w:tcPr>
            <w:tcW w:w="2271" w:type="dxa"/>
          </w:tcPr>
          <w:p>
            <w:pPr>
              <w:pStyle w:val="15"/>
              <w:ind w:right="143"/>
              <w:rPr>
                <w:sz w:val="24"/>
              </w:rPr>
            </w:pPr>
            <w:r>
              <w:rPr>
                <w:sz w:val="24"/>
              </w:rPr>
              <w:t>Расположение слов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нужном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порядке.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2"/>
              <w:ind w:right="351"/>
              <w:rPr>
                <w:sz w:val="24"/>
              </w:rPr>
            </w:pPr>
            <w:r>
              <w:rPr>
                <w:sz w:val="24"/>
              </w:rPr>
              <w:t>Упражнения в умении устанавливать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Распространять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подходящими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 печатного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154.</w:t>
            </w:r>
          </w:p>
        </w:tc>
        <w:tc>
          <w:tcPr>
            <w:tcW w:w="2271" w:type="dxa"/>
          </w:tcPr>
          <w:p>
            <w:pPr>
              <w:pStyle w:val="15"/>
              <w:spacing w:line="242" w:lineRule="auto"/>
              <w:ind w:right="699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line="242" w:lineRule="auto"/>
              <w:ind w:right="122"/>
              <w:rPr>
                <w:sz w:val="24"/>
              </w:rPr>
            </w:pPr>
            <w:r>
              <w:rPr>
                <w:sz w:val="24"/>
              </w:rPr>
              <w:t>Упражнять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данных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начальной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форме.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письмо с</w:t>
            </w:r>
          </w:p>
          <w:p>
            <w:pPr>
              <w:pStyle w:val="15"/>
              <w:spacing w:line="274" w:lineRule="exact"/>
              <w:ind w:right="1284"/>
              <w:rPr>
                <w:sz w:val="24"/>
              </w:rPr>
            </w:pPr>
            <w:r>
              <w:rPr>
                <w:sz w:val="24"/>
              </w:rPr>
              <w:t>соблюдением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записи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155.</w:t>
            </w:r>
          </w:p>
        </w:tc>
        <w:tc>
          <w:tcPr>
            <w:tcW w:w="2271" w:type="dxa"/>
          </w:tcPr>
          <w:p>
            <w:pPr>
              <w:pStyle w:val="15"/>
              <w:ind w:right="655"/>
              <w:rPr>
                <w:sz w:val="24"/>
              </w:rPr>
            </w:pPr>
            <w:r>
              <w:rPr>
                <w:sz w:val="24"/>
              </w:rPr>
              <w:t>Смысловая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законченность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42" w:lineRule="auto"/>
              <w:ind w:right="560"/>
              <w:rPr>
                <w:sz w:val="24"/>
              </w:rPr>
            </w:pPr>
            <w:r>
              <w:rPr>
                <w:sz w:val="24"/>
              </w:rPr>
              <w:t>Составление рассказа по сюжетной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Списывание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с печатного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соблюдая правила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написания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схемы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40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156.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451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вопросам.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1"/>
              <w:ind w:right="300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оформления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предложений в письменной речи.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 предложений-ответов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пользуясь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этого вопроса,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последующей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записью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38"/>
              <w:rPr>
                <w:sz w:val="24"/>
              </w:rPr>
            </w:pPr>
            <w:r>
              <w:rPr>
                <w:sz w:val="24"/>
              </w:rPr>
              <w:t>Вопрос, ответ,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890"/>
              <w:rPr>
                <w:sz w:val="24"/>
              </w:rPr>
            </w:pPr>
            <w:r>
              <w:rPr>
                <w:sz w:val="24"/>
              </w:rPr>
              <w:t>Предметные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>
            <w:pPr>
              <w:pStyle w:val="15"/>
              <w:spacing w:before="3" w:line="262" w:lineRule="exact"/>
              <w:rPr>
                <w:sz w:val="24"/>
              </w:rPr>
            </w:pPr>
            <w:r>
              <w:rPr>
                <w:sz w:val="24"/>
              </w:rPr>
              <w:t>индивидуальной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ответа.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1" w:line="257" w:lineRule="exact"/>
              <w:rPr>
                <w:sz w:val="24"/>
              </w:rPr>
            </w:pP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0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157.</w:t>
            </w:r>
          </w:p>
        </w:tc>
        <w:tc>
          <w:tcPr>
            <w:tcW w:w="2271" w:type="dxa"/>
          </w:tcPr>
          <w:p>
            <w:pPr>
              <w:pStyle w:val="15"/>
              <w:spacing w:before="3" w:line="237" w:lineRule="auto"/>
              <w:ind w:right="417"/>
              <w:rPr>
                <w:sz w:val="24"/>
              </w:rPr>
            </w:pPr>
            <w:r>
              <w:rPr>
                <w:sz w:val="24"/>
              </w:rPr>
              <w:t>Диалог. Работа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диалогами.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4"/>
              <w:ind w:right="605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диалога.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Соблюдение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интонации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ответе.</w:t>
            </w:r>
          </w:p>
          <w:p>
            <w:pPr>
              <w:pStyle w:val="15"/>
              <w:spacing w:line="242" w:lineRule="auto"/>
              <w:ind w:right="217"/>
              <w:rPr>
                <w:sz w:val="24"/>
              </w:rPr>
            </w:pPr>
            <w:r>
              <w:rPr>
                <w:sz w:val="24"/>
              </w:rPr>
              <w:t>Запись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ответов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них.</w:t>
            </w:r>
          </w:p>
          <w:p>
            <w:pPr>
              <w:pStyle w:val="15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Игра: «На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одну букву»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584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Предложение,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ответ, вопрос,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диалог.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951"/>
              <w:rPr>
                <w:sz w:val="24"/>
              </w:rPr>
            </w:pPr>
            <w:r>
              <w:rPr>
                <w:spacing w:val="-1"/>
                <w:sz w:val="24"/>
              </w:rPr>
              <w:t>Предметная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картинка.</w:t>
            </w:r>
          </w:p>
          <w:p>
            <w:pPr>
              <w:pStyle w:val="15"/>
              <w:spacing w:before="4" w:line="275" w:lineRule="exact"/>
              <w:rPr>
                <w:sz w:val="24"/>
              </w:rPr>
            </w:pPr>
            <w:r>
              <w:rPr>
                <w:sz w:val="24"/>
              </w:rPr>
              <w:t>Памятки</w:t>
            </w:r>
          </w:p>
          <w:p>
            <w:pPr>
              <w:pStyle w:val="15"/>
              <w:ind w:right="755"/>
              <w:rPr>
                <w:sz w:val="24"/>
              </w:rPr>
            </w:pPr>
            <w:r>
              <w:rPr>
                <w:sz w:val="24"/>
              </w:rPr>
              <w:t>«Алфавит».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471"/>
              <w:rPr>
                <w:sz w:val="24"/>
              </w:rPr>
            </w:pPr>
            <w:r>
              <w:rPr>
                <w:sz w:val="24"/>
              </w:rPr>
              <w:t>Развитие зрительного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восприятия; развитие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связной письменной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158.</w:t>
            </w:r>
          </w:p>
        </w:tc>
        <w:tc>
          <w:tcPr>
            <w:tcW w:w="2271" w:type="dxa"/>
          </w:tcPr>
          <w:p>
            <w:pPr>
              <w:pStyle w:val="15"/>
              <w:ind w:right="199"/>
              <w:rPr>
                <w:sz w:val="24"/>
              </w:rPr>
            </w:pPr>
            <w:r>
              <w:rPr>
                <w:sz w:val="24"/>
              </w:rPr>
              <w:t>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деформированным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текстом.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before="2"/>
              <w:ind w:right="482"/>
              <w:rPr>
                <w:sz w:val="24"/>
              </w:rPr>
            </w:pPr>
            <w:r>
              <w:rPr>
                <w:sz w:val="24"/>
              </w:rPr>
              <w:t>Определять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границы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деформированном тексте, выбирать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>
            <w:pPr>
              <w:pStyle w:val="15"/>
              <w:spacing w:line="274" w:lineRule="exact"/>
              <w:ind w:right="1342"/>
              <w:rPr>
                <w:sz w:val="24"/>
              </w:rPr>
            </w:pPr>
            <w:r>
              <w:rPr>
                <w:sz w:val="24"/>
              </w:rPr>
              <w:t>Составлять предложение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деформированных слов.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61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4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159.</w:t>
            </w:r>
          </w:p>
        </w:tc>
        <w:tc>
          <w:tcPr>
            <w:tcW w:w="2271" w:type="dxa"/>
          </w:tcPr>
          <w:p>
            <w:pPr>
              <w:pStyle w:val="15"/>
              <w:ind w:right="163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№ 4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теме</w:t>
            </w:r>
          </w:p>
          <w:p>
            <w:pPr>
              <w:pStyle w:val="15"/>
              <w:spacing w:line="257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«Предложение».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461"/>
              <w:jc w:val="both"/>
              <w:rPr>
                <w:sz w:val="24"/>
              </w:rPr>
            </w:pPr>
            <w:r>
              <w:rPr>
                <w:sz w:val="24"/>
              </w:rPr>
              <w:t>Текст диктанта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грамматическим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заданием.</w:t>
            </w:r>
          </w:p>
        </w:tc>
        <w:tc>
          <w:tcPr>
            <w:tcW w:w="2832" w:type="dxa"/>
          </w:tcPr>
          <w:p>
            <w:pPr>
              <w:pStyle w:val="15"/>
              <w:ind w:left="108" w:right="204"/>
              <w:rPr>
                <w:sz w:val="24"/>
              </w:rPr>
            </w:pPr>
            <w:r>
              <w:rPr>
                <w:sz w:val="24"/>
              </w:rPr>
              <w:t>Развитие мыслительных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обобщение)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82" w:hRule="atLeast"/>
        </w:trPr>
        <w:tc>
          <w:tcPr>
            <w:tcW w:w="567" w:type="dxa"/>
          </w:tcPr>
          <w:p>
            <w:pPr>
              <w:pStyle w:val="15"/>
              <w:spacing w:before="6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160.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817"/>
              <w:rPr>
                <w:sz w:val="24"/>
              </w:rPr>
            </w:pPr>
            <w:r>
              <w:rPr>
                <w:sz w:val="24"/>
              </w:rPr>
              <w:t>Работа над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ошибками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442"/>
              <w:rPr>
                <w:sz w:val="24"/>
              </w:rPr>
            </w:pPr>
            <w:r>
              <w:rPr>
                <w:sz w:val="24"/>
              </w:rPr>
              <w:t>Работа у доски, запись и объяснение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орфограмм.</w:t>
            </w:r>
          </w:p>
          <w:p>
            <w:pPr>
              <w:pStyle w:val="15"/>
              <w:spacing w:before="4"/>
              <w:ind w:right="1826"/>
              <w:rPr>
                <w:sz w:val="24"/>
              </w:rPr>
            </w:pPr>
            <w:r>
              <w:rPr>
                <w:sz w:val="24"/>
              </w:rPr>
              <w:t>Задания на карточках.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Игра: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«Найди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ошибку»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1054"/>
              <w:rPr>
                <w:sz w:val="24"/>
              </w:rPr>
            </w:pPr>
            <w:r>
              <w:rPr>
                <w:sz w:val="24"/>
              </w:rPr>
              <w:t>Задания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карточках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318"/>
              <w:rPr>
                <w:sz w:val="24"/>
              </w:rPr>
            </w:pPr>
            <w:r>
              <w:rPr>
                <w:sz w:val="24"/>
              </w:rPr>
              <w:t>Развитие связной речи;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 мелкой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моторики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рук.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7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7442" w:type="dxa"/>
            <w:gridSpan w:val="3"/>
          </w:tcPr>
          <w:p>
            <w:pPr>
              <w:pStyle w:val="15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ПОВТОРЕНИЕ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10 часов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2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161.</w:t>
            </w:r>
          </w:p>
        </w:tc>
        <w:tc>
          <w:tcPr>
            <w:tcW w:w="2271" w:type="dxa"/>
          </w:tcPr>
          <w:p>
            <w:pPr>
              <w:pStyle w:val="15"/>
              <w:ind w:right="529"/>
              <w:jc w:val="both"/>
              <w:rPr>
                <w:sz w:val="24"/>
              </w:rPr>
            </w:pPr>
            <w:r>
              <w:rPr>
                <w:sz w:val="24"/>
              </w:rPr>
              <w:t>Слово. Правила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правописания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ind w:left="132" w:right="196"/>
              <w:rPr>
                <w:sz w:val="24"/>
              </w:rPr>
            </w:pPr>
            <w:r>
              <w:rPr>
                <w:sz w:val="24"/>
              </w:rPr>
              <w:t>Повторение изученных орфограмм.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Упражнять в различении проверяемых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непроверяемых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орфограмм.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письмо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Слово.</w:t>
            </w:r>
          </w:p>
        </w:tc>
        <w:tc>
          <w:tcPr>
            <w:tcW w:w="2309" w:type="dxa"/>
          </w:tcPr>
          <w:p>
            <w:pPr>
              <w:pStyle w:val="15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 пополнение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162.</w:t>
            </w:r>
          </w:p>
        </w:tc>
        <w:tc>
          <w:tcPr>
            <w:tcW w:w="2271" w:type="dxa"/>
          </w:tcPr>
          <w:p>
            <w:pPr>
              <w:pStyle w:val="15"/>
              <w:ind w:right="359"/>
              <w:jc w:val="both"/>
              <w:rPr>
                <w:sz w:val="24"/>
              </w:rPr>
            </w:pPr>
            <w:r>
              <w:rPr>
                <w:sz w:val="24"/>
              </w:rPr>
              <w:t>Алфавит.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словарных слов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алфавитном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порядке.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обозначение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звуков с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помощью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160" w:type="dxa"/>
          </w:tcPr>
          <w:p>
            <w:pPr>
              <w:pStyle w:val="15"/>
              <w:ind w:right="359"/>
              <w:rPr>
                <w:sz w:val="24"/>
              </w:rPr>
            </w:pPr>
            <w:r>
              <w:rPr>
                <w:sz w:val="24"/>
              </w:rPr>
              <w:t>Буквы, алфавит,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звуки, гласные,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согласные,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твёрдые,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мягкие.</w:t>
            </w:r>
          </w:p>
        </w:tc>
        <w:tc>
          <w:tcPr>
            <w:tcW w:w="2309" w:type="dxa"/>
          </w:tcPr>
          <w:p>
            <w:pPr>
              <w:pStyle w:val="15"/>
              <w:spacing w:line="242" w:lineRule="auto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Памятки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«Алфавит».</w:t>
            </w:r>
          </w:p>
          <w:p>
            <w:pPr>
              <w:pStyle w:val="15"/>
              <w:spacing w:line="262" w:lineRule="exact"/>
              <w:rPr>
                <w:sz w:val="24"/>
              </w:rPr>
            </w:pPr>
            <w:r>
              <w:rPr>
                <w:sz w:val="24"/>
              </w:rPr>
              <w:t>Лента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букв.</w:t>
            </w:r>
          </w:p>
        </w:tc>
        <w:tc>
          <w:tcPr>
            <w:tcW w:w="2832" w:type="dxa"/>
          </w:tcPr>
          <w:p>
            <w:pPr>
              <w:pStyle w:val="15"/>
              <w:ind w:left="108" w:right="237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активизация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словарного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1030"/>
              <w:rPr>
                <w:sz w:val="24"/>
              </w:rPr>
            </w:pPr>
            <w:r>
              <w:rPr>
                <w:sz w:val="24"/>
              </w:rPr>
              <w:t>Закреплять знания алфавита.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расположение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написании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алфавитном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порядке.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3" w:line="237" w:lineRule="auto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</w:p>
          <w:p>
            <w:pPr>
              <w:pStyle w:val="15"/>
              <w:spacing w:before="4" w:line="257" w:lineRule="exact"/>
              <w:rPr>
                <w:sz w:val="24"/>
              </w:rPr>
            </w:pP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</w:p>
          <w:p>
            <w:pPr>
              <w:pStyle w:val="15"/>
              <w:spacing w:before="4"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внимания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7" w:hRule="atLeast"/>
        </w:trPr>
        <w:tc>
          <w:tcPr>
            <w:tcW w:w="567" w:type="dxa"/>
          </w:tcPr>
          <w:p>
            <w:pPr>
              <w:pStyle w:val="15"/>
              <w:spacing w:before="1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163.</w:t>
            </w:r>
          </w:p>
        </w:tc>
        <w:tc>
          <w:tcPr>
            <w:tcW w:w="2271" w:type="dxa"/>
          </w:tcPr>
          <w:p>
            <w:pPr>
              <w:pStyle w:val="15"/>
              <w:spacing w:before="1"/>
              <w:ind w:right="871"/>
              <w:rPr>
                <w:sz w:val="24"/>
              </w:rPr>
            </w:pPr>
            <w:r>
              <w:rPr>
                <w:sz w:val="24"/>
              </w:rPr>
              <w:t>Названия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признаков.</w:t>
            </w:r>
          </w:p>
        </w:tc>
        <w:tc>
          <w:tcPr>
            <w:tcW w:w="840" w:type="dxa"/>
          </w:tcPr>
          <w:p>
            <w:pPr>
              <w:pStyle w:val="15"/>
              <w:spacing w:before="1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1"/>
              <w:ind w:right="931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со словарными словами.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Уметь находить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 тексте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слова,</w:t>
            </w:r>
          </w:p>
          <w:p>
            <w:pPr>
              <w:pStyle w:val="15"/>
              <w:ind w:right="356"/>
              <w:jc w:val="both"/>
              <w:rPr>
                <w:sz w:val="24"/>
              </w:rPr>
            </w:pPr>
            <w:r>
              <w:rPr>
                <w:sz w:val="24"/>
              </w:rPr>
              <w:t>обозначающие признаки и правильно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относить их к словам, обозначающие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предметы.</w:t>
            </w:r>
          </w:p>
          <w:p>
            <w:pPr>
              <w:pStyle w:val="15"/>
              <w:spacing w:line="274" w:lineRule="exact"/>
              <w:jc w:val="both"/>
              <w:rPr>
                <w:sz w:val="24"/>
              </w:rPr>
            </w:pPr>
            <w:r>
              <w:rPr>
                <w:sz w:val="24"/>
              </w:rPr>
              <w:t>Комментированное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письмо с</w:t>
            </w:r>
          </w:p>
          <w:p>
            <w:pPr>
              <w:pStyle w:val="15"/>
              <w:spacing w:line="274" w:lineRule="exact"/>
              <w:ind w:right="1292"/>
              <w:jc w:val="both"/>
              <w:rPr>
                <w:sz w:val="24"/>
              </w:rPr>
            </w:pPr>
            <w:r>
              <w:rPr>
                <w:sz w:val="24"/>
              </w:rPr>
              <w:t>соблюдением правил записи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spacing w:before="1"/>
              <w:ind w:right="149"/>
              <w:rPr>
                <w:sz w:val="24"/>
              </w:rPr>
            </w:pPr>
            <w:r>
              <w:rPr>
                <w:sz w:val="24"/>
              </w:rPr>
              <w:t>Слово. Название.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309" w:type="dxa"/>
          </w:tcPr>
          <w:p>
            <w:pPr>
              <w:pStyle w:val="15"/>
              <w:spacing w:before="1"/>
              <w:ind w:right="349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Лента букв.</w:t>
            </w:r>
          </w:p>
          <w:p>
            <w:pPr>
              <w:pStyle w:val="15"/>
              <w:spacing w:before="1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1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935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164.</w:t>
            </w:r>
          </w:p>
        </w:tc>
        <w:tc>
          <w:tcPr>
            <w:tcW w:w="2271" w:type="dxa"/>
          </w:tcPr>
          <w:p>
            <w:pPr>
              <w:pStyle w:val="15"/>
              <w:ind w:right="119"/>
              <w:rPr>
                <w:sz w:val="24"/>
              </w:rPr>
            </w:pPr>
            <w:r>
              <w:rPr>
                <w:sz w:val="24"/>
              </w:rPr>
              <w:t>Согласование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ind w:right="183" w:firstLine="19"/>
              <w:rPr>
                <w:sz w:val="24"/>
              </w:rPr>
            </w:pPr>
            <w:r>
              <w:rPr>
                <w:sz w:val="24"/>
              </w:rPr>
              <w:t>Упражнения в согласовании слов-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признаков со словами-предметами.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Списывание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предложений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печатного</w:t>
            </w:r>
          </w:p>
          <w:p>
            <w:pPr>
              <w:pStyle w:val="15"/>
              <w:spacing w:line="274" w:lineRule="exact"/>
              <w:ind w:right="426"/>
              <w:rPr>
                <w:sz w:val="24"/>
              </w:rPr>
            </w:pPr>
            <w:r>
              <w:rPr>
                <w:sz w:val="24"/>
              </w:rPr>
              <w:t>текста, соблюдая правила написания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</w:tc>
        <w:tc>
          <w:tcPr>
            <w:tcW w:w="2160" w:type="dxa"/>
          </w:tcPr>
          <w:p>
            <w:pPr>
              <w:pStyle w:val="15"/>
              <w:ind w:right="149"/>
              <w:rPr>
                <w:sz w:val="24"/>
              </w:rPr>
            </w:pPr>
            <w:r>
              <w:rPr>
                <w:sz w:val="24"/>
              </w:rPr>
              <w:t>Слово. Название.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Предмет. Признак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предмета.</w:t>
            </w:r>
          </w:p>
        </w:tc>
        <w:tc>
          <w:tcPr>
            <w:tcW w:w="2309" w:type="dxa"/>
          </w:tcPr>
          <w:p>
            <w:pPr>
              <w:pStyle w:val="15"/>
              <w:ind w:right="755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>
            <w:pPr>
              <w:pStyle w:val="15"/>
              <w:spacing w:line="274" w:lineRule="exact"/>
              <w:ind w:right="468"/>
              <w:rPr>
                <w:sz w:val="24"/>
              </w:rPr>
            </w:pP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 внимания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165.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ind w:right="250"/>
              <w:rPr>
                <w:sz w:val="24"/>
              </w:rPr>
            </w:pPr>
            <w:r>
              <w:rPr>
                <w:sz w:val="24"/>
              </w:rPr>
              <w:t>Упражнения в умении узнавать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названия действий, правильно ставить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вопрос.</w:t>
            </w:r>
          </w:p>
          <w:p>
            <w:pPr>
              <w:pStyle w:val="15"/>
              <w:spacing w:line="237" w:lineRule="auto"/>
              <w:ind w:right="138"/>
              <w:rPr>
                <w:sz w:val="24"/>
              </w:rPr>
            </w:pPr>
            <w:r>
              <w:rPr>
                <w:sz w:val="24"/>
              </w:rPr>
              <w:t>Списывать предложения с постановкой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 к словам-действиям.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324"/>
              <w:rPr>
                <w:sz w:val="24"/>
              </w:rPr>
            </w:pPr>
            <w:r>
              <w:rPr>
                <w:sz w:val="24"/>
              </w:rPr>
              <w:t>Предмет. Слово.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Название.</w:t>
            </w:r>
          </w:p>
          <w:p>
            <w:pPr>
              <w:pStyle w:val="15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Действие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8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0" w:hRule="atLeast"/>
        </w:trPr>
        <w:tc>
          <w:tcPr>
            <w:tcW w:w="567" w:type="dxa"/>
          </w:tcPr>
          <w:p>
            <w:pPr>
              <w:pStyle w:val="15"/>
              <w:spacing w:line="274" w:lineRule="exact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166.</w:t>
            </w:r>
          </w:p>
        </w:tc>
        <w:tc>
          <w:tcPr>
            <w:tcW w:w="2271" w:type="dxa"/>
          </w:tcPr>
          <w:p>
            <w:pPr>
              <w:pStyle w:val="15"/>
              <w:ind w:right="119"/>
              <w:rPr>
                <w:sz w:val="24"/>
              </w:rPr>
            </w:pPr>
            <w:r>
              <w:rPr>
                <w:sz w:val="24"/>
              </w:rPr>
              <w:t>Согласование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действий.</w:t>
            </w:r>
          </w:p>
        </w:tc>
        <w:tc>
          <w:tcPr>
            <w:tcW w:w="840" w:type="dxa"/>
          </w:tcPr>
          <w:p>
            <w:pPr>
              <w:pStyle w:val="15"/>
              <w:spacing w:line="274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1" w:line="237" w:lineRule="auto"/>
              <w:ind w:left="132" w:right="665"/>
              <w:rPr>
                <w:sz w:val="24"/>
              </w:rPr>
            </w:pPr>
            <w:r>
              <w:rPr>
                <w:sz w:val="24"/>
              </w:rPr>
              <w:t>Упражнения в согласовании слов-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слов-действий.</w:t>
            </w:r>
          </w:p>
          <w:p>
            <w:pPr>
              <w:pStyle w:val="15"/>
              <w:spacing w:before="3"/>
              <w:ind w:left="132" w:right="118"/>
              <w:rPr>
                <w:sz w:val="24"/>
              </w:rPr>
            </w:pPr>
            <w:r>
              <w:rPr>
                <w:sz w:val="24"/>
              </w:rPr>
              <w:t>Списывать предложения с постановкой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вопроса к словам-действиям.</w:t>
            </w:r>
          </w:p>
          <w:p>
            <w:pPr>
              <w:pStyle w:val="15"/>
              <w:spacing w:before="1"/>
              <w:ind w:left="132"/>
              <w:rPr>
                <w:sz w:val="24"/>
              </w:rPr>
            </w:pPr>
            <w:r>
              <w:rPr>
                <w:sz w:val="24"/>
              </w:rPr>
              <w:t>Картинный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</w:tc>
        <w:tc>
          <w:tcPr>
            <w:tcW w:w="2160" w:type="dxa"/>
          </w:tcPr>
          <w:p>
            <w:pPr>
              <w:pStyle w:val="15"/>
              <w:ind w:right="324"/>
              <w:rPr>
                <w:sz w:val="24"/>
              </w:rPr>
            </w:pPr>
            <w:r>
              <w:rPr>
                <w:sz w:val="24"/>
              </w:rPr>
              <w:t>Предмет. Слово.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Название.</w:t>
            </w:r>
          </w:p>
          <w:p>
            <w:pPr>
              <w:pStyle w:val="15"/>
              <w:rPr>
                <w:sz w:val="24"/>
              </w:rPr>
            </w:pPr>
            <w:r>
              <w:rPr>
                <w:sz w:val="24"/>
              </w:rPr>
              <w:t>Действие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167.</w:t>
            </w:r>
          </w:p>
        </w:tc>
        <w:tc>
          <w:tcPr>
            <w:tcW w:w="2271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spacing w:line="257" w:lineRule="exact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установлении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связи</w:t>
            </w:r>
          </w:p>
        </w:tc>
        <w:tc>
          <w:tcPr>
            <w:tcW w:w="2160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Словарные слова.</w:t>
            </w:r>
          </w:p>
          <w:p>
            <w:pPr>
              <w:pStyle w:val="15"/>
              <w:spacing w:line="274" w:lineRule="exact"/>
              <w:ind w:right="1059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</w:tc>
        <w:tc>
          <w:tcPr>
            <w:tcW w:w="2832" w:type="dxa"/>
          </w:tcPr>
          <w:p>
            <w:pPr>
              <w:pStyle w:val="15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мыслительной</w:t>
            </w:r>
          </w:p>
          <w:p>
            <w:pPr>
              <w:pStyle w:val="15"/>
              <w:spacing w:line="274" w:lineRule="exact"/>
              <w:ind w:left="108" w:right="437"/>
              <w:rPr>
                <w:sz w:val="24"/>
              </w:rPr>
            </w:pPr>
            <w:r>
              <w:rPr>
                <w:sz w:val="24"/>
              </w:rPr>
              <w:t>деятельности (анализ,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11"/>
        <w:rPr>
          <w:b/>
          <w:sz w:val="5"/>
        </w:rPr>
      </w:pPr>
    </w:p>
    <w:tbl>
      <w:tblPr>
        <w:tblStyle w:val="11"/>
        <w:tblW w:w="0" w:type="auto"/>
        <w:tblInd w:w="123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7"/>
        <w:gridCol w:w="2271"/>
        <w:gridCol w:w="840"/>
        <w:gridCol w:w="4331"/>
        <w:gridCol w:w="2160"/>
        <w:gridCol w:w="2309"/>
        <w:gridCol w:w="2832"/>
        <w:gridCol w:w="97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</w:tblPrEx>
        <w:trPr>
          <w:trHeight w:val="1109" w:hRule="atLeast"/>
        </w:trPr>
        <w:tc>
          <w:tcPr>
            <w:tcW w:w="567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271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84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331" w:type="dxa"/>
          </w:tcPr>
          <w:p>
            <w:pPr>
              <w:pStyle w:val="15"/>
              <w:spacing w:before="3" w:line="237" w:lineRule="auto"/>
              <w:ind w:right="694"/>
              <w:rPr>
                <w:sz w:val="24"/>
              </w:rPr>
            </w:pPr>
            <w:r>
              <w:rPr>
                <w:sz w:val="24"/>
              </w:rPr>
              <w:t>между словами в предложении.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составлении</w:t>
            </w:r>
          </w:p>
          <w:p>
            <w:pPr>
              <w:pStyle w:val="15"/>
              <w:spacing w:line="274" w:lineRule="exact"/>
              <w:ind w:right="631"/>
              <w:rPr>
                <w:sz w:val="24"/>
              </w:rPr>
            </w:pPr>
            <w:r>
              <w:rPr>
                <w:sz w:val="24"/>
              </w:rPr>
              <w:t>предложения по рисунку, данному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началу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опорным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</w:p>
        </w:tc>
        <w:tc>
          <w:tcPr>
            <w:tcW w:w="216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2309" w:type="dxa"/>
          </w:tcPr>
          <w:p>
            <w:pPr>
              <w:pStyle w:val="15"/>
              <w:spacing w:before="1"/>
              <w:ind w:right="468"/>
              <w:rPr>
                <w:sz w:val="24"/>
              </w:rPr>
            </w:pP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3" w:line="237" w:lineRule="auto"/>
              <w:ind w:left="108"/>
              <w:rPr>
                <w:sz w:val="24"/>
              </w:rPr>
            </w:pPr>
            <w:r>
              <w:rPr>
                <w:sz w:val="24"/>
              </w:rPr>
              <w:t>активизация словарного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запаса;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</w:p>
          <w:p>
            <w:pPr>
              <w:pStyle w:val="15"/>
              <w:spacing w:line="274" w:lineRule="exact"/>
              <w:ind w:left="108" w:right="161"/>
              <w:rPr>
                <w:sz w:val="24"/>
              </w:rPr>
            </w:pPr>
            <w:r>
              <w:rPr>
                <w:sz w:val="24"/>
              </w:rPr>
              <w:t>зрительного и слухового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168.</w:t>
            </w:r>
          </w:p>
        </w:tc>
        <w:tc>
          <w:tcPr>
            <w:tcW w:w="2271" w:type="dxa"/>
          </w:tcPr>
          <w:p>
            <w:pPr>
              <w:pStyle w:val="15"/>
              <w:ind w:right="311"/>
              <w:rPr>
                <w:sz w:val="24"/>
              </w:rPr>
            </w:pPr>
            <w:r>
              <w:rPr>
                <w:sz w:val="24"/>
              </w:rPr>
              <w:t>Заглавная буква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именах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собственных.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  <w:p>
            <w:pPr>
              <w:pStyle w:val="15"/>
              <w:ind w:right="726"/>
              <w:rPr>
                <w:sz w:val="24"/>
              </w:rPr>
            </w:pPr>
            <w:r>
              <w:rPr>
                <w:sz w:val="24"/>
              </w:rPr>
              <w:t>Различение имён людей, кличек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животных, названий городов и их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запись.</w:t>
            </w:r>
          </w:p>
          <w:p>
            <w:pPr>
              <w:pStyle w:val="15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запись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</w:p>
        </w:tc>
        <w:tc>
          <w:tcPr>
            <w:tcW w:w="2160" w:type="dxa"/>
          </w:tcPr>
          <w:p>
            <w:pPr>
              <w:pStyle w:val="15"/>
              <w:ind w:right="140"/>
              <w:rPr>
                <w:sz w:val="24"/>
              </w:rPr>
            </w:pPr>
            <w:r>
              <w:rPr>
                <w:sz w:val="24"/>
              </w:rPr>
              <w:t>Имя. Фамилия.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Отчество. Кличка.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Название города,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села,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улицы.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8" w:hRule="atLeast"/>
        </w:trPr>
        <w:tc>
          <w:tcPr>
            <w:tcW w:w="567" w:type="dxa"/>
          </w:tcPr>
          <w:p>
            <w:pPr>
              <w:pStyle w:val="15"/>
              <w:spacing w:line="273" w:lineRule="exact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169.</w:t>
            </w:r>
          </w:p>
        </w:tc>
        <w:tc>
          <w:tcPr>
            <w:tcW w:w="2271" w:type="dxa"/>
          </w:tcPr>
          <w:p>
            <w:pPr>
              <w:pStyle w:val="15"/>
              <w:ind w:right="472"/>
              <w:rPr>
                <w:sz w:val="24"/>
              </w:rPr>
            </w:pPr>
            <w:r>
              <w:rPr>
                <w:sz w:val="24"/>
              </w:rPr>
              <w:t>Подбор нужных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предлогов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предложении.</w:t>
            </w:r>
          </w:p>
        </w:tc>
        <w:tc>
          <w:tcPr>
            <w:tcW w:w="840" w:type="dxa"/>
          </w:tcPr>
          <w:p>
            <w:pPr>
              <w:pStyle w:val="15"/>
              <w:spacing w:line="273" w:lineRule="exact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line="242" w:lineRule="auto"/>
              <w:ind w:right="939"/>
              <w:rPr>
                <w:sz w:val="24"/>
              </w:rPr>
            </w:pPr>
            <w:r>
              <w:rPr>
                <w:sz w:val="24"/>
              </w:rPr>
              <w:t>Минуткам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чистописания.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словарными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словами.</w:t>
            </w:r>
          </w:p>
          <w:p>
            <w:pPr>
              <w:pStyle w:val="15"/>
              <w:spacing w:line="242" w:lineRule="auto"/>
              <w:ind w:right="437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предлога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Контрольное списывание.</w:t>
            </w:r>
          </w:p>
        </w:tc>
        <w:tc>
          <w:tcPr>
            <w:tcW w:w="2160" w:type="dxa"/>
          </w:tcPr>
          <w:p>
            <w:pPr>
              <w:pStyle w:val="15"/>
              <w:spacing w:line="242" w:lineRule="auto"/>
              <w:ind w:right="577"/>
              <w:rPr>
                <w:sz w:val="24"/>
              </w:rPr>
            </w:pPr>
            <w:r>
              <w:rPr>
                <w:sz w:val="24"/>
              </w:rPr>
              <w:t>Предлог.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ind w:left="108" w:right="132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 зрительного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слухового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внимания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57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3" w:hRule="atLeast"/>
        </w:trPr>
        <w:tc>
          <w:tcPr>
            <w:tcW w:w="567" w:type="dxa"/>
          </w:tcPr>
          <w:p>
            <w:pPr>
              <w:pStyle w:val="15"/>
              <w:spacing w:before="2"/>
              <w:ind w:left="84" w:right="11"/>
              <w:jc w:val="center"/>
              <w:rPr>
                <w:sz w:val="24"/>
              </w:rPr>
            </w:pPr>
            <w:r>
              <w:rPr>
                <w:sz w:val="24"/>
              </w:rPr>
              <w:t>170.</w:t>
            </w:r>
          </w:p>
        </w:tc>
        <w:tc>
          <w:tcPr>
            <w:tcW w:w="2271" w:type="dxa"/>
          </w:tcPr>
          <w:p>
            <w:pPr>
              <w:pStyle w:val="15"/>
              <w:spacing w:before="2"/>
              <w:ind w:right="199"/>
              <w:rPr>
                <w:sz w:val="24"/>
              </w:rPr>
            </w:pPr>
            <w:r>
              <w:rPr>
                <w:sz w:val="24"/>
              </w:rPr>
              <w:t>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деформированным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предложениями</w:t>
            </w:r>
          </w:p>
        </w:tc>
        <w:tc>
          <w:tcPr>
            <w:tcW w:w="840" w:type="dxa"/>
          </w:tcPr>
          <w:p>
            <w:pPr>
              <w:pStyle w:val="15"/>
              <w:spacing w:before="2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331" w:type="dxa"/>
          </w:tcPr>
          <w:p>
            <w:pPr>
              <w:pStyle w:val="15"/>
              <w:spacing w:before="4" w:line="237" w:lineRule="auto"/>
              <w:ind w:right="1586"/>
              <w:rPr>
                <w:sz w:val="24"/>
              </w:rPr>
            </w:pPr>
            <w:r>
              <w:rPr>
                <w:sz w:val="24"/>
              </w:rPr>
              <w:t>Минуткам чистописания.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Словарный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  <w:p>
            <w:pPr>
              <w:pStyle w:val="15"/>
              <w:spacing w:before="5" w:line="237" w:lineRule="auto"/>
              <w:ind w:right="1175"/>
              <w:rPr>
                <w:sz w:val="24"/>
              </w:rPr>
            </w:pPr>
            <w:r>
              <w:rPr>
                <w:sz w:val="24"/>
              </w:rPr>
              <w:t>Составление предложений 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деформированных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слов.</w:t>
            </w:r>
          </w:p>
          <w:p>
            <w:pPr>
              <w:pStyle w:val="15"/>
              <w:spacing w:before="7" w:line="237" w:lineRule="auto"/>
              <w:ind w:right="1150"/>
              <w:rPr>
                <w:sz w:val="24"/>
              </w:rPr>
            </w:pPr>
            <w:r>
              <w:rPr>
                <w:sz w:val="24"/>
              </w:rPr>
              <w:t>Составление предложений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картинке.</w:t>
            </w:r>
          </w:p>
        </w:tc>
        <w:tc>
          <w:tcPr>
            <w:tcW w:w="2160" w:type="dxa"/>
          </w:tcPr>
          <w:p>
            <w:pPr>
              <w:pStyle w:val="15"/>
              <w:spacing w:before="2"/>
              <w:rPr>
                <w:sz w:val="24"/>
              </w:rPr>
            </w:pPr>
            <w:r>
              <w:rPr>
                <w:sz w:val="24"/>
              </w:rPr>
              <w:t>Предложение.</w:t>
            </w:r>
          </w:p>
        </w:tc>
        <w:tc>
          <w:tcPr>
            <w:tcW w:w="2309" w:type="dxa"/>
          </w:tcPr>
          <w:p>
            <w:pPr>
              <w:pStyle w:val="15"/>
              <w:spacing w:before="2"/>
              <w:ind w:right="468"/>
              <w:rPr>
                <w:sz w:val="24"/>
              </w:rPr>
            </w:pPr>
            <w:r>
              <w:rPr>
                <w:sz w:val="24"/>
              </w:rPr>
              <w:t>Сюжетные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заданиями.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  <w:tc>
          <w:tcPr>
            <w:tcW w:w="2832" w:type="dxa"/>
          </w:tcPr>
          <w:p>
            <w:pPr>
              <w:pStyle w:val="15"/>
              <w:spacing w:before="2"/>
              <w:ind w:left="108" w:right="136"/>
              <w:rPr>
                <w:sz w:val="24"/>
              </w:rPr>
            </w:pPr>
            <w:r>
              <w:rPr>
                <w:sz w:val="24"/>
              </w:rPr>
              <w:t>Развитие мыслительной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(анализ,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синтез),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зоркости,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памяти;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коррекция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зрительного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>
            <w:pPr>
              <w:pStyle w:val="15"/>
              <w:spacing w:line="274" w:lineRule="exact"/>
              <w:ind w:left="108" w:right="416"/>
              <w:rPr>
                <w:sz w:val="24"/>
              </w:rPr>
            </w:pPr>
            <w:r>
              <w:rPr>
                <w:sz w:val="24"/>
              </w:rPr>
              <w:t>слухового внимания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восприятия.</w:t>
            </w:r>
          </w:p>
        </w:tc>
        <w:tc>
          <w:tcPr>
            <w:tcW w:w="979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spacing w:after="0"/>
        <w:rPr>
          <w:sz w:val="24"/>
        </w:rPr>
        <w:sectPr>
          <w:pgSz w:w="16840" w:h="11910" w:orient="landscape"/>
          <w:pgMar w:top="480" w:right="160" w:bottom="280" w:left="160" w:header="233" w:footer="0" w:gutter="0"/>
          <w:cols w:space="720" w:num="1"/>
        </w:sectPr>
      </w:pPr>
    </w:p>
    <w:p>
      <w:pPr>
        <w:pStyle w:val="12"/>
        <w:spacing w:before="2"/>
        <w:rPr>
          <w:b/>
          <w:sz w:val="11"/>
        </w:rPr>
      </w:pPr>
    </w:p>
    <w:p>
      <w:pPr>
        <w:pStyle w:val="8"/>
        <w:spacing w:before="87"/>
        <w:ind w:left="0" w:right="564"/>
        <w:jc w:val="right"/>
      </w:pPr>
      <w:r>
        <w:t>Приложение</w:t>
      </w:r>
      <w:r>
        <w:rPr>
          <w:spacing w:val="-3"/>
        </w:rPr>
        <w:t xml:space="preserve"> </w:t>
      </w:r>
      <w:r>
        <w:t>2.</w:t>
      </w:r>
    </w:p>
    <w:p>
      <w:pPr>
        <w:spacing w:before="0"/>
        <w:ind w:left="3498" w:right="2669" w:firstLine="567"/>
        <w:jc w:val="left"/>
        <w:rPr>
          <w:b/>
          <w:sz w:val="28"/>
        </w:rPr>
      </w:pPr>
      <w:r>
        <w:rPr>
          <w:b/>
          <w:sz w:val="28"/>
        </w:rPr>
        <w:t>ОЦЕНОЧНАЯ ДЕЯТЕЛЬНОСТЬ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(КОНТРОЛЬНЫЙ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ИНСТРУМЕНТАРИЙ)</w:t>
      </w:r>
    </w:p>
    <w:p>
      <w:pPr>
        <w:pStyle w:val="12"/>
        <w:spacing w:before="9"/>
        <w:rPr>
          <w:b/>
          <w:sz w:val="20"/>
        </w:rPr>
      </w:pPr>
    </w:p>
    <w:p>
      <w:pPr>
        <w:pStyle w:val="12"/>
        <w:spacing w:before="87"/>
        <w:ind w:left="1106" w:right="849"/>
        <w:jc w:val="center"/>
      </w:pPr>
      <w:r>
        <w:t>Контрольно-измерительные</w:t>
      </w:r>
      <w:r>
        <w:rPr>
          <w:spacing w:val="-6"/>
        </w:rPr>
        <w:t xml:space="preserve"> </w:t>
      </w:r>
      <w:r>
        <w:t>материалы</w:t>
      </w:r>
      <w:r>
        <w:rPr>
          <w:spacing w:val="-5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рабочей</w:t>
      </w:r>
      <w:r>
        <w:rPr>
          <w:spacing w:val="-6"/>
        </w:rPr>
        <w:t xml:space="preserve"> </w:t>
      </w:r>
      <w:r>
        <w:t>программе</w:t>
      </w:r>
      <w:r>
        <w:rPr>
          <w:spacing w:val="-5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</w:p>
    <w:p>
      <w:pPr>
        <w:pStyle w:val="12"/>
        <w:spacing w:line="322" w:lineRule="exact"/>
        <w:ind w:left="1106" w:right="841"/>
        <w:jc w:val="center"/>
      </w:pPr>
      <w:r>
        <w:t>«Русский</w:t>
      </w:r>
      <w:r>
        <w:rPr>
          <w:spacing w:val="-5"/>
        </w:rPr>
        <w:t xml:space="preserve"> </w:t>
      </w:r>
      <w:r>
        <w:t>язык»</w:t>
      </w:r>
    </w:p>
    <w:p>
      <w:pPr>
        <w:pStyle w:val="12"/>
        <w:ind w:left="1106" w:right="843"/>
        <w:jc w:val="center"/>
      </w:pPr>
      <w:r>
        <w:t>(для обучающихся 3 класса общеобразовательных организаций, реализующих</w:t>
      </w:r>
      <w:r>
        <w:rPr>
          <w:spacing w:val="-67"/>
        </w:rPr>
        <w:t xml:space="preserve"> </w:t>
      </w:r>
      <w:r>
        <w:t>адаптированные основные</w:t>
      </w:r>
      <w:r>
        <w:rPr>
          <w:spacing w:val="1"/>
        </w:rPr>
        <w:t xml:space="preserve"> </w:t>
      </w:r>
      <w:r>
        <w:t>общеобразовательные</w:t>
      </w:r>
      <w:r>
        <w:rPr>
          <w:spacing w:val="1"/>
        </w:rPr>
        <w:t xml:space="preserve"> </w:t>
      </w:r>
      <w:r>
        <w:t>программы)</w:t>
      </w:r>
    </w:p>
    <w:p>
      <w:pPr>
        <w:pStyle w:val="12"/>
        <w:spacing w:before="10"/>
        <w:rPr>
          <w:sz w:val="27"/>
        </w:rPr>
      </w:pPr>
    </w:p>
    <w:p>
      <w:pPr>
        <w:pStyle w:val="12"/>
        <w:ind w:left="833" w:right="557" w:firstLine="566"/>
        <w:jc w:val="both"/>
      </w:pPr>
      <w:r>
        <w:t>Контрольно-измерительные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составлены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учебника</w:t>
      </w:r>
      <w:r>
        <w:rPr>
          <w:spacing w:val="1"/>
        </w:rPr>
        <w:t xml:space="preserve"> </w:t>
      </w:r>
      <w:r>
        <w:t>Э.В.</w:t>
      </w:r>
      <w:r>
        <w:rPr>
          <w:spacing w:val="1"/>
        </w:rPr>
        <w:t xml:space="preserve"> </w:t>
      </w:r>
      <w:r>
        <w:t>Якубовской,</w:t>
      </w:r>
      <w:r>
        <w:rPr>
          <w:spacing w:val="1"/>
        </w:rPr>
        <w:t xml:space="preserve"> </w:t>
      </w:r>
      <w:r>
        <w:t>Я.В.</w:t>
      </w:r>
      <w:r>
        <w:rPr>
          <w:spacing w:val="1"/>
        </w:rPr>
        <w:t xml:space="preserve"> </w:t>
      </w:r>
      <w:r>
        <w:t>Коршуновой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(3</w:t>
      </w:r>
      <w:r>
        <w:rPr>
          <w:spacing w:val="1"/>
        </w:rPr>
        <w:t xml:space="preserve"> </w:t>
      </w:r>
      <w:r>
        <w:t>класс)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реализующих</w:t>
      </w:r>
      <w:r>
        <w:rPr>
          <w:spacing w:val="1"/>
        </w:rPr>
        <w:t xml:space="preserve"> </w:t>
      </w:r>
      <w:r>
        <w:t>адаптированные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общеобразовательные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частях.-</w:t>
      </w:r>
      <w:r>
        <w:rPr>
          <w:spacing w:val="1"/>
        </w:rPr>
        <w:t xml:space="preserve"> </w:t>
      </w:r>
      <w:r>
        <w:t>М.:</w:t>
      </w:r>
      <w:r>
        <w:rPr>
          <w:spacing w:val="1"/>
        </w:rPr>
        <w:t xml:space="preserve"> </w:t>
      </w:r>
      <w:r>
        <w:t>Просвещение,</w:t>
      </w:r>
      <w:r>
        <w:rPr>
          <w:spacing w:val="1"/>
        </w:rPr>
        <w:t xml:space="preserve"> </w:t>
      </w:r>
      <w:r>
        <w:t>2018,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тетради</w:t>
      </w:r>
      <w:r>
        <w:rPr>
          <w:spacing w:val="1"/>
        </w:rPr>
        <w:t xml:space="preserve"> </w:t>
      </w:r>
      <w:r>
        <w:t>А.К.Аксеновой,</w:t>
      </w:r>
      <w:r>
        <w:rPr>
          <w:spacing w:val="1"/>
        </w:rPr>
        <w:t xml:space="preserve"> </w:t>
      </w:r>
      <w:r>
        <w:t>Н.Г.</w:t>
      </w:r>
      <w:r>
        <w:rPr>
          <w:spacing w:val="1"/>
        </w:rPr>
        <w:t xml:space="preserve"> </w:t>
      </w:r>
      <w:r>
        <w:t>Галунчиковой,</w:t>
      </w:r>
      <w:r>
        <w:rPr>
          <w:spacing w:val="1"/>
        </w:rPr>
        <w:t xml:space="preserve"> </w:t>
      </w:r>
      <w:r>
        <w:t>Э.В.</w:t>
      </w:r>
      <w:r>
        <w:rPr>
          <w:spacing w:val="1"/>
        </w:rPr>
        <w:t xml:space="preserve"> </w:t>
      </w:r>
      <w:r>
        <w:t>Якубовской</w:t>
      </w:r>
      <w:r>
        <w:rPr>
          <w:spacing w:val="1"/>
        </w:rPr>
        <w:t xml:space="preserve"> </w:t>
      </w:r>
      <w:r>
        <w:t>«Читай,</w:t>
      </w:r>
      <w:r>
        <w:rPr>
          <w:spacing w:val="1"/>
        </w:rPr>
        <w:t xml:space="preserve"> </w:t>
      </w:r>
      <w:r>
        <w:t>думай,</w:t>
      </w:r>
      <w:r>
        <w:rPr>
          <w:spacing w:val="1"/>
        </w:rPr>
        <w:t xml:space="preserve"> </w:t>
      </w:r>
      <w:r>
        <w:t>пиши»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интеллектуальными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частях.-</w:t>
      </w:r>
      <w:r>
        <w:rPr>
          <w:spacing w:val="1"/>
        </w:rPr>
        <w:t xml:space="preserve"> </w:t>
      </w:r>
      <w:r>
        <w:t>М.:</w:t>
      </w:r>
      <w:r>
        <w:rPr>
          <w:spacing w:val="1"/>
        </w:rPr>
        <w:t xml:space="preserve"> </w:t>
      </w:r>
      <w:r>
        <w:t>Просвещение,</w:t>
      </w:r>
      <w:r>
        <w:rPr>
          <w:spacing w:val="1"/>
        </w:rPr>
        <w:t xml:space="preserve"> </w:t>
      </w:r>
      <w:r>
        <w:t>2018;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«Язык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речевая</w:t>
      </w:r>
      <w:r>
        <w:rPr>
          <w:spacing w:val="1"/>
        </w:rPr>
        <w:t xml:space="preserve"> </w:t>
      </w:r>
      <w:r>
        <w:t>практика»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требований</w:t>
      </w:r>
      <w:r>
        <w:rPr>
          <w:spacing w:val="-5"/>
        </w:rPr>
        <w:t xml:space="preserve"> </w:t>
      </w:r>
      <w:r>
        <w:t>ФГОС</w:t>
      </w:r>
      <w:r>
        <w:rPr>
          <w:spacing w:val="-3"/>
        </w:rPr>
        <w:t xml:space="preserve"> </w:t>
      </w:r>
      <w:r>
        <w:t>образования</w:t>
      </w:r>
      <w:r>
        <w:rPr>
          <w:spacing w:val="-3"/>
        </w:rPr>
        <w:t xml:space="preserve"> </w:t>
      </w:r>
      <w:r>
        <w:t>обучающихся</w:t>
      </w:r>
      <w:r>
        <w:rPr>
          <w:spacing w:val="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интеллектуальными</w:t>
      </w:r>
      <w:r>
        <w:rPr>
          <w:spacing w:val="-5"/>
        </w:rPr>
        <w:t xml:space="preserve"> </w:t>
      </w:r>
      <w:r>
        <w:t>нарушениями.</w:t>
      </w:r>
    </w:p>
    <w:p>
      <w:pPr>
        <w:pStyle w:val="12"/>
        <w:spacing w:before="2"/>
        <w:ind w:left="833" w:right="573" w:firstLine="566"/>
        <w:jc w:val="both"/>
      </w:pPr>
      <w:r>
        <w:t>Контроль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обязательным</w:t>
      </w:r>
      <w:r>
        <w:rPr>
          <w:spacing w:val="1"/>
        </w:rPr>
        <w:t xml:space="preserve"> </w:t>
      </w:r>
      <w:r>
        <w:t>компонентом</w:t>
      </w:r>
      <w:r>
        <w:rPr>
          <w:spacing w:val="1"/>
        </w:rPr>
        <w:t xml:space="preserve"> </w:t>
      </w:r>
      <w:r>
        <w:t>процесса</w:t>
      </w:r>
      <w:r>
        <w:rPr>
          <w:spacing w:val="2"/>
        </w:rPr>
        <w:t xml:space="preserve"> </w:t>
      </w:r>
      <w:r>
        <w:t>обучения.</w:t>
      </w:r>
    </w:p>
    <w:p>
      <w:pPr>
        <w:pStyle w:val="12"/>
        <w:ind w:left="833" w:right="560" w:firstLine="566"/>
        <w:jc w:val="both"/>
      </w:pPr>
      <w:r>
        <w:t>Оценочная деятельность учащихся осуществляется на каждом уроке как в виде</w:t>
      </w:r>
      <w:r>
        <w:rPr>
          <w:spacing w:val="1"/>
        </w:rPr>
        <w:t xml:space="preserve"> </w:t>
      </w:r>
      <w:r>
        <w:t>индивидуального и / или фронтального устного опроса, практических заданий на</w:t>
      </w:r>
      <w:r>
        <w:rPr>
          <w:spacing w:val="1"/>
        </w:rPr>
        <w:t xml:space="preserve"> </w:t>
      </w:r>
      <w:r>
        <w:t>учебном материале, так и в форме проверочных и</w:t>
      </w:r>
      <w:r>
        <w:rPr>
          <w:spacing w:val="1"/>
        </w:rPr>
        <w:t xml:space="preserve"> </w:t>
      </w:r>
      <w:r>
        <w:t>контрольных работ по разделам</w:t>
      </w:r>
      <w:r>
        <w:rPr>
          <w:spacing w:val="1"/>
        </w:rPr>
        <w:t xml:space="preserve"> </w:t>
      </w:r>
      <w:r>
        <w:t>программы.</w:t>
      </w:r>
    </w:p>
    <w:p>
      <w:pPr>
        <w:pStyle w:val="12"/>
        <w:ind w:left="833" w:right="563" w:firstLine="566"/>
        <w:jc w:val="both"/>
      </w:pPr>
      <w:r>
        <w:t>Контроль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отслеживать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работ:</w:t>
      </w:r>
      <w:r>
        <w:rPr>
          <w:spacing w:val="1"/>
        </w:rPr>
        <w:t xml:space="preserve"> </w:t>
      </w:r>
      <w:r>
        <w:t>диктантов, грамматических заданий, контрольных списываний, текстовых заданий,</w:t>
      </w:r>
      <w:r>
        <w:rPr>
          <w:spacing w:val="1"/>
        </w:rPr>
        <w:t xml:space="preserve"> </w:t>
      </w:r>
      <w:r>
        <w:t>грамматического</w:t>
      </w:r>
      <w:r>
        <w:rPr>
          <w:spacing w:val="1"/>
        </w:rPr>
        <w:t xml:space="preserve"> </w:t>
      </w:r>
      <w:r>
        <w:t>разбора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комбинированного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работ</w:t>
      </w:r>
      <w:r>
        <w:rPr>
          <w:spacing w:val="71"/>
        </w:rPr>
        <w:t xml:space="preserve"> </w:t>
      </w:r>
      <w:r>
        <w:t>(контрольного</w:t>
      </w:r>
      <w:r>
        <w:rPr>
          <w:spacing w:val="1"/>
        </w:rPr>
        <w:t xml:space="preserve"> </w:t>
      </w:r>
      <w:r>
        <w:t>списывания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орфографических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грамматических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диктанта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грамматического разбора</w:t>
      </w:r>
      <w:r>
        <w:rPr>
          <w:spacing w:val="10"/>
        </w:rPr>
        <w:t xml:space="preserve"> </w:t>
      </w:r>
      <w:r>
        <w:t>и т.д.).</w:t>
      </w:r>
    </w:p>
    <w:p>
      <w:pPr>
        <w:pStyle w:val="12"/>
        <w:spacing w:before="2"/>
        <w:ind w:left="833" w:right="579" w:firstLine="566"/>
        <w:jc w:val="both"/>
      </w:pPr>
      <w:r>
        <w:t>Текущие контрольные и проверочные работы проводятся сразу после изучения</w:t>
      </w:r>
      <w:r>
        <w:rPr>
          <w:spacing w:val="1"/>
        </w:rPr>
        <w:t xml:space="preserve"> </w:t>
      </w:r>
      <w:r>
        <w:t>важных и</w:t>
      </w:r>
      <w:r>
        <w:rPr>
          <w:spacing w:val="1"/>
        </w:rPr>
        <w:t xml:space="preserve"> </w:t>
      </w:r>
      <w:r>
        <w:t>крупных</w:t>
      </w:r>
      <w:r>
        <w:rPr>
          <w:spacing w:val="1"/>
        </w:rPr>
        <w:t xml:space="preserve"> </w:t>
      </w:r>
      <w:r>
        <w:t>тем</w:t>
      </w:r>
      <w:r>
        <w:rPr>
          <w:spacing w:val="2"/>
        </w:rPr>
        <w:t xml:space="preserve"> </w:t>
      </w:r>
      <w:r>
        <w:t>программы.</w:t>
      </w:r>
    </w:p>
    <w:p>
      <w:pPr>
        <w:pStyle w:val="12"/>
        <w:ind w:left="833" w:right="562" w:firstLine="566"/>
        <w:jc w:val="both"/>
      </w:pPr>
      <w:r>
        <w:t>На контрольные работы отводится 1 урок. В 3 классе по предмету «Русский</w:t>
      </w:r>
      <w:r>
        <w:rPr>
          <w:spacing w:val="1"/>
        </w:rPr>
        <w:t xml:space="preserve"> </w:t>
      </w:r>
      <w:r>
        <w:t>язык»</w:t>
      </w:r>
      <w:r>
        <w:rPr>
          <w:spacing w:val="1"/>
        </w:rPr>
        <w:t xml:space="preserve"> </w:t>
      </w:r>
      <w:r>
        <w:t>запланировано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диктантов,</w:t>
      </w:r>
      <w:r>
        <w:rPr>
          <w:spacing w:val="1"/>
        </w:rPr>
        <w:t xml:space="preserve"> </w:t>
      </w:r>
      <w:r>
        <w:t>списываний,</w:t>
      </w:r>
      <w:r>
        <w:rPr>
          <w:spacing w:val="1"/>
        </w:rPr>
        <w:t xml:space="preserve"> </w:t>
      </w:r>
      <w:r>
        <w:t>грамматических заданий. Проверочные самостоятельные работы включены в урок</w:t>
      </w:r>
      <w:r>
        <w:rPr>
          <w:spacing w:val="1"/>
        </w:rPr>
        <w:t xml:space="preserve"> </w:t>
      </w:r>
      <w:r>
        <w:t>изучаемого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и рассчитаны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20-25</w:t>
      </w:r>
      <w:r>
        <w:rPr>
          <w:spacing w:val="1"/>
        </w:rPr>
        <w:t xml:space="preserve"> </w:t>
      </w:r>
      <w:r>
        <w:t>минут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объема работы и степени трудности темы. В 3 классе по предмету «Русский язык»</w:t>
      </w:r>
      <w:r>
        <w:rPr>
          <w:spacing w:val="1"/>
        </w:rPr>
        <w:t xml:space="preserve"> </w:t>
      </w:r>
      <w:r>
        <w:t>запланировано</w:t>
      </w:r>
      <w:r>
        <w:rPr>
          <w:spacing w:val="1"/>
        </w:rPr>
        <w:t xml:space="preserve"> </w:t>
      </w:r>
      <w:r>
        <w:t>8</w:t>
      </w:r>
      <w:r>
        <w:rPr>
          <w:spacing w:val="1"/>
        </w:rPr>
        <w:t xml:space="preserve"> </w:t>
      </w:r>
      <w:r>
        <w:t>проверочных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орфографических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грамматических заданий,</w:t>
      </w:r>
      <w:r>
        <w:rPr>
          <w:spacing w:val="9"/>
        </w:rPr>
        <w:t xml:space="preserve"> </w:t>
      </w:r>
      <w:r>
        <w:t>списываний.</w:t>
      </w:r>
    </w:p>
    <w:p>
      <w:pPr>
        <w:pStyle w:val="8"/>
        <w:spacing w:line="240" w:lineRule="auto"/>
        <w:ind w:left="833" w:right="575" w:firstLine="566"/>
        <w:jc w:val="both"/>
      </w:pPr>
      <w:r>
        <w:t>Система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адаптированной</w:t>
      </w:r>
      <w:r>
        <w:rPr>
          <w:spacing w:val="-2"/>
        </w:rPr>
        <w:t xml:space="preserve"> </w:t>
      </w:r>
      <w:r>
        <w:t>основной</w:t>
      </w:r>
      <w:r>
        <w:rPr>
          <w:spacing w:val="-3"/>
        </w:rPr>
        <w:t xml:space="preserve"> </w:t>
      </w:r>
      <w:r>
        <w:t>общеобразовательной</w:t>
      </w:r>
      <w:r>
        <w:rPr>
          <w:spacing w:val="-2"/>
        </w:rPr>
        <w:t xml:space="preserve"> </w:t>
      </w:r>
      <w:r>
        <w:t>программы.</w:t>
      </w:r>
    </w:p>
    <w:p>
      <w:pPr>
        <w:pStyle w:val="12"/>
        <w:tabs>
          <w:tab w:val="left" w:pos="2479"/>
          <w:tab w:val="left" w:pos="2868"/>
          <w:tab w:val="left" w:pos="3971"/>
          <w:tab w:val="left" w:pos="5865"/>
          <w:tab w:val="left" w:pos="6220"/>
          <w:tab w:val="left" w:pos="8862"/>
          <w:tab w:val="left" w:pos="10749"/>
        </w:tabs>
        <w:spacing w:before="2"/>
        <w:ind w:left="833" w:right="564" w:firstLine="566"/>
      </w:pPr>
      <w:r>
        <w:t>Знания</w:t>
      </w:r>
      <w:r>
        <w:tab/>
      </w:r>
      <w:r>
        <w:t>и</w:t>
      </w:r>
      <w:r>
        <w:tab/>
      </w:r>
      <w:r>
        <w:t>умения</w:t>
      </w:r>
      <w:r>
        <w:tab/>
      </w:r>
      <w:r>
        <w:t>обучающихся</w:t>
      </w:r>
      <w:r>
        <w:tab/>
      </w:r>
      <w:r>
        <w:t>с</w:t>
      </w:r>
      <w:r>
        <w:tab/>
      </w:r>
      <w:r>
        <w:t>интеллектуальными</w:t>
      </w:r>
      <w:r>
        <w:tab/>
      </w:r>
      <w:r>
        <w:t>нарушениями</w:t>
      </w:r>
      <w:r>
        <w:tab/>
      </w:r>
      <w:r>
        <w:rPr>
          <w:spacing w:val="-1"/>
        </w:rPr>
        <w:t>по</w:t>
      </w:r>
      <w:r>
        <w:rPr>
          <w:spacing w:val="-67"/>
        </w:rPr>
        <w:t xml:space="preserve"> </w:t>
      </w:r>
      <w:r>
        <w:t>русскому</w:t>
      </w:r>
      <w:r>
        <w:rPr>
          <w:spacing w:val="-2"/>
        </w:rPr>
        <w:t xml:space="preserve"> </w:t>
      </w:r>
      <w:r>
        <w:t>языку</w:t>
      </w:r>
      <w:r>
        <w:rPr>
          <w:spacing w:val="-1"/>
        </w:rPr>
        <w:t xml:space="preserve"> </w:t>
      </w:r>
      <w:r>
        <w:t>оцениваются на основе</w:t>
      </w:r>
      <w:r>
        <w:rPr>
          <w:spacing w:val="-1"/>
        </w:rPr>
        <w:t xml:space="preserve"> </w:t>
      </w:r>
      <w:r>
        <w:t>устных</w:t>
      </w:r>
      <w:r>
        <w:rPr>
          <w:spacing w:val="-1"/>
        </w:rPr>
        <w:t xml:space="preserve"> </w:t>
      </w:r>
      <w:r>
        <w:t>ответов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письменных</w:t>
      </w:r>
      <w:r>
        <w:rPr>
          <w:spacing w:val="-2"/>
        </w:rPr>
        <w:t xml:space="preserve"> </w:t>
      </w:r>
      <w:r>
        <w:t>работ.</w:t>
      </w:r>
    </w:p>
    <w:p>
      <w:pPr>
        <w:pStyle w:val="12"/>
        <w:ind w:left="833" w:firstLine="566"/>
      </w:pPr>
      <w:r>
        <w:t>Устный опрос обучающихся является одним из методов учета знаний, умений и</w:t>
      </w:r>
      <w:r>
        <w:rPr>
          <w:spacing w:val="-67"/>
        </w:rPr>
        <w:t xml:space="preserve"> </w:t>
      </w:r>
      <w:r>
        <w:t>навыков</w:t>
      </w:r>
      <w:r>
        <w:rPr>
          <w:spacing w:val="-2"/>
        </w:rPr>
        <w:t xml:space="preserve"> </w:t>
      </w:r>
      <w:r>
        <w:t>обучающемуся</w:t>
      </w:r>
      <w:r>
        <w:rPr>
          <w:spacing w:val="1"/>
        </w:rPr>
        <w:t xml:space="preserve"> </w:t>
      </w:r>
      <w:r>
        <w:t>образовательной организации</w:t>
      </w:r>
      <w:r>
        <w:rPr>
          <w:spacing w:val="-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с ОВЗ.</w:t>
      </w:r>
    </w:p>
    <w:p>
      <w:pPr>
        <w:pStyle w:val="12"/>
        <w:spacing w:line="322" w:lineRule="exact"/>
        <w:ind w:left="1400"/>
      </w:pPr>
      <w:r>
        <w:t>При</w:t>
      </w:r>
      <w:r>
        <w:rPr>
          <w:spacing w:val="-6"/>
        </w:rPr>
        <w:t xml:space="preserve"> </w:t>
      </w:r>
      <w:r>
        <w:t>оценке</w:t>
      </w:r>
      <w:r>
        <w:rPr>
          <w:spacing w:val="-4"/>
        </w:rPr>
        <w:t xml:space="preserve"> </w:t>
      </w:r>
      <w:r>
        <w:t>устных</w:t>
      </w:r>
      <w:r>
        <w:rPr>
          <w:spacing w:val="-5"/>
        </w:rPr>
        <w:t xml:space="preserve"> </w:t>
      </w:r>
      <w:r>
        <w:t>ответов</w:t>
      </w:r>
      <w:r>
        <w:rPr>
          <w:spacing w:val="-6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грамматике</w:t>
      </w:r>
      <w:r>
        <w:rPr>
          <w:spacing w:val="-4"/>
        </w:rPr>
        <w:t xml:space="preserve"> </w:t>
      </w:r>
      <w:r>
        <w:t>принимается</w:t>
      </w:r>
      <w:r>
        <w:rPr>
          <w:spacing w:val="-3"/>
        </w:rPr>
        <w:t xml:space="preserve"> </w:t>
      </w:r>
      <w:r>
        <w:t>во</w:t>
      </w:r>
      <w:r>
        <w:rPr>
          <w:spacing w:val="-5"/>
        </w:rPr>
        <w:t xml:space="preserve"> </w:t>
      </w:r>
      <w:r>
        <w:t>внимание:</w:t>
      </w:r>
    </w:p>
    <w:p>
      <w:pPr>
        <w:spacing w:after="0" w:line="322" w:lineRule="exact"/>
        <w:sectPr>
          <w:headerReference r:id="rId7" w:type="default"/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2"/>
        <w:rPr>
          <w:sz w:val="11"/>
        </w:rPr>
      </w:pPr>
    </w:p>
    <w:p>
      <w:pPr>
        <w:pStyle w:val="12"/>
        <w:spacing w:before="87"/>
        <w:ind w:left="833" w:right="576" w:firstLine="566"/>
        <w:jc w:val="both"/>
      </w:pPr>
      <w:r>
        <w:t>а) правильность ответа по содержанию, свидетельствующая об осознанности</w:t>
      </w:r>
      <w:r>
        <w:rPr>
          <w:spacing w:val="1"/>
        </w:rPr>
        <w:t xml:space="preserve"> </w:t>
      </w:r>
      <w:r>
        <w:t>усвоения</w:t>
      </w:r>
      <w:r>
        <w:rPr>
          <w:spacing w:val="1"/>
        </w:rPr>
        <w:t xml:space="preserve"> </w:t>
      </w:r>
      <w:r>
        <w:t>изученного</w:t>
      </w:r>
      <w:r>
        <w:rPr>
          <w:spacing w:val="1"/>
        </w:rPr>
        <w:t xml:space="preserve"> </w:t>
      </w:r>
      <w:r>
        <w:t>материала;</w:t>
      </w:r>
    </w:p>
    <w:p>
      <w:pPr>
        <w:pStyle w:val="12"/>
        <w:spacing w:line="321" w:lineRule="exact"/>
        <w:ind w:left="1400"/>
        <w:jc w:val="both"/>
      </w:pPr>
      <w:r>
        <w:t>б)</w:t>
      </w:r>
      <w:r>
        <w:rPr>
          <w:spacing w:val="-6"/>
        </w:rPr>
        <w:t xml:space="preserve"> </w:t>
      </w:r>
      <w:r>
        <w:t>полнота</w:t>
      </w:r>
      <w:r>
        <w:rPr>
          <w:spacing w:val="-4"/>
        </w:rPr>
        <w:t xml:space="preserve"> </w:t>
      </w:r>
      <w:r>
        <w:t>ответа;</w:t>
      </w:r>
    </w:p>
    <w:p>
      <w:pPr>
        <w:pStyle w:val="12"/>
        <w:spacing w:before="5" w:line="322" w:lineRule="exact"/>
        <w:ind w:left="1400"/>
        <w:jc w:val="both"/>
      </w:pPr>
      <w:r>
        <w:t>в)</w:t>
      </w:r>
      <w:r>
        <w:rPr>
          <w:spacing w:val="-6"/>
        </w:rPr>
        <w:t xml:space="preserve"> </w:t>
      </w:r>
      <w:r>
        <w:t>умение</w:t>
      </w:r>
      <w:r>
        <w:rPr>
          <w:spacing w:val="-4"/>
        </w:rPr>
        <w:t xml:space="preserve"> </w:t>
      </w:r>
      <w:r>
        <w:t>практически</w:t>
      </w:r>
      <w:r>
        <w:rPr>
          <w:spacing w:val="-5"/>
        </w:rPr>
        <w:t xml:space="preserve"> </w:t>
      </w:r>
      <w:r>
        <w:t>применять</w:t>
      </w:r>
      <w:r>
        <w:rPr>
          <w:spacing w:val="-7"/>
        </w:rPr>
        <w:t xml:space="preserve"> </w:t>
      </w:r>
      <w:r>
        <w:t>свои</w:t>
      </w:r>
      <w:r>
        <w:rPr>
          <w:spacing w:val="-5"/>
        </w:rPr>
        <w:t xml:space="preserve"> </w:t>
      </w:r>
      <w:r>
        <w:t>знания;</w:t>
      </w:r>
    </w:p>
    <w:p>
      <w:pPr>
        <w:pStyle w:val="12"/>
        <w:ind w:left="1400"/>
        <w:jc w:val="both"/>
      </w:pPr>
      <w:r>
        <w:t>г)</w:t>
      </w:r>
      <w:r>
        <w:rPr>
          <w:spacing w:val="-6"/>
        </w:rPr>
        <w:t xml:space="preserve"> </w:t>
      </w:r>
      <w:r>
        <w:t>последовательность</w:t>
      </w:r>
      <w:r>
        <w:rPr>
          <w:spacing w:val="-6"/>
        </w:rPr>
        <w:t xml:space="preserve"> </w:t>
      </w:r>
      <w:r>
        <w:t>изложения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речевое</w:t>
      </w:r>
      <w:r>
        <w:rPr>
          <w:spacing w:val="-3"/>
        </w:rPr>
        <w:t xml:space="preserve"> </w:t>
      </w:r>
      <w:r>
        <w:t>оформление</w:t>
      </w:r>
      <w:r>
        <w:rPr>
          <w:spacing w:val="-3"/>
        </w:rPr>
        <w:t xml:space="preserve"> </w:t>
      </w:r>
      <w:r>
        <w:t>ответа.</w:t>
      </w:r>
    </w:p>
    <w:p>
      <w:pPr>
        <w:pStyle w:val="12"/>
        <w:ind w:left="833" w:right="561" w:firstLine="566"/>
        <w:jc w:val="both"/>
      </w:pPr>
      <w:r>
        <w:t>К</w:t>
      </w:r>
      <w:r>
        <w:rPr>
          <w:spacing w:val="1"/>
        </w:rPr>
        <w:t xml:space="preserve"> </w:t>
      </w:r>
      <w:r>
        <w:t>контрольным</w:t>
      </w:r>
      <w:r>
        <w:rPr>
          <w:spacing w:val="1"/>
        </w:rPr>
        <w:t xml:space="preserve"> </w:t>
      </w:r>
      <w:r>
        <w:t>письменным</w:t>
      </w:r>
      <w:r>
        <w:rPr>
          <w:spacing w:val="1"/>
        </w:rPr>
        <w:t xml:space="preserve"> </w:t>
      </w:r>
      <w:r>
        <w:t>работам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 с ОВЗ относят, как правило, контрольное списывание, контрольный диктант и</w:t>
      </w:r>
      <w:r>
        <w:rPr>
          <w:spacing w:val="1"/>
        </w:rPr>
        <w:t xml:space="preserve"> </w:t>
      </w:r>
      <w:r>
        <w:t>грамматический</w:t>
      </w:r>
      <w:r>
        <w:rPr>
          <w:spacing w:val="1"/>
        </w:rPr>
        <w:t xml:space="preserve"> </w:t>
      </w:r>
      <w:r>
        <w:t>разбор.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контрольных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2-4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являются</w:t>
      </w:r>
      <w:r>
        <w:rPr>
          <w:spacing w:val="2"/>
        </w:rPr>
        <w:t xml:space="preserve"> </w:t>
      </w:r>
      <w:r>
        <w:t>списывание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диктанты.</w:t>
      </w:r>
    </w:p>
    <w:p>
      <w:pPr>
        <w:pStyle w:val="8"/>
        <w:spacing w:line="240" w:lineRule="auto"/>
        <w:ind w:left="833" w:right="578" w:firstLine="566"/>
        <w:jc w:val="both"/>
      </w:pPr>
      <w:r>
        <w:t>При</w:t>
      </w:r>
      <w:r>
        <w:rPr>
          <w:spacing w:val="1"/>
        </w:rPr>
        <w:t xml:space="preserve"> </w:t>
      </w:r>
      <w:r>
        <w:t>оценке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русскому</w:t>
      </w:r>
      <w:r>
        <w:rPr>
          <w:spacing w:val="1"/>
        </w:rPr>
        <w:t xml:space="preserve"> </w:t>
      </w:r>
      <w:r>
        <w:t>языку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-2"/>
        </w:rPr>
        <w:t xml:space="preserve"> </w:t>
      </w:r>
      <w:r>
        <w:t>следующими</w:t>
      </w:r>
      <w:r>
        <w:rPr>
          <w:spacing w:val="-1"/>
        </w:rPr>
        <w:t xml:space="preserve"> </w:t>
      </w:r>
      <w:r>
        <w:t>нормами:</w:t>
      </w:r>
    </w:p>
    <w:p>
      <w:pPr>
        <w:pStyle w:val="14"/>
        <w:numPr>
          <w:ilvl w:val="1"/>
          <w:numId w:val="2"/>
        </w:numPr>
        <w:tabs>
          <w:tab w:val="left" w:pos="1260"/>
          <w:tab w:val="left" w:pos="1261"/>
        </w:tabs>
        <w:spacing w:before="2" w:after="0" w:line="342" w:lineRule="exact"/>
        <w:ind w:left="1260" w:right="0" w:hanging="428"/>
        <w:jc w:val="left"/>
        <w:rPr>
          <w:rFonts w:ascii="Symbol" w:hAnsi="Symbol"/>
          <w:sz w:val="28"/>
        </w:rPr>
      </w:pPr>
      <w:r>
        <w:rPr>
          <w:sz w:val="28"/>
        </w:rPr>
        <w:t>оценка</w:t>
      </w:r>
      <w:r>
        <w:rPr>
          <w:spacing w:val="-3"/>
          <w:sz w:val="28"/>
        </w:rPr>
        <w:t xml:space="preserve"> </w:t>
      </w:r>
      <w:r>
        <w:rPr>
          <w:sz w:val="28"/>
        </w:rPr>
        <w:t>«5»</w:t>
      </w:r>
      <w:r>
        <w:rPr>
          <w:spacing w:val="-4"/>
          <w:sz w:val="28"/>
        </w:rPr>
        <w:t xml:space="preserve"> </w:t>
      </w:r>
      <w:r>
        <w:rPr>
          <w:sz w:val="28"/>
        </w:rPr>
        <w:t>ставится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3"/>
          <w:sz w:val="28"/>
        </w:rPr>
        <w:t xml:space="preserve"> </w:t>
      </w:r>
      <w:r>
        <w:rPr>
          <w:sz w:val="28"/>
        </w:rPr>
        <w:t>без</w:t>
      </w:r>
      <w:r>
        <w:rPr>
          <w:spacing w:val="-3"/>
          <w:sz w:val="28"/>
        </w:rPr>
        <w:t xml:space="preserve"> </w:t>
      </w:r>
      <w:r>
        <w:rPr>
          <w:sz w:val="28"/>
        </w:rPr>
        <w:t>ошибок;</w:t>
      </w:r>
    </w:p>
    <w:p>
      <w:pPr>
        <w:pStyle w:val="14"/>
        <w:numPr>
          <w:ilvl w:val="1"/>
          <w:numId w:val="2"/>
        </w:numPr>
        <w:tabs>
          <w:tab w:val="left" w:pos="1260"/>
          <w:tab w:val="left" w:pos="1261"/>
        </w:tabs>
        <w:spacing w:before="0" w:after="0" w:line="342" w:lineRule="exact"/>
        <w:ind w:left="1260" w:right="0" w:hanging="428"/>
        <w:jc w:val="left"/>
        <w:rPr>
          <w:rFonts w:ascii="Symbol" w:hAnsi="Symbol"/>
          <w:sz w:val="28"/>
        </w:rPr>
      </w:pPr>
      <w:r>
        <w:rPr>
          <w:sz w:val="28"/>
        </w:rPr>
        <w:t>оценка</w:t>
      </w:r>
      <w:r>
        <w:rPr>
          <w:spacing w:val="-3"/>
          <w:sz w:val="28"/>
        </w:rPr>
        <w:t xml:space="preserve"> </w:t>
      </w:r>
      <w:r>
        <w:rPr>
          <w:sz w:val="28"/>
        </w:rPr>
        <w:t>«4»</w:t>
      </w:r>
      <w:r>
        <w:rPr>
          <w:spacing w:val="-3"/>
          <w:sz w:val="28"/>
        </w:rPr>
        <w:t xml:space="preserve"> </w:t>
      </w:r>
      <w:r>
        <w:rPr>
          <w:sz w:val="28"/>
        </w:rPr>
        <w:t>ставится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одной-тремя</w:t>
      </w:r>
      <w:r>
        <w:rPr>
          <w:spacing w:val="-2"/>
          <w:sz w:val="28"/>
        </w:rPr>
        <w:t xml:space="preserve"> </w:t>
      </w:r>
      <w:r>
        <w:rPr>
          <w:sz w:val="28"/>
        </w:rPr>
        <w:t>ошибками;</w:t>
      </w:r>
    </w:p>
    <w:p>
      <w:pPr>
        <w:pStyle w:val="14"/>
        <w:numPr>
          <w:ilvl w:val="1"/>
          <w:numId w:val="2"/>
        </w:numPr>
        <w:tabs>
          <w:tab w:val="left" w:pos="1260"/>
          <w:tab w:val="left" w:pos="1261"/>
        </w:tabs>
        <w:spacing w:before="2" w:after="0" w:line="340" w:lineRule="exact"/>
        <w:ind w:left="1260" w:right="0" w:hanging="428"/>
        <w:jc w:val="left"/>
        <w:rPr>
          <w:rFonts w:ascii="Symbol" w:hAnsi="Symbol"/>
          <w:sz w:val="28"/>
        </w:rPr>
      </w:pPr>
      <w:r>
        <w:rPr>
          <w:sz w:val="28"/>
        </w:rPr>
        <w:t>оценка</w:t>
      </w:r>
      <w:r>
        <w:rPr>
          <w:spacing w:val="-3"/>
          <w:sz w:val="28"/>
        </w:rPr>
        <w:t xml:space="preserve"> </w:t>
      </w:r>
      <w:r>
        <w:rPr>
          <w:sz w:val="28"/>
        </w:rPr>
        <w:t>«3»</w:t>
      </w:r>
      <w:r>
        <w:rPr>
          <w:spacing w:val="-4"/>
          <w:sz w:val="28"/>
        </w:rPr>
        <w:t xml:space="preserve"> </w:t>
      </w:r>
      <w:r>
        <w:rPr>
          <w:sz w:val="28"/>
        </w:rPr>
        <w:t>ставится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четырьмя-пятью</w:t>
      </w:r>
      <w:r>
        <w:rPr>
          <w:spacing w:val="-5"/>
          <w:sz w:val="28"/>
        </w:rPr>
        <w:t xml:space="preserve"> </w:t>
      </w:r>
      <w:r>
        <w:rPr>
          <w:sz w:val="28"/>
        </w:rPr>
        <w:t>ошибками.</w:t>
      </w:r>
    </w:p>
    <w:p>
      <w:pPr>
        <w:pStyle w:val="12"/>
        <w:ind w:left="833" w:right="570" w:firstLine="566"/>
        <w:jc w:val="both"/>
      </w:pPr>
      <w:r>
        <w:t>В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работах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1-2</w:t>
      </w:r>
      <w:r>
        <w:rPr>
          <w:spacing w:val="1"/>
        </w:rPr>
        <w:t xml:space="preserve"> </w:t>
      </w:r>
      <w:r>
        <w:t>исправления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одна</w:t>
      </w:r>
      <w:r>
        <w:rPr>
          <w:spacing w:val="-67"/>
        </w:rPr>
        <w:t xml:space="preserve"> </w:t>
      </w:r>
      <w:r>
        <w:t>пунктуационная</w:t>
      </w:r>
      <w:r>
        <w:rPr>
          <w:spacing w:val="1"/>
        </w:rPr>
        <w:t xml:space="preserve"> </w:t>
      </w:r>
      <w:r>
        <w:t>ошибка.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исправлений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пунктуационных</w:t>
      </w:r>
      <w:r>
        <w:rPr>
          <w:spacing w:val="1"/>
        </w:rPr>
        <w:t xml:space="preserve"> </w:t>
      </w:r>
      <w:r>
        <w:t>ошибок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изученное</w:t>
      </w:r>
      <w:r>
        <w:rPr>
          <w:spacing w:val="1"/>
        </w:rPr>
        <w:t xml:space="preserve"> </w:t>
      </w:r>
      <w:r>
        <w:t>правило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орфографической</w:t>
      </w:r>
      <w:r>
        <w:rPr>
          <w:spacing w:val="1"/>
        </w:rPr>
        <w:t xml:space="preserve"> </w:t>
      </w:r>
      <w:r>
        <w:t>ошибке.</w:t>
      </w:r>
      <w:r>
        <w:rPr>
          <w:spacing w:val="1"/>
        </w:rPr>
        <w:t xml:space="preserve"> </w:t>
      </w:r>
      <w:r>
        <w:t>Ошибки</w:t>
      </w:r>
      <w:r>
        <w:rPr>
          <w:spacing w:val="-2"/>
        </w:rPr>
        <w:t xml:space="preserve"> </w:t>
      </w:r>
      <w:r>
        <w:t>на не пройденные правила правописания также не учитываются.</w:t>
      </w:r>
    </w:p>
    <w:p>
      <w:pPr>
        <w:pStyle w:val="12"/>
        <w:spacing w:line="321" w:lineRule="exact"/>
        <w:ind w:left="1400"/>
        <w:jc w:val="both"/>
      </w:pPr>
      <w:r>
        <w:t>За</w:t>
      </w:r>
      <w:r>
        <w:rPr>
          <w:spacing w:val="-3"/>
        </w:rPr>
        <w:t xml:space="preserve"> </w:t>
      </w:r>
      <w:r>
        <w:t>одну</w:t>
      </w:r>
      <w:r>
        <w:rPr>
          <w:spacing w:val="-4"/>
        </w:rPr>
        <w:t xml:space="preserve"> </w:t>
      </w:r>
      <w:r>
        <w:t>ошибку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диктанте</w:t>
      </w:r>
      <w:r>
        <w:rPr>
          <w:spacing w:val="-3"/>
        </w:rPr>
        <w:t xml:space="preserve"> </w:t>
      </w:r>
      <w:r>
        <w:t>считается:</w:t>
      </w:r>
    </w:p>
    <w:p>
      <w:pPr>
        <w:pStyle w:val="12"/>
        <w:ind w:left="833" w:right="577" w:firstLine="566"/>
        <w:jc w:val="both"/>
      </w:pPr>
      <w:r>
        <w:t>а) повторение ошибок в одном и том</w:t>
      </w:r>
      <w:r>
        <w:rPr>
          <w:spacing w:val="1"/>
        </w:rPr>
        <w:t xml:space="preserve"> </w:t>
      </w:r>
      <w:r>
        <w:t>же слове (например, в слове «лыжи»</w:t>
      </w:r>
      <w:r>
        <w:rPr>
          <w:spacing w:val="1"/>
        </w:rPr>
        <w:t xml:space="preserve"> </w:t>
      </w:r>
      <w:r>
        <w:t>дважды</w:t>
      </w:r>
      <w:r>
        <w:rPr>
          <w:spacing w:val="1"/>
        </w:rPr>
        <w:t xml:space="preserve"> </w:t>
      </w:r>
      <w:r>
        <w:t>написано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«ы»).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подобная</w:t>
      </w:r>
      <w:r>
        <w:rPr>
          <w:spacing w:val="1"/>
        </w:rPr>
        <w:t xml:space="preserve"> </w:t>
      </w:r>
      <w:r>
        <w:t>ошибка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правило</w:t>
      </w:r>
      <w:r>
        <w:rPr>
          <w:spacing w:val="1"/>
        </w:rPr>
        <w:t xml:space="preserve"> </w:t>
      </w:r>
      <w:r>
        <w:t>встречается</w:t>
      </w:r>
      <w:r>
        <w:rPr>
          <w:spacing w:val="2"/>
        </w:rPr>
        <w:t xml:space="preserve"> </w:t>
      </w:r>
      <w:r>
        <w:t>в другом</w:t>
      </w:r>
      <w:r>
        <w:rPr>
          <w:spacing w:val="1"/>
        </w:rPr>
        <w:t xml:space="preserve"> </w:t>
      </w:r>
      <w:r>
        <w:t>слове,</w:t>
      </w:r>
      <w:r>
        <w:rPr>
          <w:spacing w:val="4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учитывается;</w:t>
      </w:r>
    </w:p>
    <w:p>
      <w:pPr>
        <w:pStyle w:val="12"/>
        <w:spacing w:before="1"/>
        <w:ind w:left="833" w:right="570" w:firstLine="566"/>
        <w:jc w:val="both"/>
      </w:pPr>
      <w:r>
        <w:t>б)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негрубые</w:t>
      </w:r>
      <w:r>
        <w:rPr>
          <w:spacing w:val="1"/>
        </w:rPr>
        <w:t xml:space="preserve"> </w:t>
      </w:r>
      <w:r>
        <w:t>ошибки:</w:t>
      </w:r>
      <w:r>
        <w:rPr>
          <w:spacing w:val="1"/>
        </w:rPr>
        <w:t xml:space="preserve"> </w:t>
      </w:r>
      <w:r>
        <w:t>повторение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слове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буквы;</w:t>
      </w:r>
      <w:r>
        <w:rPr>
          <w:spacing w:val="1"/>
        </w:rPr>
        <w:t xml:space="preserve"> </w:t>
      </w:r>
      <w:r>
        <w:t>недописывание</w:t>
      </w:r>
      <w:r>
        <w:rPr>
          <w:spacing w:val="1"/>
        </w:rPr>
        <w:t xml:space="preserve"> </w:t>
      </w:r>
      <w:r>
        <w:t>слов;</w:t>
      </w:r>
    </w:p>
    <w:p>
      <w:pPr>
        <w:pStyle w:val="12"/>
        <w:ind w:left="833" w:right="578" w:firstLine="566"/>
        <w:jc w:val="both"/>
      </w:pPr>
      <w:r>
        <w:t>в) пропуск одной части слова при переносе; повторное написание одного и того</w:t>
      </w:r>
      <w:r>
        <w:rPr>
          <w:spacing w:val="-67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слова</w:t>
      </w:r>
      <w:r>
        <w:rPr>
          <w:spacing w:val="2"/>
        </w:rPr>
        <w:t xml:space="preserve"> </w:t>
      </w:r>
      <w:r>
        <w:t>в предложении.</w:t>
      </w:r>
    </w:p>
    <w:p>
      <w:pPr>
        <w:pStyle w:val="12"/>
        <w:ind w:left="833" w:right="562" w:firstLine="566"/>
        <w:jc w:val="both"/>
      </w:pPr>
      <w:r>
        <w:t>Ошибки,</w:t>
      </w:r>
      <w:r>
        <w:rPr>
          <w:spacing w:val="1"/>
        </w:rPr>
        <w:t xml:space="preserve"> </w:t>
      </w:r>
      <w:r>
        <w:t>обусловленные</w:t>
      </w:r>
      <w:r>
        <w:rPr>
          <w:spacing w:val="1"/>
        </w:rPr>
        <w:t xml:space="preserve"> </w:t>
      </w:r>
      <w:r>
        <w:t>тяжелыми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речи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письма,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индивидуально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ученика.</w:t>
      </w:r>
      <w:r>
        <w:rPr>
          <w:spacing w:val="1"/>
        </w:rPr>
        <w:t xml:space="preserve"> </w:t>
      </w:r>
      <w:r>
        <w:t>Специфическими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ошибками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замена</w:t>
      </w:r>
      <w:r>
        <w:rPr>
          <w:spacing w:val="1"/>
        </w:rPr>
        <w:t xml:space="preserve"> </w:t>
      </w:r>
      <w:r>
        <w:t>согласных,</w:t>
      </w:r>
      <w:r>
        <w:rPr>
          <w:spacing w:val="1"/>
        </w:rPr>
        <w:t xml:space="preserve"> </w:t>
      </w:r>
      <w:r>
        <w:t>искажение</w:t>
      </w:r>
      <w:r>
        <w:rPr>
          <w:spacing w:val="1"/>
        </w:rPr>
        <w:t xml:space="preserve"> </w:t>
      </w:r>
      <w:r>
        <w:t>звукобуквенного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слов</w:t>
      </w:r>
      <w:r>
        <w:rPr>
          <w:spacing w:val="-67"/>
        </w:rPr>
        <w:t xml:space="preserve"> </w:t>
      </w:r>
      <w:r>
        <w:t>(пропуски, перестановки, добавления, недописывание букв, замена гласных, грубое</w:t>
      </w:r>
      <w:r>
        <w:rPr>
          <w:spacing w:val="1"/>
        </w:rPr>
        <w:t xml:space="preserve"> </w:t>
      </w:r>
      <w:r>
        <w:t>искажение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слова).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выставлении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однотипные</w:t>
      </w:r>
      <w:r>
        <w:rPr>
          <w:spacing w:val="1"/>
        </w:rPr>
        <w:t xml:space="preserve"> </w:t>
      </w:r>
      <w:r>
        <w:t>специфические</w:t>
      </w:r>
      <w:r>
        <w:rPr>
          <w:spacing w:val="-1"/>
        </w:rPr>
        <w:t xml:space="preserve"> </w:t>
      </w:r>
      <w:r>
        <w:t>ошибки</w:t>
      </w:r>
      <w:r>
        <w:rPr>
          <w:spacing w:val="-2"/>
        </w:rPr>
        <w:t xml:space="preserve"> </w:t>
      </w:r>
      <w:r>
        <w:t>приравниваются к</w:t>
      </w:r>
      <w:r>
        <w:rPr>
          <w:spacing w:val="-1"/>
        </w:rPr>
        <w:t xml:space="preserve"> </w:t>
      </w:r>
      <w:r>
        <w:t>одной</w:t>
      </w:r>
      <w:r>
        <w:rPr>
          <w:spacing w:val="-2"/>
        </w:rPr>
        <w:t xml:space="preserve"> </w:t>
      </w:r>
      <w:r>
        <w:t>орфографической</w:t>
      </w:r>
      <w:r>
        <w:rPr>
          <w:spacing w:val="-2"/>
        </w:rPr>
        <w:t xml:space="preserve"> </w:t>
      </w:r>
      <w:r>
        <w:t>ошибке.</w:t>
      </w:r>
    </w:p>
    <w:p>
      <w:pPr>
        <w:pStyle w:val="8"/>
        <w:spacing w:line="240" w:lineRule="auto"/>
        <w:ind w:left="833" w:right="574" w:firstLine="566"/>
        <w:jc w:val="both"/>
      </w:pPr>
      <w:r>
        <w:t>При</w:t>
      </w:r>
      <w:r>
        <w:rPr>
          <w:spacing w:val="1"/>
        </w:rPr>
        <w:t xml:space="preserve"> </w:t>
      </w:r>
      <w:r>
        <w:t>грамматическом</w:t>
      </w:r>
      <w:r>
        <w:rPr>
          <w:spacing w:val="1"/>
        </w:rPr>
        <w:t xml:space="preserve"> </w:t>
      </w:r>
      <w:r>
        <w:t>разборе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следующими</w:t>
      </w:r>
      <w:r>
        <w:rPr>
          <w:spacing w:val="1"/>
        </w:rPr>
        <w:t xml:space="preserve"> </w:t>
      </w:r>
      <w:r>
        <w:t>нормами:</w:t>
      </w:r>
    </w:p>
    <w:p>
      <w:pPr>
        <w:pStyle w:val="14"/>
        <w:numPr>
          <w:ilvl w:val="1"/>
          <w:numId w:val="2"/>
        </w:numPr>
        <w:tabs>
          <w:tab w:val="left" w:pos="1401"/>
        </w:tabs>
        <w:spacing w:before="0" w:after="0" w:line="240" w:lineRule="auto"/>
        <w:ind w:left="833" w:right="573" w:firstLine="0"/>
        <w:jc w:val="both"/>
        <w:rPr>
          <w:rFonts w:ascii="Symbol" w:hAnsi="Symbol"/>
          <w:sz w:val="28"/>
        </w:rPr>
      </w:pPr>
      <w:r>
        <w:rPr>
          <w:sz w:val="28"/>
        </w:rPr>
        <w:t>оценка «5» ставится, если обучающийся обнаруживает осознанное усвоение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понятий,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грамматического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разбора,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выполняет</w:t>
      </w:r>
      <w:r>
        <w:rPr>
          <w:spacing w:val="-1"/>
          <w:sz w:val="28"/>
        </w:rPr>
        <w:t xml:space="preserve"> </w:t>
      </w:r>
      <w:r>
        <w:rPr>
          <w:sz w:val="28"/>
        </w:rPr>
        <w:t>без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</w:t>
      </w:r>
      <w:r>
        <w:rPr>
          <w:spacing w:val="1"/>
          <w:sz w:val="28"/>
        </w:rPr>
        <w:t xml:space="preserve"> </w:t>
      </w:r>
      <w:r>
        <w:rPr>
          <w:sz w:val="28"/>
        </w:rPr>
        <w:t>или допускает 1-2 исправления.</w:t>
      </w:r>
    </w:p>
    <w:p>
      <w:pPr>
        <w:pStyle w:val="14"/>
        <w:numPr>
          <w:ilvl w:val="1"/>
          <w:numId w:val="2"/>
        </w:numPr>
        <w:tabs>
          <w:tab w:val="left" w:pos="1401"/>
        </w:tabs>
        <w:spacing w:before="8" w:after="0" w:line="235" w:lineRule="auto"/>
        <w:ind w:left="833" w:right="579" w:firstLine="0"/>
        <w:jc w:val="both"/>
        <w:rPr>
          <w:rFonts w:ascii="Symbol" w:hAnsi="Symbol"/>
          <w:sz w:val="28"/>
        </w:rPr>
      </w:pPr>
      <w:r>
        <w:rPr>
          <w:sz w:val="28"/>
        </w:rPr>
        <w:t>оценка «4» ставится, если обучающийся в основном обнаруживает усвоение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материала,</w:t>
      </w:r>
      <w:r>
        <w:rPr>
          <w:spacing w:val="-1"/>
          <w:sz w:val="28"/>
        </w:rPr>
        <w:t xml:space="preserve"> </w:t>
      </w:r>
      <w:r>
        <w:rPr>
          <w:sz w:val="28"/>
        </w:rPr>
        <w:t>умеет</w:t>
      </w:r>
      <w:r>
        <w:rPr>
          <w:spacing w:val="-4"/>
          <w:sz w:val="28"/>
        </w:rPr>
        <w:t xml:space="preserve"> </w:t>
      </w:r>
      <w:r>
        <w:rPr>
          <w:sz w:val="28"/>
        </w:rPr>
        <w:t>применить свои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знания, хотя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допускает</w:t>
      </w:r>
      <w:r>
        <w:rPr>
          <w:spacing w:val="-5"/>
          <w:sz w:val="28"/>
        </w:rPr>
        <w:t xml:space="preserve"> </w:t>
      </w:r>
      <w:r>
        <w:rPr>
          <w:sz w:val="28"/>
        </w:rPr>
        <w:t>2-3</w:t>
      </w:r>
      <w:r>
        <w:rPr>
          <w:spacing w:val="-3"/>
          <w:sz w:val="28"/>
        </w:rPr>
        <w:t xml:space="preserve"> </w:t>
      </w:r>
      <w:r>
        <w:rPr>
          <w:sz w:val="28"/>
        </w:rPr>
        <w:t>ошибки;</w:t>
      </w:r>
    </w:p>
    <w:p>
      <w:pPr>
        <w:pStyle w:val="14"/>
        <w:numPr>
          <w:ilvl w:val="1"/>
          <w:numId w:val="2"/>
        </w:numPr>
        <w:tabs>
          <w:tab w:val="left" w:pos="1401"/>
        </w:tabs>
        <w:spacing w:before="5" w:after="0" w:line="240" w:lineRule="auto"/>
        <w:ind w:left="833" w:right="574" w:firstLine="0"/>
        <w:jc w:val="both"/>
        <w:rPr>
          <w:rFonts w:ascii="Symbol" w:hAnsi="Symbol"/>
          <w:sz w:val="28"/>
        </w:rPr>
      </w:pP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«3»</w:t>
      </w:r>
      <w:r>
        <w:rPr>
          <w:spacing w:val="1"/>
          <w:sz w:val="28"/>
        </w:rPr>
        <w:t xml:space="preserve"> </w:t>
      </w:r>
      <w:r>
        <w:rPr>
          <w:sz w:val="28"/>
        </w:rPr>
        <w:t>ставится,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обучающийся</w:t>
      </w:r>
      <w:r>
        <w:rPr>
          <w:spacing w:val="1"/>
          <w:sz w:val="28"/>
        </w:rPr>
        <w:t xml:space="preserve"> </w:t>
      </w:r>
      <w:r>
        <w:rPr>
          <w:sz w:val="28"/>
        </w:rPr>
        <w:t>обнаруживает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недостаточное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материала,</w:t>
      </w:r>
      <w:r>
        <w:rPr>
          <w:spacing w:val="1"/>
          <w:sz w:val="28"/>
        </w:rPr>
        <w:t xml:space="preserve"> </w:t>
      </w:r>
      <w:r>
        <w:rPr>
          <w:sz w:val="28"/>
        </w:rPr>
        <w:t>затрудняется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</w:t>
      </w:r>
      <w:r>
        <w:rPr>
          <w:spacing w:val="-1"/>
          <w:sz w:val="28"/>
        </w:rPr>
        <w:t xml:space="preserve"> </w:t>
      </w:r>
      <w:r>
        <w:rPr>
          <w:sz w:val="28"/>
        </w:rPr>
        <w:t>4-5 ошибок или не</w:t>
      </w:r>
      <w:r>
        <w:rPr>
          <w:spacing w:val="1"/>
          <w:sz w:val="28"/>
        </w:rPr>
        <w:t xml:space="preserve"> </w:t>
      </w:r>
      <w:r>
        <w:rPr>
          <w:sz w:val="28"/>
        </w:rPr>
        <w:t>справляется</w:t>
      </w:r>
      <w:r>
        <w:rPr>
          <w:spacing w:val="2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одним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заданий.</w:t>
      </w:r>
    </w:p>
    <w:p>
      <w:pPr>
        <w:pStyle w:val="8"/>
        <w:spacing w:line="240" w:lineRule="auto"/>
        <w:ind w:left="833" w:right="577" w:firstLine="566"/>
        <w:jc w:val="both"/>
        <w:rPr>
          <w:b w:val="0"/>
        </w:rPr>
      </w:pPr>
      <w:r>
        <w:t>При оценке словарных диктантов следует руководствоваться следующими</w:t>
      </w:r>
      <w:r>
        <w:rPr>
          <w:spacing w:val="-67"/>
        </w:rPr>
        <w:t xml:space="preserve"> </w:t>
      </w:r>
      <w:r>
        <w:t xml:space="preserve">нормами: </w:t>
      </w:r>
      <w:r>
        <w:rPr>
          <w:b w:val="0"/>
        </w:rPr>
        <w:t>Словарные</w:t>
      </w:r>
      <w:r>
        <w:rPr>
          <w:b w:val="0"/>
          <w:spacing w:val="2"/>
        </w:rPr>
        <w:t xml:space="preserve"> </w:t>
      </w:r>
      <w:r>
        <w:rPr>
          <w:b w:val="0"/>
        </w:rPr>
        <w:t>диктанты</w:t>
      </w:r>
    </w:p>
    <w:p>
      <w:pPr>
        <w:pStyle w:val="12"/>
        <w:spacing w:line="321" w:lineRule="exact"/>
        <w:ind w:left="1400"/>
        <w:jc w:val="both"/>
      </w:pPr>
      <w:r>
        <w:t>Оценка</w:t>
      </w:r>
      <w:r>
        <w:rPr>
          <w:spacing w:val="-4"/>
        </w:rPr>
        <w:t xml:space="preserve"> </w:t>
      </w:r>
      <w:r>
        <w:t>«5»</w:t>
      </w:r>
      <w:r>
        <w:rPr>
          <w:spacing w:val="-4"/>
        </w:rPr>
        <w:t xml:space="preserve"> </w:t>
      </w:r>
      <w:r>
        <w:t>ставится,</w:t>
      </w:r>
      <w:r>
        <w:rPr>
          <w:spacing w:val="-1"/>
        </w:rPr>
        <w:t xml:space="preserve"> </w:t>
      </w:r>
      <w:r>
        <w:t>если</w:t>
      </w:r>
      <w:r>
        <w:rPr>
          <w:spacing w:val="-4"/>
        </w:rPr>
        <w:t xml:space="preserve"> </w:t>
      </w:r>
      <w:r>
        <w:t>ошибок</w:t>
      </w:r>
      <w:r>
        <w:rPr>
          <w:spacing w:val="-4"/>
        </w:rPr>
        <w:t xml:space="preserve"> </w:t>
      </w:r>
      <w:r>
        <w:t>нет.</w:t>
      </w:r>
    </w:p>
    <w:p>
      <w:pPr>
        <w:pStyle w:val="12"/>
        <w:ind w:left="1400" w:right="1840"/>
        <w:jc w:val="both"/>
      </w:pPr>
      <w:r>
        <w:t>Оценка</w:t>
      </w:r>
      <w:r>
        <w:rPr>
          <w:spacing w:val="-5"/>
        </w:rPr>
        <w:t xml:space="preserve"> </w:t>
      </w:r>
      <w:r>
        <w:t>«4»</w:t>
      </w:r>
      <w:r>
        <w:rPr>
          <w:spacing w:val="-5"/>
        </w:rPr>
        <w:t xml:space="preserve"> </w:t>
      </w:r>
      <w:r>
        <w:t>ставится,</w:t>
      </w:r>
      <w:r>
        <w:rPr>
          <w:spacing w:val="-3"/>
        </w:rPr>
        <w:t xml:space="preserve"> </w:t>
      </w:r>
      <w:r>
        <w:t>если</w:t>
      </w:r>
      <w:r>
        <w:rPr>
          <w:spacing w:val="-5"/>
        </w:rPr>
        <w:t xml:space="preserve"> </w:t>
      </w:r>
      <w:r>
        <w:t>ученик</w:t>
      </w:r>
      <w:r>
        <w:rPr>
          <w:spacing w:val="-6"/>
        </w:rPr>
        <w:t xml:space="preserve"> </w:t>
      </w:r>
      <w:r>
        <w:t>допустил</w:t>
      </w:r>
      <w:r>
        <w:rPr>
          <w:spacing w:val="-5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ошибку,</w:t>
      </w:r>
      <w:r>
        <w:rPr>
          <w:spacing w:val="-3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исправление.</w:t>
      </w:r>
      <w:r>
        <w:rPr>
          <w:spacing w:val="-68"/>
        </w:rPr>
        <w:t xml:space="preserve"> </w:t>
      </w:r>
      <w:r>
        <w:t>Оценка</w:t>
      </w:r>
      <w:r>
        <w:rPr>
          <w:spacing w:val="-5"/>
        </w:rPr>
        <w:t xml:space="preserve"> </w:t>
      </w:r>
      <w:r>
        <w:t>«3»ставится,</w:t>
      </w:r>
      <w:r>
        <w:rPr>
          <w:spacing w:val="-2"/>
        </w:rPr>
        <w:t xml:space="preserve"> </w:t>
      </w:r>
      <w:r>
        <w:t>если</w:t>
      </w:r>
      <w:r>
        <w:rPr>
          <w:spacing w:val="-5"/>
        </w:rPr>
        <w:t xml:space="preserve"> </w:t>
      </w:r>
      <w:r>
        <w:t>ученик</w:t>
      </w:r>
      <w:r>
        <w:rPr>
          <w:spacing w:val="-6"/>
        </w:rPr>
        <w:t xml:space="preserve"> </w:t>
      </w:r>
      <w:r>
        <w:t>допустил</w:t>
      </w:r>
      <w:r>
        <w:rPr>
          <w:spacing w:val="-5"/>
        </w:rPr>
        <w:t xml:space="preserve"> </w:t>
      </w:r>
      <w:r>
        <w:t>2</w:t>
      </w:r>
      <w:r>
        <w:rPr>
          <w:spacing w:val="-5"/>
        </w:rPr>
        <w:t xml:space="preserve"> </w:t>
      </w:r>
      <w:r>
        <w:t>ошибки,</w:t>
      </w:r>
      <w:r>
        <w:rPr>
          <w:spacing w:val="-3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исправление.</w:t>
      </w:r>
    </w:p>
    <w:p>
      <w:pPr>
        <w:spacing w:after="0"/>
        <w:jc w:val="both"/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7"/>
        <w:rPr>
          <w:sz w:val="11"/>
        </w:rPr>
      </w:pPr>
    </w:p>
    <w:p>
      <w:pPr>
        <w:pStyle w:val="4"/>
        <w:spacing w:before="88"/>
        <w:ind w:right="284"/>
      </w:pPr>
      <w:r>
        <w:t>Контрольная</w:t>
      </w:r>
      <w:r>
        <w:rPr>
          <w:spacing w:val="-8"/>
        </w:rPr>
        <w:t xml:space="preserve"> </w:t>
      </w:r>
      <w:r>
        <w:t>работа №</w:t>
      </w:r>
      <w:r>
        <w:rPr>
          <w:spacing w:val="-7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по теме:</w:t>
      </w:r>
      <w:r>
        <w:rPr>
          <w:spacing w:val="-4"/>
        </w:rPr>
        <w:t xml:space="preserve"> </w:t>
      </w:r>
      <w:r>
        <w:t>«Повторение».</w:t>
      </w:r>
    </w:p>
    <w:p>
      <w:pPr>
        <w:pStyle w:val="5"/>
        <w:spacing w:before="2"/>
        <w:ind w:right="275"/>
      </w:pPr>
      <w:r>
        <w:t>(вариант</w:t>
      </w:r>
      <w:r>
        <w:rPr>
          <w:spacing w:val="-6"/>
        </w:rPr>
        <w:t xml:space="preserve"> </w:t>
      </w:r>
      <w:r>
        <w:t>1,</w:t>
      </w:r>
      <w:r>
        <w:rPr>
          <w:spacing w:val="-4"/>
        </w:rPr>
        <w:t xml:space="preserve"> </w:t>
      </w:r>
      <w:r>
        <w:t>достаточный</w:t>
      </w:r>
      <w:r>
        <w:rPr>
          <w:spacing w:val="-6"/>
        </w:rPr>
        <w:t xml:space="preserve"> </w:t>
      </w:r>
      <w:r>
        <w:t>уровень)</w:t>
      </w:r>
    </w:p>
    <w:p>
      <w:pPr>
        <w:pStyle w:val="12"/>
        <w:spacing w:before="9"/>
        <w:rPr>
          <w:b/>
          <w:i/>
          <w:sz w:val="31"/>
        </w:rPr>
      </w:pPr>
    </w:p>
    <w:p>
      <w:pPr>
        <w:pStyle w:val="6"/>
        <w:spacing w:before="1"/>
        <w:ind w:left="5496" w:right="4768" w:firstLine="115"/>
      </w:pPr>
      <w:r>
        <w:t>Диктант.</w:t>
      </w:r>
    </w:p>
    <w:p>
      <w:pPr>
        <w:spacing w:before="2"/>
        <w:ind w:left="5496" w:right="4768" w:firstLine="0"/>
        <w:jc w:val="left"/>
        <w:rPr>
          <w:sz w:val="32"/>
        </w:rPr>
      </w:pPr>
      <w:r>
        <w:rPr>
          <w:sz w:val="32"/>
        </w:rPr>
        <w:t>Урожай.</w:t>
      </w:r>
    </w:p>
    <w:p>
      <w:pPr>
        <w:pStyle w:val="6"/>
        <w:ind w:right="852" w:firstLine="566"/>
        <w:jc w:val="both"/>
      </w:pPr>
      <w:r>
        <w:t>Осень. В огороде поспели овощи. Много работы у взрослых. Дети</w:t>
      </w:r>
      <w:r>
        <w:rPr>
          <w:spacing w:val="1"/>
        </w:rPr>
        <w:t xml:space="preserve"> </w:t>
      </w:r>
      <w:r>
        <w:t>им помогают. Зина</w:t>
      </w:r>
      <w:r>
        <w:rPr>
          <w:spacing w:val="80"/>
        </w:rPr>
        <w:t xml:space="preserve"> </w:t>
      </w:r>
      <w:r>
        <w:t>собирает капусту и помидоры. Витя рвёт огурцы.</w:t>
      </w:r>
      <w:r>
        <w:rPr>
          <w:spacing w:val="1"/>
        </w:rPr>
        <w:t xml:space="preserve"> </w:t>
      </w:r>
      <w:r>
        <w:t>(20</w:t>
      </w:r>
      <w:r>
        <w:rPr>
          <w:spacing w:val="1"/>
        </w:rPr>
        <w:t xml:space="preserve"> </w:t>
      </w:r>
      <w:r>
        <w:t>слов)</w:t>
      </w:r>
    </w:p>
    <w:p>
      <w:pPr>
        <w:pStyle w:val="12"/>
        <w:spacing w:before="5"/>
        <w:rPr>
          <w:sz w:val="31"/>
        </w:rPr>
      </w:pPr>
    </w:p>
    <w:p>
      <w:pPr>
        <w:pStyle w:val="7"/>
        <w:ind w:left="1400"/>
      </w:pPr>
      <w:r>
        <w:t>Грамматические</w:t>
      </w:r>
      <w:r>
        <w:rPr>
          <w:spacing w:val="-5"/>
        </w:rPr>
        <w:t xml:space="preserve"> </w:t>
      </w:r>
      <w:r>
        <w:t>задания:</w:t>
      </w:r>
    </w:p>
    <w:p>
      <w:pPr>
        <w:pStyle w:val="14"/>
        <w:numPr>
          <w:ilvl w:val="2"/>
          <w:numId w:val="2"/>
        </w:numPr>
        <w:tabs>
          <w:tab w:val="left" w:pos="1554"/>
        </w:tabs>
        <w:spacing w:before="3" w:after="0" w:line="366" w:lineRule="exact"/>
        <w:ind w:left="1553" w:right="0" w:hanging="154"/>
        <w:jc w:val="left"/>
        <w:rPr>
          <w:sz w:val="30"/>
        </w:rPr>
      </w:pPr>
      <w:r>
        <w:rPr>
          <w:sz w:val="30"/>
        </w:rPr>
        <w:t>Подчеркнуть</w:t>
      </w:r>
      <w:r>
        <w:rPr>
          <w:spacing w:val="71"/>
          <w:sz w:val="30"/>
        </w:rPr>
        <w:t xml:space="preserve"> </w:t>
      </w:r>
      <w:r>
        <w:rPr>
          <w:sz w:val="30"/>
        </w:rPr>
        <w:t>1-ю букву</w:t>
      </w:r>
      <w:r>
        <w:rPr>
          <w:spacing w:val="-3"/>
          <w:sz w:val="30"/>
        </w:rPr>
        <w:t xml:space="preserve"> </w:t>
      </w:r>
      <w:r>
        <w:rPr>
          <w:sz w:val="30"/>
        </w:rPr>
        <w:t>в</w:t>
      </w:r>
      <w:r>
        <w:rPr>
          <w:spacing w:val="-4"/>
          <w:sz w:val="30"/>
        </w:rPr>
        <w:t xml:space="preserve"> </w:t>
      </w:r>
      <w:r>
        <w:rPr>
          <w:sz w:val="30"/>
        </w:rPr>
        <w:t>каждом</w:t>
      </w:r>
      <w:r>
        <w:rPr>
          <w:spacing w:val="-4"/>
          <w:sz w:val="30"/>
        </w:rPr>
        <w:t xml:space="preserve"> </w:t>
      </w:r>
      <w:r>
        <w:rPr>
          <w:sz w:val="30"/>
        </w:rPr>
        <w:t>предложении.</w:t>
      </w:r>
    </w:p>
    <w:p>
      <w:pPr>
        <w:pStyle w:val="14"/>
        <w:numPr>
          <w:ilvl w:val="2"/>
          <w:numId w:val="2"/>
        </w:numPr>
        <w:tabs>
          <w:tab w:val="left" w:pos="1554"/>
        </w:tabs>
        <w:spacing w:before="0" w:after="0" w:line="366" w:lineRule="exact"/>
        <w:ind w:left="1553" w:right="0" w:hanging="154"/>
        <w:jc w:val="left"/>
        <w:rPr>
          <w:sz w:val="30"/>
        </w:rPr>
      </w:pPr>
      <w:r>
        <w:rPr>
          <w:sz w:val="30"/>
        </w:rPr>
        <w:t>Составить</w:t>
      </w:r>
      <w:r>
        <w:rPr>
          <w:spacing w:val="71"/>
          <w:sz w:val="30"/>
        </w:rPr>
        <w:t xml:space="preserve"> </w:t>
      </w:r>
      <w:r>
        <w:rPr>
          <w:sz w:val="30"/>
        </w:rPr>
        <w:t>схему</w:t>
      </w:r>
      <w:r>
        <w:rPr>
          <w:spacing w:val="-3"/>
          <w:sz w:val="30"/>
        </w:rPr>
        <w:t xml:space="preserve"> </w:t>
      </w:r>
      <w:r>
        <w:rPr>
          <w:sz w:val="30"/>
        </w:rPr>
        <w:t>последнего</w:t>
      </w:r>
      <w:r>
        <w:rPr>
          <w:spacing w:val="-2"/>
          <w:sz w:val="30"/>
        </w:rPr>
        <w:t xml:space="preserve"> </w:t>
      </w:r>
      <w:r>
        <w:rPr>
          <w:sz w:val="30"/>
        </w:rPr>
        <w:t>предложения.</w:t>
      </w:r>
    </w:p>
    <w:p>
      <w:pPr>
        <w:pStyle w:val="14"/>
        <w:numPr>
          <w:ilvl w:val="2"/>
          <w:numId w:val="2"/>
        </w:numPr>
        <w:tabs>
          <w:tab w:val="left" w:pos="1554"/>
        </w:tabs>
        <w:spacing w:before="2" w:after="0" w:line="240" w:lineRule="auto"/>
        <w:ind w:left="1553" w:right="0" w:hanging="154"/>
        <w:jc w:val="left"/>
        <w:rPr>
          <w:sz w:val="30"/>
        </w:rPr>
      </w:pPr>
      <w:r>
        <w:rPr>
          <w:sz w:val="30"/>
        </w:rPr>
        <w:t>Вставить</w:t>
      </w:r>
      <w:r>
        <w:rPr>
          <w:spacing w:val="-4"/>
          <w:sz w:val="30"/>
        </w:rPr>
        <w:t xml:space="preserve"> </w:t>
      </w:r>
      <w:r>
        <w:rPr>
          <w:sz w:val="30"/>
        </w:rPr>
        <w:t>пропущенные</w:t>
      </w:r>
      <w:r>
        <w:rPr>
          <w:spacing w:val="-3"/>
          <w:sz w:val="30"/>
        </w:rPr>
        <w:t xml:space="preserve"> </w:t>
      </w:r>
      <w:r>
        <w:rPr>
          <w:sz w:val="30"/>
        </w:rPr>
        <w:t>буквы.</w:t>
      </w:r>
    </w:p>
    <w:p>
      <w:pPr>
        <w:tabs>
          <w:tab w:val="left" w:pos="1937"/>
          <w:tab w:val="left" w:pos="3260"/>
          <w:tab w:val="left" w:pos="3744"/>
          <w:tab w:val="left" w:pos="4967"/>
          <w:tab w:val="left" w:pos="6407"/>
          <w:tab w:val="left" w:pos="6867"/>
        </w:tabs>
        <w:spacing w:before="1" w:line="366" w:lineRule="exact"/>
        <w:ind w:left="1400" w:right="0" w:firstLine="0"/>
        <w:jc w:val="left"/>
        <w:rPr>
          <w:i/>
          <w:sz w:val="32"/>
        </w:rPr>
      </w:pPr>
      <w:r>
        <w:rPr>
          <w:i/>
          <w:sz w:val="32"/>
        </w:rPr>
        <w:t>С</w:t>
      </w:r>
      <w:r>
        <w:rPr>
          <w:i/>
          <w:sz w:val="32"/>
          <w:u w:val="single"/>
        </w:rPr>
        <w:tab/>
      </w:r>
      <w:r>
        <w:rPr>
          <w:i/>
          <w:sz w:val="32"/>
        </w:rPr>
        <w:t>бака,</w:t>
      </w:r>
      <w:r>
        <w:rPr>
          <w:i/>
          <w:spacing w:val="76"/>
          <w:sz w:val="32"/>
        </w:rPr>
        <w:t xml:space="preserve"> </w:t>
      </w:r>
      <w:r>
        <w:rPr>
          <w:i/>
          <w:sz w:val="32"/>
        </w:rPr>
        <w:t>в</w:t>
      </w:r>
      <w:r>
        <w:rPr>
          <w:i/>
          <w:sz w:val="32"/>
          <w:u w:val="single"/>
        </w:rPr>
        <w:tab/>
      </w:r>
      <w:r>
        <w:rPr>
          <w:i/>
          <w:sz w:val="32"/>
        </w:rPr>
        <w:t>р</w:t>
      </w:r>
      <w:r>
        <w:rPr>
          <w:i/>
          <w:sz w:val="32"/>
          <w:u w:val="single"/>
        </w:rPr>
        <w:tab/>
      </w:r>
      <w:r>
        <w:rPr>
          <w:i/>
          <w:sz w:val="32"/>
        </w:rPr>
        <w:t>бей,</w:t>
      </w:r>
      <w:r>
        <w:rPr>
          <w:i/>
          <w:spacing w:val="75"/>
          <w:sz w:val="32"/>
        </w:rPr>
        <w:t xml:space="preserve"> </w:t>
      </w:r>
      <w:r>
        <w:rPr>
          <w:i/>
          <w:sz w:val="32"/>
        </w:rPr>
        <w:t>м</w:t>
      </w:r>
      <w:r>
        <w:rPr>
          <w:i/>
          <w:sz w:val="32"/>
          <w:u w:val="single"/>
        </w:rPr>
        <w:tab/>
      </w:r>
      <w:r>
        <w:rPr>
          <w:i/>
          <w:sz w:val="32"/>
        </w:rPr>
        <w:t>рковь, м</w:t>
      </w:r>
      <w:r>
        <w:rPr>
          <w:i/>
          <w:sz w:val="32"/>
          <w:u w:val="single"/>
        </w:rPr>
        <w:tab/>
      </w:r>
      <w:r>
        <w:rPr>
          <w:i/>
          <w:sz w:val="32"/>
        </w:rPr>
        <w:t>л</w:t>
      </w:r>
      <w:r>
        <w:rPr>
          <w:i/>
          <w:sz w:val="32"/>
          <w:u w:val="single"/>
        </w:rPr>
        <w:tab/>
      </w:r>
      <w:r>
        <w:rPr>
          <w:i/>
          <w:sz w:val="32"/>
        </w:rPr>
        <w:t>ко.</w:t>
      </w:r>
    </w:p>
    <w:p>
      <w:pPr>
        <w:spacing w:before="0" w:line="343" w:lineRule="exact"/>
        <w:ind w:left="1400" w:right="0" w:firstLine="0"/>
        <w:jc w:val="left"/>
        <w:rPr>
          <w:sz w:val="30"/>
        </w:rPr>
      </w:pPr>
      <w:r>
        <w:rPr>
          <w:sz w:val="30"/>
        </w:rPr>
        <w:t>Записать</w:t>
      </w:r>
      <w:r>
        <w:rPr>
          <w:spacing w:val="-1"/>
          <w:sz w:val="30"/>
        </w:rPr>
        <w:t xml:space="preserve"> </w:t>
      </w:r>
      <w:r>
        <w:rPr>
          <w:sz w:val="30"/>
        </w:rPr>
        <w:t>слова,</w:t>
      </w:r>
      <w:r>
        <w:rPr>
          <w:spacing w:val="-2"/>
          <w:sz w:val="30"/>
        </w:rPr>
        <w:t xml:space="preserve"> </w:t>
      </w:r>
      <w:r>
        <w:rPr>
          <w:sz w:val="30"/>
        </w:rPr>
        <w:t>подчеркнуть</w:t>
      </w:r>
      <w:r>
        <w:rPr>
          <w:spacing w:val="-5"/>
          <w:sz w:val="30"/>
        </w:rPr>
        <w:t xml:space="preserve"> </w:t>
      </w:r>
      <w:r>
        <w:rPr>
          <w:sz w:val="30"/>
        </w:rPr>
        <w:t>«трудную»</w:t>
      </w:r>
      <w:r>
        <w:rPr>
          <w:spacing w:val="-5"/>
          <w:sz w:val="30"/>
        </w:rPr>
        <w:t xml:space="preserve"> </w:t>
      </w:r>
      <w:r>
        <w:rPr>
          <w:sz w:val="30"/>
        </w:rPr>
        <w:t>букву,</w:t>
      </w:r>
      <w:r>
        <w:rPr>
          <w:spacing w:val="-5"/>
          <w:sz w:val="30"/>
        </w:rPr>
        <w:t xml:space="preserve"> </w:t>
      </w:r>
      <w:r>
        <w:rPr>
          <w:sz w:val="30"/>
        </w:rPr>
        <w:t>выделить</w:t>
      </w:r>
      <w:r>
        <w:rPr>
          <w:spacing w:val="-5"/>
          <w:sz w:val="30"/>
        </w:rPr>
        <w:t xml:space="preserve"> </w:t>
      </w:r>
      <w:r>
        <w:rPr>
          <w:sz w:val="30"/>
        </w:rPr>
        <w:t>ударные.</w:t>
      </w:r>
    </w:p>
    <w:p>
      <w:pPr>
        <w:pStyle w:val="12"/>
        <w:rPr>
          <w:sz w:val="32"/>
        </w:rPr>
      </w:pPr>
    </w:p>
    <w:p>
      <w:pPr>
        <w:pStyle w:val="12"/>
        <w:rPr>
          <w:sz w:val="32"/>
        </w:rPr>
      </w:pPr>
    </w:p>
    <w:p>
      <w:pPr>
        <w:pStyle w:val="12"/>
        <w:spacing w:before="1"/>
        <w:rPr>
          <w:sz w:val="32"/>
        </w:rPr>
      </w:pPr>
    </w:p>
    <w:p>
      <w:pPr>
        <w:pStyle w:val="4"/>
        <w:ind w:right="285"/>
      </w:pPr>
      <w:r>
        <w:t>Контрольная</w:t>
      </w:r>
      <w:r>
        <w:rPr>
          <w:spacing w:val="69"/>
        </w:rPr>
        <w:t xml:space="preserve"> </w:t>
      </w:r>
      <w:r>
        <w:t>работа №</w:t>
      </w:r>
      <w:r>
        <w:rPr>
          <w:spacing w:val="-9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по теме:</w:t>
      </w:r>
      <w:r>
        <w:rPr>
          <w:spacing w:val="-4"/>
        </w:rPr>
        <w:t xml:space="preserve"> </w:t>
      </w:r>
      <w:r>
        <w:t>«Повторение».</w:t>
      </w:r>
    </w:p>
    <w:p>
      <w:pPr>
        <w:pStyle w:val="5"/>
        <w:spacing w:before="2"/>
        <w:ind w:right="273"/>
      </w:pPr>
      <w:r>
        <w:t>(вариант</w:t>
      </w:r>
      <w:r>
        <w:rPr>
          <w:spacing w:val="-7"/>
        </w:rPr>
        <w:t xml:space="preserve"> </w:t>
      </w:r>
      <w:r>
        <w:t>1,</w:t>
      </w:r>
      <w:r>
        <w:rPr>
          <w:spacing w:val="-5"/>
        </w:rPr>
        <w:t xml:space="preserve"> </w:t>
      </w:r>
      <w:r>
        <w:t>минимальный</w:t>
      </w:r>
      <w:r>
        <w:rPr>
          <w:spacing w:val="-6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31"/>
        </w:rPr>
      </w:pPr>
    </w:p>
    <w:p>
      <w:pPr>
        <w:pStyle w:val="6"/>
        <w:spacing w:line="242" w:lineRule="auto"/>
        <w:ind w:left="5496" w:right="4487" w:hanging="164"/>
      </w:pPr>
      <w:r>
        <w:t>Списывание.</w:t>
      </w:r>
      <w:r>
        <w:rPr>
          <w:spacing w:val="-77"/>
        </w:rPr>
        <w:t xml:space="preserve"> </w:t>
      </w:r>
      <w:r>
        <w:t>Урожай.</w:t>
      </w:r>
    </w:p>
    <w:p>
      <w:pPr>
        <w:spacing w:before="0" w:line="240" w:lineRule="auto"/>
        <w:ind w:left="833" w:right="851" w:firstLine="566"/>
        <w:jc w:val="both"/>
        <w:rPr>
          <w:sz w:val="32"/>
        </w:rPr>
      </w:pPr>
      <w:r>
        <w:rPr>
          <w:sz w:val="32"/>
        </w:rPr>
        <w:t>Осень.</w:t>
      </w:r>
      <w:r>
        <w:rPr>
          <w:spacing w:val="1"/>
          <w:sz w:val="32"/>
        </w:rPr>
        <w:t xml:space="preserve"> </w:t>
      </w:r>
      <w:r>
        <w:rPr>
          <w:sz w:val="32"/>
        </w:rPr>
        <w:t>Поспели</w:t>
      </w:r>
      <w:r>
        <w:rPr>
          <w:spacing w:val="1"/>
          <w:sz w:val="32"/>
        </w:rPr>
        <w:t xml:space="preserve"> </w:t>
      </w:r>
      <w:r>
        <w:rPr>
          <w:sz w:val="32"/>
        </w:rPr>
        <w:t>ов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щи.</w:t>
      </w:r>
      <w:r>
        <w:rPr>
          <w:spacing w:val="1"/>
          <w:sz w:val="32"/>
        </w:rPr>
        <w:t xml:space="preserve"> </w:t>
      </w:r>
      <w:r>
        <w:rPr>
          <w:sz w:val="32"/>
        </w:rPr>
        <w:t>Много</w:t>
      </w:r>
      <w:r>
        <w:rPr>
          <w:spacing w:val="1"/>
          <w:sz w:val="32"/>
        </w:rPr>
        <w:t xml:space="preserve"> </w:t>
      </w:r>
      <w:r>
        <w:rPr>
          <w:sz w:val="32"/>
        </w:rPr>
        <w:t>работы</w:t>
      </w:r>
      <w:r>
        <w:rPr>
          <w:spacing w:val="1"/>
          <w:sz w:val="32"/>
        </w:rPr>
        <w:t xml:space="preserve"> </w:t>
      </w:r>
      <w:r>
        <w:rPr>
          <w:sz w:val="32"/>
        </w:rPr>
        <w:t>у</w:t>
      </w:r>
      <w:r>
        <w:rPr>
          <w:spacing w:val="1"/>
          <w:sz w:val="32"/>
        </w:rPr>
        <w:t xml:space="preserve"> </w:t>
      </w:r>
      <w:r>
        <w:rPr>
          <w:sz w:val="32"/>
        </w:rPr>
        <w:t>взрослых.</w:t>
      </w:r>
      <w:r>
        <w:rPr>
          <w:spacing w:val="1"/>
          <w:sz w:val="32"/>
        </w:rPr>
        <w:t xml:space="preserve"> </w:t>
      </w:r>
      <w:r>
        <w:rPr>
          <w:sz w:val="32"/>
        </w:rPr>
        <w:t>Дети</w:t>
      </w:r>
      <w:r>
        <w:rPr>
          <w:spacing w:val="1"/>
          <w:sz w:val="32"/>
        </w:rPr>
        <w:t xml:space="preserve"> </w:t>
      </w:r>
      <w:r>
        <w:rPr>
          <w:sz w:val="32"/>
        </w:rPr>
        <w:t>им</w:t>
      </w:r>
      <w:r>
        <w:rPr>
          <w:spacing w:val="1"/>
          <w:sz w:val="32"/>
        </w:rPr>
        <w:t xml:space="preserve"> </w:t>
      </w:r>
      <w:r>
        <w:rPr>
          <w:sz w:val="32"/>
        </w:rPr>
        <w:t>помогают. Зина собирает к</w:t>
      </w:r>
      <w:r>
        <w:rPr>
          <w:sz w:val="32"/>
          <w:u w:val="single"/>
        </w:rPr>
        <w:t xml:space="preserve">    </w:t>
      </w:r>
      <w:r>
        <w:rPr>
          <w:sz w:val="32"/>
        </w:rPr>
        <w:t>пусту и п</w:t>
      </w:r>
      <w:r>
        <w:rPr>
          <w:sz w:val="32"/>
          <w:u w:val="single"/>
        </w:rPr>
        <w:t xml:space="preserve">    </w:t>
      </w:r>
      <w:r>
        <w:rPr>
          <w:sz w:val="32"/>
        </w:rPr>
        <w:t>м</w:t>
      </w:r>
      <w:r>
        <w:rPr>
          <w:sz w:val="32"/>
          <w:u w:val="single"/>
        </w:rPr>
        <w:t xml:space="preserve">    </w:t>
      </w:r>
      <w:r>
        <w:rPr>
          <w:sz w:val="32"/>
        </w:rPr>
        <w:t>доры. Витя рвёт</w:t>
      </w:r>
      <w:r>
        <w:rPr>
          <w:sz w:val="32"/>
          <w:u w:val="single"/>
        </w:rPr>
        <w:t xml:space="preserve">   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гурцы.</w:t>
      </w:r>
      <w:r>
        <w:rPr>
          <w:spacing w:val="1"/>
          <w:sz w:val="32"/>
        </w:rPr>
        <w:t xml:space="preserve"> </w:t>
      </w:r>
      <w:r>
        <w:rPr>
          <w:sz w:val="32"/>
        </w:rPr>
        <w:t>(18</w:t>
      </w:r>
      <w:r>
        <w:rPr>
          <w:spacing w:val="-1"/>
          <w:sz w:val="32"/>
        </w:rPr>
        <w:t xml:space="preserve"> </w:t>
      </w:r>
      <w:r>
        <w:rPr>
          <w:sz w:val="32"/>
        </w:rPr>
        <w:t>слов)</w:t>
      </w:r>
    </w:p>
    <w:p>
      <w:pPr>
        <w:pStyle w:val="12"/>
        <w:spacing w:before="4"/>
        <w:rPr>
          <w:sz w:val="29"/>
        </w:rPr>
      </w:pPr>
    </w:p>
    <w:p>
      <w:pPr>
        <w:pStyle w:val="7"/>
      </w:pPr>
      <w:r>
        <w:t>Грамматические</w:t>
      </w:r>
      <w:r>
        <w:rPr>
          <w:spacing w:val="-5"/>
        </w:rPr>
        <w:t xml:space="preserve"> </w:t>
      </w:r>
      <w:r>
        <w:t>задания:</w:t>
      </w:r>
    </w:p>
    <w:p>
      <w:pPr>
        <w:pStyle w:val="14"/>
        <w:numPr>
          <w:ilvl w:val="2"/>
          <w:numId w:val="2"/>
        </w:numPr>
        <w:tabs>
          <w:tab w:val="left" w:pos="1554"/>
        </w:tabs>
        <w:spacing w:before="3" w:after="0" w:line="366" w:lineRule="exact"/>
        <w:ind w:left="1553" w:right="0" w:hanging="154"/>
        <w:jc w:val="left"/>
        <w:rPr>
          <w:sz w:val="30"/>
        </w:rPr>
      </w:pPr>
      <w:r>
        <w:rPr>
          <w:sz w:val="30"/>
        </w:rPr>
        <w:t>Подчеркнуть</w:t>
      </w:r>
      <w:r>
        <w:rPr>
          <w:spacing w:val="71"/>
          <w:sz w:val="30"/>
        </w:rPr>
        <w:t xml:space="preserve"> </w:t>
      </w:r>
      <w:r>
        <w:rPr>
          <w:sz w:val="30"/>
        </w:rPr>
        <w:t>1-ю букву</w:t>
      </w:r>
      <w:r>
        <w:rPr>
          <w:spacing w:val="-3"/>
          <w:sz w:val="30"/>
        </w:rPr>
        <w:t xml:space="preserve"> </w:t>
      </w:r>
      <w:r>
        <w:rPr>
          <w:sz w:val="30"/>
        </w:rPr>
        <w:t>в</w:t>
      </w:r>
      <w:r>
        <w:rPr>
          <w:spacing w:val="-4"/>
          <w:sz w:val="30"/>
        </w:rPr>
        <w:t xml:space="preserve"> </w:t>
      </w:r>
      <w:r>
        <w:rPr>
          <w:sz w:val="30"/>
        </w:rPr>
        <w:t>каждом</w:t>
      </w:r>
      <w:r>
        <w:rPr>
          <w:spacing w:val="-4"/>
          <w:sz w:val="30"/>
        </w:rPr>
        <w:t xml:space="preserve"> </w:t>
      </w:r>
      <w:r>
        <w:rPr>
          <w:sz w:val="30"/>
        </w:rPr>
        <w:t>предложении.</w:t>
      </w:r>
    </w:p>
    <w:p>
      <w:pPr>
        <w:pStyle w:val="14"/>
        <w:numPr>
          <w:ilvl w:val="2"/>
          <w:numId w:val="2"/>
        </w:numPr>
        <w:tabs>
          <w:tab w:val="left" w:pos="1554"/>
        </w:tabs>
        <w:spacing w:before="0" w:after="0" w:line="365" w:lineRule="exact"/>
        <w:ind w:left="1553" w:right="0" w:hanging="154"/>
        <w:jc w:val="left"/>
        <w:rPr>
          <w:sz w:val="30"/>
        </w:rPr>
      </w:pPr>
      <w:r>
        <w:rPr>
          <w:sz w:val="30"/>
        </w:rPr>
        <w:t>Составить</w:t>
      </w:r>
      <w:r>
        <w:rPr>
          <w:spacing w:val="70"/>
          <w:sz w:val="30"/>
        </w:rPr>
        <w:t xml:space="preserve"> </w:t>
      </w:r>
      <w:r>
        <w:rPr>
          <w:sz w:val="30"/>
        </w:rPr>
        <w:t>схему</w:t>
      </w:r>
      <w:r>
        <w:rPr>
          <w:spacing w:val="-3"/>
          <w:sz w:val="30"/>
        </w:rPr>
        <w:t xml:space="preserve"> </w:t>
      </w:r>
      <w:r>
        <w:rPr>
          <w:sz w:val="30"/>
        </w:rPr>
        <w:t>последнего</w:t>
      </w:r>
      <w:r>
        <w:rPr>
          <w:spacing w:val="-3"/>
          <w:sz w:val="30"/>
        </w:rPr>
        <w:t xml:space="preserve"> </w:t>
      </w:r>
      <w:r>
        <w:rPr>
          <w:sz w:val="30"/>
        </w:rPr>
        <w:t>предложения.</w:t>
      </w:r>
    </w:p>
    <w:p>
      <w:pPr>
        <w:pStyle w:val="14"/>
        <w:numPr>
          <w:ilvl w:val="2"/>
          <w:numId w:val="2"/>
        </w:numPr>
        <w:tabs>
          <w:tab w:val="left" w:pos="1554"/>
        </w:tabs>
        <w:spacing w:before="0" w:after="0" w:line="366" w:lineRule="exact"/>
        <w:ind w:left="1553" w:right="0" w:hanging="154"/>
        <w:jc w:val="left"/>
        <w:rPr>
          <w:sz w:val="30"/>
        </w:rPr>
      </w:pPr>
      <w:r>
        <w:rPr>
          <w:sz w:val="30"/>
        </w:rPr>
        <w:t>Вставить</w:t>
      </w:r>
      <w:r>
        <w:rPr>
          <w:spacing w:val="-4"/>
          <w:sz w:val="30"/>
        </w:rPr>
        <w:t xml:space="preserve"> </w:t>
      </w:r>
      <w:r>
        <w:rPr>
          <w:sz w:val="30"/>
        </w:rPr>
        <w:t>пропущенные</w:t>
      </w:r>
      <w:r>
        <w:rPr>
          <w:spacing w:val="-3"/>
          <w:sz w:val="30"/>
        </w:rPr>
        <w:t xml:space="preserve"> </w:t>
      </w:r>
      <w:r>
        <w:rPr>
          <w:sz w:val="30"/>
        </w:rPr>
        <w:t>буквы.</w:t>
      </w:r>
    </w:p>
    <w:tbl>
      <w:tblPr>
        <w:tblStyle w:val="11"/>
        <w:tblW w:w="0" w:type="auto"/>
        <w:tblInd w:w="112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439"/>
        <w:gridCol w:w="2439"/>
        <w:gridCol w:w="2439"/>
        <w:gridCol w:w="243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9" w:hRule="atLeast"/>
        </w:trPr>
        <w:tc>
          <w:tcPr>
            <w:tcW w:w="2439" w:type="dxa"/>
          </w:tcPr>
          <w:p>
            <w:pPr>
              <w:pStyle w:val="15"/>
              <w:ind w:left="60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12800" cy="1060450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.jpe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420" cy="1060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9" w:type="dxa"/>
          </w:tcPr>
          <w:p>
            <w:pPr>
              <w:pStyle w:val="15"/>
              <w:ind w:left="61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96595" cy="1028700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2.jpe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779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9" w:type="dxa"/>
          </w:tcPr>
          <w:p>
            <w:pPr>
              <w:pStyle w:val="15"/>
              <w:ind w:left="18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19530" cy="1078865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3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942" cy="107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9" w:type="dxa"/>
          </w:tcPr>
          <w:p>
            <w:pPr>
              <w:pStyle w:val="15"/>
              <w:spacing w:before="3"/>
              <w:ind w:left="0"/>
              <w:rPr>
                <w:sz w:val="14"/>
              </w:rPr>
            </w:pPr>
          </w:p>
          <w:p>
            <w:pPr>
              <w:pStyle w:val="15"/>
              <w:ind w:left="2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67130" cy="918845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4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253" cy="918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5" w:hRule="atLeast"/>
        </w:trPr>
        <w:tc>
          <w:tcPr>
            <w:tcW w:w="2439" w:type="dxa"/>
          </w:tcPr>
          <w:p>
            <w:pPr>
              <w:pStyle w:val="15"/>
              <w:spacing w:before="4" w:line="662" w:lineRule="exact"/>
              <w:ind w:left="398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с_бака</w:t>
            </w:r>
          </w:p>
        </w:tc>
        <w:tc>
          <w:tcPr>
            <w:tcW w:w="2439" w:type="dxa"/>
          </w:tcPr>
          <w:p>
            <w:pPr>
              <w:pStyle w:val="15"/>
              <w:spacing w:before="4" w:line="662" w:lineRule="exact"/>
              <w:ind w:left="667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за_ц</w:t>
            </w:r>
          </w:p>
        </w:tc>
        <w:tc>
          <w:tcPr>
            <w:tcW w:w="2439" w:type="dxa"/>
          </w:tcPr>
          <w:p>
            <w:pPr>
              <w:pStyle w:val="15"/>
              <w:spacing w:before="4" w:line="662" w:lineRule="exact"/>
              <w:ind w:left="36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к_рова</w:t>
            </w:r>
          </w:p>
        </w:tc>
        <w:tc>
          <w:tcPr>
            <w:tcW w:w="2439" w:type="dxa"/>
          </w:tcPr>
          <w:p>
            <w:pPr>
              <w:pStyle w:val="15"/>
              <w:spacing w:before="4" w:line="662" w:lineRule="exact"/>
              <w:ind w:left="351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в_рона</w:t>
            </w:r>
          </w:p>
        </w:tc>
      </w:tr>
    </w:tbl>
    <w:p>
      <w:pPr>
        <w:spacing w:before="0"/>
        <w:ind w:left="1400" w:right="0" w:firstLine="0"/>
        <w:jc w:val="left"/>
        <w:rPr>
          <w:sz w:val="30"/>
        </w:rPr>
      </w:pPr>
      <w:r>
        <w:rPr>
          <w:sz w:val="30"/>
        </w:rPr>
        <w:t>Записать</w:t>
      </w:r>
      <w:r>
        <w:rPr>
          <w:spacing w:val="-1"/>
          <w:sz w:val="30"/>
        </w:rPr>
        <w:t xml:space="preserve"> </w:t>
      </w:r>
      <w:r>
        <w:rPr>
          <w:sz w:val="30"/>
        </w:rPr>
        <w:t>слова,</w:t>
      </w:r>
      <w:r>
        <w:rPr>
          <w:spacing w:val="-2"/>
          <w:sz w:val="30"/>
        </w:rPr>
        <w:t xml:space="preserve"> </w:t>
      </w:r>
      <w:r>
        <w:rPr>
          <w:sz w:val="30"/>
        </w:rPr>
        <w:t>подчеркнуть</w:t>
      </w:r>
      <w:r>
        <w:rPr>
          <w:spacing w:val="-5"/>
          <w:sz w:val="30"/>
        </w:rPr>
        <w:t xml:space="preserve"> </w:t>
      </w:r>
      <w:r>
        <w:rPr>
          <w:sz w:val="30"/>
        </w:rPr>
        <w:t>«трудную»</w:t>
      </w:r>
      <w:r>
        <w:rPr>
          <w:spacing w:val="-4"/>
          <w:sz w:val="30"/>
        </w:rPr>
        <w:t xml:space="preserve"> </w:t>
      </w:r>
      <w:r>
        <w:rPr>
          <w:sz w:val="30"/>
        </w:rPr>
        <w:t>букву.</w:t>
      </w:r>
    </w:p>
    <w:p>
      <w:pPr>
        <w:spacing w:after="0"/>
        <w:jc w:val="left"/>
        <w:rPr>
          <w:sz w:val="3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2"/>
        <w:rPr>
          <w:sz w:val="11"/>
        </w:rPr>
      </w:pPr>
    </w:p>
    <w:p>
      <w:pPr>
        <w:pStyle w:val="8"/>
        <w:spacing w:before="87"/>
        <w:ind w:right="846"/>
      </w:pP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4"/>
        </w:rPr>
        <w:t xml:space="preserve"> </w:t>
      </w:r>
      <w:r>
        <w:t>«Гласные</w:t>
      </w:r>
      <w:r>
        <w:rPr>
          <w:spacing w:val="-2"/>
        </w:rPr>
        <w:t xml:space="preserve"> </w:t>
      </w:r>
      <w:r>
        <w:t>звуки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буквы. Ударение».</w:t>
      </w:r>
    </w:p>
    <w:p>
      <w:pPr>
        <w:pStyle w:val="9"/>
        <w:ind w:right="842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5"/>
        <w:rPr>
          <w:b/>
          <w:i/>
        </w:rPr>
      </w:pPr>
    </w:p>
    <w:p>
      <w:pPr>
        <w:pStyle w:val="14"/>
        <w:numPr>
          <w:ilvl w:val="0"/>
          <w:numId w:val="4"/>
        </w:numPr>
        <w:tabs>
          <w:tab w:val="left" w:pos="1540"/>
          <w:tab w:val="left" w:pos="4002"/>
        </w:tabs>
        <w:spacing w:before="0" w:after="0" w:line="240" w:lineRule="auto"/>
        <w:ind w:left="1337" w:right="566" w:hanging="360"/>
        <w:jc w:val="left"/>
        <w:rPr>
          <w:rFonts w:ascii="Calibri" w:hAnsi="Calibri"/>
          <w:b/>
          <w:sz w:val="48"/>
        </w:rPr>
      </w:pPr>
      <w:r>
        <w:rPr>
          <w:sz w:val="28"/>
        </w:rPr>
        <w:t>Прочитай</w:t>
      </w:r>
      <w:r>
        <w:rPr>
          <w:spacing w:val="21"/>
          <w:sz w:val="28"/>
        </w:rPr>
        <w:t xml:space="preserve"> </w:t>
      </w:r>
      <w:r>
        <w:rPr>
          <w:sz w:val="28"/>
        </w:rPr>
        <w:t>имена.</w:t>
      </w:r>
      <w:r>
        <w:rPr>
          <w:sz w:val="28"/>
        </w:rPr>
        <w:tab/>
      </w:r>
      <w:r>
        <w:rPr>
          <w:rFonts w:ascii="Calibri" w:hAnsi="Calibri"/>
          <w:b/>
          <w:sz w:val="52"/>
        </w:rPr>
        <w:t>Дима,</w:t>
      </w:r>
      <w:r>
        <w:rPr>
          <w:rFonts w:ascii="Calibri" w:hAnsi="Calibri"/>
          <w:b/>
          <w:spacing w:val="46"/>
          <w:sz w:val="52"/>
        </w:rPr>
        <w:t xml:space="preserve"> </w:t>
      </w:r>
      <w:r>
        <w:rPr>
          <w:rFonts w:ascii="Calibri" w:hAnsi="Calibri"/>
          <w:b/>
          <w:sz w:val="52"/>
        </w:rPr>
        <w:t>Егор,</w:t>
      </w:r>
      <w:r>
        <w:rPr>
          <w:rFonts w:ascii="Calibri" w:hAnsi="Calibri"/>
          <w:b/>
          <w:spacing w:val="47"/>
          <w:sz w:val="52"/>
        </w:rPr>
        <w:t xml:space="preserve"> </w:t>
      </w:r>
      <w:r>
        <w:rPr>
          <w:rFonts w:ascii="Calibri" w:hAnsi="Calibri"/>
          <w:b/>
          <w:sz w:val="52"/>
        </w:rPr>
        <w:t>Аня,</w:t>
      </w:r>
      <w:r>
        <w:rPr>
          <w:rFonts w:ascii="Calibri" w:hAnsi="Calibri"/>
          <w:b/>
          <w:spacing w:val="47"/>
          <w:sz w:val="52"/>
        </w:rPr>
        <w:t xml:space="preserve"> </w:t>
      </w:r>
      <w:r>
        <w:rPr>
          <w:rFonts w:ascii="Calibri" w:hAnsi="Calibri"/>
          <w:b/>
          <w:sz w:val="52"/>
        </w:rPr>
        <w:t>Ваня,</w:t>
      </w:r>
      <w:r>
        <w:rPr>
          <w:rFonts w:ascii="Calibri" w:hAnsi="Calibri"/>
          <w:b/>
          <w:spacing w:val="47"/>
          <w:sz w:val="52"/>
        </w:rPr>
        <w:t xml:space="preserve"> </w:t>
      </w:r>
      <w:r>
        <w:rPr>
          <w:rFonts w:ascii="Calibri" w:hAnsi="Calibri"/>
          <w:b/>
          <w:sz w:val="52"/>
        </w:rPr>
        <w:t>Галя,</w:t>
      </w:r>
      <w:r>
        <w:rPr>
          <w:rFonts w:ascii="Calibri" w:hAnsi="Calibri"/>
          <w:b/>
          <w:spacing w:val="-115"/>
          <w:sz w:val="52"/>
        </w:rPr>
        <w:t xml:space="preserve"> </w:t>
      </w:r>
      <w:r>
        <w:rPr>
          <w:rFonts w:ascii="Calibri" w:hAnsi="Calibri"/>
          <w:b/>
          <w:sz w:val="52"/>
        </w:rPr>
        <w:t>Боря.</w:t>
      </w:r>
    </w:p>
    <w:p>
      <w:pPr>
        <w:pStyle w:val="12"/>
        <w:spacing w:line="319" w:lineRule="exact"/>
        <w:ind w:left="833"/>
      </w:pPr>
      <w:r>
        <w:t>Запиши</w:t>
      </w:r>
      <w:r>
        <w:rPr>
          <w:spacing w:val="-4"/>
        </w:rPr>
        <w:t xml:space="preserve"> </w:t>
      </w:r>
      <w:r>
        <w:t>имена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алфавитном</w:t>
      </w:r>
      <w:r>
        <w:rPr>
          <w:spacing w:val="-4"/>
        </w:rPr>
        <w:t xml:space="preserve"> </w:t>
      </w:r>
      <w:r>
        <w:t>порядке.</w:t>
      </w:r>
    </w:p>
    <w:p>
      <w:pPr>
        <w:pStyle w:val="12"/>
        <w:rPr>
          <w:sz w:val="20"/>
        </w:rPr>
      </w:pPr>
    </w:p>
    <w:p>
      <w:pPr>
        <w:pStyle w:val="12"/>
        <w:spacing w:before="11"/>
        <w:rPr>
          <w:sz w:val="18"/>
        </w:rPr>
      </w:pPr>
      <w:r>
        <w:pict>
          <v:rect id="_x0000_s1026" o:spid="_x0000_s1026" o:spt="1" style="position:absolute;left:0pt;margin-left:55.2pt;margin-top:12.85pt;height:1.4pt;width:513.3pt;mso-position-horizontal-relative:page;mso-wrap-distance-bottom:0pt;mso-wrap-distance-top:0pt;z-index:-251628544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</w:p>
    <w:p>
      <w:pPr>
        <w:pStyle w:val="12"/>
        <w:rPr>
          <w:sz w:val="20"/>
        </w:rPr>
      </w:pPr>
    </w:p>
    <w:p>
      <w:pPr>
        <w:pStyle w:val="12"/>
        <w:spacing w:before="7"/>
        <w:rPr>
          <w:sz w:val="19"/>
        </w:rPr>
      </w:pPr>
      <w:r>
        <w:pict>
          <v:rect id="_x0000_s1027" o:spid="_x0000_s1027" o:spt="1" style="position:absolute;left:0pt;margin-left:55.2pt;margin-top:13.2pt;height:1.4pt;width:513.3pt;mso-position-horizontal-relative:page;mso-wrap-distance-bottom:0pt;mso-wrap-distance-top:0pt;z-index:-251628544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</w:p>
    <w:p>
      <w:pPr>
        <w:pStyle w:val="12"/>
        <w:rPr>
          <w:sz w:val="20"/>
        </w:rPr>
      </w:pPr>
    </w:p>
    <w:p>
      <w:pPr>
        <w:pStyle w:val="12"/>
        <w:spacing w:before="1"/>
        <w:rPr>
          <w:sz w:val="20"/>
        </w:rPr>
      </w:pPr>
    </w:p>
    <w:p>
      <w:pPr>
        <w:pStyle w:val="14"/>
        <w:numPr>
          <w:ilvl w:val="0"/>
          <w:numId w:val="4"/>
        </w:numPr>
        <w:tabs>
          <w:tab w:val="left" w:pos="1338"/>
          <w:tab w:val="left" w:pos="5337"/>
          <w:tab w:val="left" w:pos="9275"/>
        </w:tabs>
        <w:spacing w:before="0" w:after="0" w:line="240" w:lineRule="auto"/>
        <w:ind w:left="1337" w:right="566" w:hanging="360"/>
        <w:jc w:val="left"/>
        <w:rPr>
          <w:sz w:val="28"/>
        </w:rPr>
      </w:pPr>
      <w:r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3853180</wp:posOffset>
            </wp:positionH>
            <wp:positionV relativeFrom="paragraph">
              <wp:posOffset>121920</wp:posOffset>
            </wp:positionV>
            <wp:extent cx="117475" cy="117475"/>
            <wp:effectExtent l="0" t="0" r="0" b="0"/>
            <wp:wrapNone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Отметь</w:t>
      </w:r>
      <w:r>
        <w:rPr>
          <w:spacing w:val="34"/>
          <w:sz w:val="28"/>
        </w:rPr>
        <w:t xml:space="preserve"> </w:t>
      </w:r>
      <w:r>
        <w:rPr>
          <w:sz w:val="28"/>
        </w:rPr>
        <w:t>в</w:t>
      </w:r>
      <w:r>
        <w:rPr>
          <w:spacing w:val="34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36"/>
          <w:sz w:val="28"/>
        </w:rPr>
        <w:t xml:space="preserve"> </w:t>
      </w:r>
      <w:r>
        <w:rPr>
          <w:sz w:val="28"/>
        </w:rPr>
        <w:t>все</w:t>
      </w:r>
      <w:r>
        <w:rPr>
          <w:spacing w:val="37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42"/>
          <w:sz w:val="28"/>
        </w:rPr>
        <w:t xml:space="preserve"> </w:t>
      </w:r>
      <w:r>
        <w:rPr>
          <w:sz w:val="28"/>
        </w:rPr>
        <w:t>(</w:t>
      </w:r>
      <w:r>
        <w:rPr>
          <w:sz w:val="28"/>
        </w:rPr>
        <w:tab/>
      </w:r>
      <w:r>
        <w:rPr>
          <w:sz w:val="28"/>
        </w:rPr>
        <w:t>):</w:t>
      </w:r>
      <w:r>
        <w:rPr>
          <w:spacing w:val="36"/>
          <w:sz w:val="28"/>
        </w:rPr>
        <w:t xml:space="preserve"> </w:t>
      </w:r>
      <w:r>
        <w:rPr>
          <w:rFonts w:ascii="Calibri" w:hAnsi="Calibri"/>
          <w:b/>
          <w:sz w:val="52"/>
        </w:rPr>
        <w:t>огурец,</w:t>
      </w:r>
      <w:r>
        <w:rPr>
          <w:rFonts w:ascii="Calibri" w:hAnsi="Calibri"/>
          <w:b/>
          <w:spacing w:val="32"/>
          <w:sz w:val="52"/>
        </w:rPr>
        <w:t xml:space="preserve"> </w:t>
      </w:r>
      <w:r>
        <w:rPr>
          <w:rFonts w:ascii="Calibri" w:hAnsi="Calibri"/>
          <w:b/>
          <w:sz w:val="52"/>
        </w:rPr>
        <w:t>груши,</w:t>
      </w:r>
      <w:r>
        <w:rPr>
          <w:rFonts w:ascii="Calibri" w:hAnsi="Calibri"/>
          <w:b/>
          <w:sz w:val="52"/>
        </w:rPr>
        <w:tab/>
      </w:r>
      <w:r>
        <w:rPr>
          <w:rFonts w:ascii="Calibri" w:hAnsi="Calibri"/>
          <w:b/>
          <w:sz w:val="52"/>
        </w:rPr>
        <w:t>яблоко,</w:t>
      </w:r>
      <w:r>
        <w:rPr>
          <w:rFonts w:ascii="Calibri" w:hAnsi="Calibri"/>
          <w:b/>
          <w:spacing w:val="-114"/>
          <w:sz w:val="52"/>
        </w:rPr>
        <w:t xml:space="preserve"> </w:t>
      </w:r>
      <w:r>
        <w:rPr>
          <w:rFonts w:ascii="Calibri" w:hAnsi="Calibri"/>
          <w:b/>
          <w:sz w:val="52"/>
        </w:rPr>
        <w:t>помидоры,</w:t>
      </w:r>
      <w:r>
        <w:rPr>
          <w:rFonts w:ascii="Calibri" w:hAnsi="Calibri"/>
          <w:b/>
          <w:spacing w:val="-1"/>
          <w:sz w:val="52"/>
        </w:rPr>
        <w:t xml:space="preserve"> </w:t>
      </w:r>
      <w:r>
        <w:rPr>
          <w:rFonts w:ascii="Calibri" w:hAnsi="Calibri"/>
          <w:b/>
          <w:sz w:val="52"/>
        </w:rPr>
        <w:t>редиска.</w:t>
      </w:r>
      <w:r>
        <w:rPr>
          <w:rFonts w:ascii="Calibri" w:hAnsi="Calibri"/>
          <w:b/>
          <w:spacing w:val="28"/>
          <w:sz w:val="52"/>
        </w:rPr>
        <w:t xml:space="preserve"> </w:t>
      </w:r>
      <w:r>
        <w:rPr>
          <w:sz w:val="28"/>
        </w:rPr>
        <w:t>Поставь</w:t>
      </w:r>
      <w:r>
        <w:rPr>
          <w:spacing w:val="-1"/>
          <w:sz w:val="28"/>
        </w:rPr>
        <w:t xml:space="preserve"> </w:t>
      </w:r>
      <w:r>
        <w:rPr>
          <w:sz w:val="28"/>
        </w:rPr>
        <w:t>знак ударения.</w:t>
      </w:r>
    </w:p>
    <w:p>
      <w:pPr>
        <w:pStyle w:val="14"/>
        <w:numPr>
          <w:ilvl w:val="0"/>
          <w:numId w:val="4"/>
        </w:numPr>
        <w:tabs>
          <w:tab w:val="left" w:pos="1333"/>
        </w:tabs>
        <w:spacing w:before="314" w:after="0" w:line="242" w:lineRule="auto"/>
        <w:ind w:left="1332" w:right="569" w:hanging="356"/>
        <w:jc w:val="left"/>
        <w:rPr>
          <w:b/>
          <w:sz w:val="28"/>
        </w:rPr>
      </w:pPr>
      <w:r>
        <w:rPr>
          <w:sz w:val="28"/>
        </w:rPr>
        <w:t>Раздели</w:t>
      </w:r>
      <w:r>
        <w:rPr>
          <w:spacing w:val="8"/>
          <w:sz w:val="28"/>
        </w:rPr>
        <w:t xml:space="preserve"> </w:t>
      </w:r>
      <w:r>
        <w:rPr>
          <w:sz w:val="28"/>
        </w:rPr>
        <w:t>слова</w:t>
      </w:r>
      <w:r>
        <w:rPr>
          <w:spacing w:val="11"/>
          <w:sz w:val="28"/>
        </w:rPr>
        <w:t xml:space="preserve"> </w:t>
      </w:r>
      <w:r>
        <w:rPr>
          <w:sz w:val="28"/>
        </w:rPr>
        <w:t>на</w:t>
      </w:r>
      <w:r>
        <w:rPr>
          <w:spacing w:val="9"/>
          <w:sz w:val="28"/>
        </w:rPr>
        <w:t xml:space="preserve"> </w:t>
      </w:r>
      <w:r>
        <w:rPr>
          <w:sz w:val="28"/>
        </w:rPr>
        <w:t>слоги</w:t>
      </w:r>
      <w:r>
        <w:rPr>
          <w:spacing w:val="10"/>
          <w:sz w:val="28"/>
        </w:rPr>
        <w:t xml:space="preserve"> </w:t>
      </w:r>
      <w:r>
        <w:rPr>
          <w:sz w:val="28"/>
        </w:rPr>
        <w:t>для</w:t>
      </w:r>
      <w:r>
        <w:rPr>
          <w:spacing w:val="9"/>
          <w:sz w:val="28"/>
        </w:rPr>
        <w:t xml:space="preserve"> </w:t>
      </w:r>
      <w:r>
        <w:rPr>
          <w:sz w:val="28"/>
        </w:rPr>
        <w:t>переноса</w:t>
      </w:r>
      <w:r>
        <w:rPr>
          <w:spacing w:val="12"/>
          <w:sz w:val="28"/>
        </w:rPr>
        <w:t xml:space="preserve"> </w:t>
      </w:r>
      <w:r>
        <w:rPr>
          <w:sz w:val="28"/>
        </w:rPr>
        <w:t>и</w:t>
      </w:r>
      <w:r>
        <w:rPr>
          <w:spacing w:val="8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8"/>
          <w:sz w:val="28"/>
        </w:rPr>
        <w:t xml:space="preserve"> </w:t>
      </w:r>
      <w:r>
        <w:rPr>
          <w:sz w:val="28"/>
        </w:rPr>
        <w:t>их:</w:t>
      </w:r>
      <w:r>
        <w:rPr>
          <w:spacing w:val="63"/>
          <w:sz w:val="28"/>
        </w:rPr>
        <w:t xml:space="preserve"> </w:t>
      </w:r>
      <w:r>
        <w:rPr>
          <w:rFonts w:ascii="Calibri" w:hAnsi="Calibri"/>
          <w:b/>
          <w:sz w:val="52"/>
        </w:rPr>
        <w:t>собака,</w:t>
      </w:r>
      <w:r>
        <w:rPr>
          <w:rFonts w:ascii="Calibri" w:hAnsi="Calibri"/>
          <w:b/>
          <w:spacing w:val="11"/>
          <w:sz w:val="52"/>
        </w:rPr>
        <w:t xml:space="preserve"> </w:t>
      </w:r>
      <w:r>
        <w:rPr>
          <w:rFonts w:ascii="Calibri" w:hAnsi="Calibri"/>
          <w:b/>
          <w:sz w:val="52"/>
        </w:rPr>
        <w:t>ягоды,</w:t>
      </w:r>
      <w:r>
        <w:rPr>
          <w:rFonts w:ascii="Calibri" w:hAnsi="Calibri"/>
          <w:b/>
          <w:spacing w:val="-115"/>
          <w:sz w:val="52"/>
        </w:rPr>
        <w:t xml:space="preserve"> </w:t>
      </w:r>
      <w:r>
        <w:rPr>
          <w:rFonts w:ascii="Calibri" w:hAnsi="Calibri"/>
          <w:b/>
          <w:sz w:val="52"/>
        </w:rPr>
        <w:t>уроки,</w:t>
      </w:r>
      <w:r>
        <w:rPr>
          <w:rFonts w:ascii="Calibri" w:hAnsi="Calibri"/>
          <w:b/>
          <w:spacing w:val="114"/>
          <w:sz w:val="52"/>
        </w:rPr>
        <w:t xml:space="preserve"> </w:t>
      </w:r>
      <w:r>
        <w:rPr>
          <w:rFonts w:ascii="Calibri" w:hAnsi="Calibri"/>
          <w:b/>
          <w:sz w:val="52"/>
        </w:rPr>
        <w:t>лейка,</w:t>
      </w:r>
      <w:r>
        <w:rPr>
          <w:rFonts w:ascii="Calibri" w:hAnsi="Calibri"/>
          <w:b/>
          <w:spacing w:val="117"/>
          <w:sz w:val="52"/>
        </w:rPr>
        <w:t xml:space="preserve"> </w:t>
      </w:r>
      <w:r>
        <w:rPr>
          <w:rFonts w:ascii="Calibri" w:hAnsi="Calibri"/>
          <w:b/>
          <w:sz w:val="52"/>
        </w:rPr>
        <w:t>играю.</w:t>
      </w:r>
    </w:p>
    <w:p>
      <w:pPr>
        <w:pStyle w:val="12"/>
        <w:spacing w:before="3"/>
        <w:rPr>
          <w:rFonts w:ascii="Calibri"/>
          <w:b/>
          <w:sz w:val="21"/>
        </w:rPr>
      </w:pPr>
      <w:r>
        <w:pict>
          <v:shape id="_x0000_s1028" o:spid="_x0000_s1028" style="position:absolute;left:0pt;margin-left:56.65pt;margin-top:15.2pt;height:0.1pt;width:503.8pt;mso-position-horizontal-relative:page;mso-wrap-distance-bottom:0pt;mso-wrap-distance-top:0pt;z-index:-251627520;mso-width-relative:page;mso-height-relative:page;" filled="f" stroked="t" coordorigin="1133,305" coordsize="10076,0" path="m1133,305l2386,305m2391,305l3226,305m3230,305l4065,305m4070,305l4905,305m4909,305l5745,305m5749,305l6028,305m6032,305l7285,305m7289,305l8124,305m8129,305l8964,305m8969,305l9804,305m9808,305l10643,305m10648,305l10926,305m10931,305l11209,305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rFonts w:ascii="Calibri"/>
          <w:b/>
          <w:sz w:val="20"/>
        </w:rPr>
      </w:pPr>
    </w:p>
    <w:p>
      <w:pPr>
        <w:pStyle w:val="12"/>
        <w:spacing w:before="9"/>
        <w:rPr>
          <w:rFonts w:ascii="Calibri"/>
          <w:b/>
          <w:sz w:val="12"/>
        </w:rPr>
      </w:pPr>
      <w:r>
        <w:pict>
          <v:shape id="_x0000_s1029" o:spid="_x0000_s1029" style="position:absolute;left:0pt;margin-left:56.65pt;margin-top:10pt;height:0.1pt;width:504.2pt;mso-position-horizontal-relative:page;mso-wrap-distance-bottom:0pt;mso-wrap-distance-top:0pt;z-index:-251627520;mso-width-relative:page;mso-height-relative:page;" filled="f" stroked="t" coordorigin="1133,201" coordsize="10084,0" path="m1133,201l2386,201m2391,201l3226,201m3230,201l4065,201m4070,201l4905,201m4909,201l5745,201m5749,201l6028,201m6032,201l7285,201m7289,201l8124,201m8129,201l8964,201m8969,201l9804,201m9816,201l10651,201m10655,201l10934,201m10938,201l11217,201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rFonts w:ascii="Calibri"/>
          <w:b/>
          <w:sz w:val="20"/>
        </w:rPr>
      </w:pPr>
    </w:p>
    <w:p>
      <w:pPr>
        <w:pStyle w:val="14"/>
        <w:numPr>
          <w:ilvl w:val="0"/>
          <w:numId w:val="4"/>
        </w:numPr>
        <w:tabs>
          <w:tab w:val="left" w:pos="1338"/>
        </w:tabs>
        <w:spacing w:before="211" w:after="0" w:line="240" w:lineRule="auto"/>
        <w:ind w:left="1337" w:right="0" w:hanging="361"/>
        <w:jc w:val="left"/>
        <w:rPr>
          <w:sz w:val="28"/>
        </w:rPr>
      </w:pPr>
      <w:r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3631565</wp:posOffset>
            </wp:positionH>
            <wp:positionV relativeFrom="paragraph">
              <wp:posOffset>4275455</wp:posOffset>
            </wp:positionV>
            <wp:extent cx="117475" cy="117475"/>
            <wp:effectExtent l="0" t="0" r="0" b="0"/>
            <wp:wrapNone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pn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Найди</w:t>
      </w:r>
      <w:r>
        <w:rPr>
          <w:spacing w:val="-5"/>
          <w:sz w:val="28"/>
        </w:rPr>
        <w:t xml:space="preserve"> </w:t>
      </w:r>
      <w:r>
        <w:rPr>
          <w:sz w:val="28"/>
        </w:rPr>
        <w:t>одинаковые</w:t>
      </w:r>
      <w:r>
        <w:rPr>
          <w:spacing w:val="-3"/>
          <w:sz w:val="28"/>
        </w:rPr>
        <w:t xml:space="preserve"> </w:t>
      </w:r>
      <w:r>
        <w:rPr>
          <w:sz w:val="28"/>
        </w:rPr>
        <w:t>предметы.</w:t>
      </w:r>
      <w:r>
        <w:rPr>
          <w:spacing w:val="-1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6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слогам.</w:t>
      </w:r>
    </w:p>
    <w:p>
      <w:pPr>
        <w:pStyle w:val="12"/>
        <w:spacing w:before="6"/>
        <w:rPr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203835</wp:posOffset>
            </wp:positionV>
            <wp:extent cx="3192145" cy="228727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7.jpe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2330" cy="2287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rPr>
          <w:sz w:val="20"/>
        </w:rPr>
      </w:pPr>
    </w:p>
    <w:p>
      <w:pPr>
        <w:pStyle w:val="12"/>
        <w:spacing w:before="7"/>
        <w:rPr>
          <w:sz w:val="27"/>
        </w:rPr>
      </w:pPr>
      <w:r>
        <w:pict>
          <v:shape id="_x0000_s1030" o:spid="_x0000_s1030" style="position:absolute;left:0pt;margin-left:56.65pt;margin-top:18.15pt;height:0.1pt;width:503.8pt;mso-position-horizontal-relative:page;mso-wrap-distance-bottom:0pt;mso-wrap-distance-top:0pt;z-index:-251626496;mso-width-relative:page;mso-height-relative:page;" filled="f" stroked="t" coordorigin="1133,363" coordsize="10076,0" path="m1133,363l2386,363m2391,363l3226,363m3230,363l4065,363m4070,363l4905,363m4909,363l5745,363m5749,363l6028,363m6032,363l7285,363m7289,363l8124,363m8129,363l8964,363m8969,363l9804,363m9808,363l10643,363m10648,363l10926,363m10931,363l11209,363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9"/>
        <w:rPr>
          <w:sz w:val="14"/>
        </w:rPr>
      </w:pPr>
      <w:r>
        <w:pict>
          <v:shape id="_x0000_s1031" o:spid="_x0000_s1031" style="position:absolute;left:0pt;margin-left:56.65pt;margin-top:10.75pt;height:0.1pt;width:503.8pt;mso-position-horizontal-relative:page;mso-wrap-distance-bottom:0pt;mso-wrap-distance-top:0pt;z-index:-251625472;mso-width-relative:page;mso-height-relative:page;" filled="f" stroked="t" coordorigin="1133,216" coordsize="10076,0" path="m1133,216l2386,216m2391,216l3226,216m3230,216l4065,216m4070,216l4905,216m4909,216l5745,216m5749,216l6028,216m6032,216l7285,216m7289,216l8124,216m8129,216l8964,216m8969,216l9804,216m9808,216l10643,216m10648,216l10926,216m10931,216l11209,216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15"/>
        </w:rPr>
      </w:pPr>
      <w:r>
        <w:pict>
          <v:shape id="_x0000_s1032" o:spid="_x0000_s1032" style="position:absolute;left:0pt;margin-left:56.65pt;margin-top:10.95pt;height:0.1pt;width:504.05pt;mso-position-horizontal-relative:page;mso-wrap-distance-bottom:0pt;mso-wrap-distance-top:0pt;z-index:-251625472;mso-width-relative:page;mso-height-relative:page;" filled="f" stroked="t" coordorigin="1133,220" coordsize="10081,0" path="m1133,220l2386,220m2391,220l3226,220m3230,220l4065,220m4070,220l4905,220m4909,220l5745,220m5749,220l6028,220m6032,220l7285,220m7294,220l8129,220m8134,220l8969,220m8973,220l9809,220m9813,220l10648,220m10653,220l10931,220m10935,220l11214,220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15"/>
        </w:rPr>
      </w:pPr>
      <w:r>
        <w:pict>
          <v:shape id="_x0000_s1033" o:spid="_x0000_s1033" style="position:absolute;left:0pt;margin-left:56.65pt;margin-top:10.95pt;height:0.1pt;width:503.8pt;mso-position-horizontal-relative:page;mso-wrap-distance-bottom:0pt;mso-wrap-distance-top:0pt;z-index:-251624448;mso-width-relative:page;mso-height-relative:page;" filled="f" stroked="t" coordorigin="1133,220" coordsize="10076,0" path="m1133,220l2386,220m2391,220l3226,220m3230,220l4065,220m4070,220l4905,220m4909,220l5745,220m5749,220l6028,220m6032,220l7285,220m7289,220l8124,220m8129,220l8964,220m8969,220l9804,220m9808,220l10643,220m10648,220l10926,220m10931,220l11209,220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tabs>
          <w:tab w:val="left" w:pos="5668"/>
        </w:tabs>
        <w:spacing w:before="129"/>
        <w:ind w:left="833" w:right="0" w:firstLine="0"/>
        <w:jc w:val="left"/>
        <w:rPr>
          <w:sz w:val="28"/>
        </w:rPr>
      </w:pPr>
      <w:r>
        <w:rPr>
          <w:sz w:val="28"/>
        </w:rPr>
        <w:t>Отметь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гласные </w:t>
      </w:r>
      <w:r>
        <w:rPr>
          <w:b/>
          <w:sz w:val="28"/>
        </w:rPr>
        <w:t>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ю,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е, ё,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(</w:t>
      </w:r>
      <w:r>
        <w:rPr>
          <w:sz w:val="28"/>
        </w:rPr>
        <w:tab/>
      </w:r>
      <w:r>
        <w:rPr>
          <w:sz w:val="28"/>
        </w:rPr>
        <w:t>)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начале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</w:t>
      </w:r>
      <w:r>
        <w:rPr>
          <w:spacing w:val="-1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слога.</w:t>
      </w:r>
    </w:p>
    <w:p>
      <w:pPr>
        <w:spacing w:after="0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1"/>
        <w:rPr>
          <w:sz w:val="27"/>
        </w:rPr>
      </w:pPr>
    </w:p>
    <w:p>
      <w:pPr>
        <w:pStyle w:val="8"/>
        <w:spacing w:before="87" w:line="240" w:lineRule="auto"/>
        <w:ind w:right="845"/>
      </w:pP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4"/>
        </w:rPr>
        <w:t xml:space="preserve"> </w:t>
      </w:r>
      <w:r>
        <w:t>«Гласные</w:t>
      </w:r>
      <w:r>
        <w:rPr>
          <w:spacing w:val="-2"/>
        </w:rPr>
        <w:t xml:space="preserve"> </w:t>
      </w:r>
      <w:r>
        <w:t>звуки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буквы. Ударение».</w:t>
      </w:r>
    </w:p>
    <w:p>
      <w:pPr>
        <w:pStyle w:val="9"/>
        <w:spacing w:before="5"/>
        <w:ind w:right="845"/>
      </w:pPr>
      <w:r>
        <w:t>(вариант</w:t>
      </w:r>
      <w:r>
        <w:rPr>
          <w:spacing w:val="-5"/>
        </w:rPr>
        <w:t xml:space="preserve"> </w:t>
      </w:r>
      <w:r>
        <w:t>1, 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"/>
        <w:rPr>
          <w:b/>
          <w:i/>
        </w:rPr>
      </w:pPr>
    </w:p>
    <w:p>
      <w:pPr>
        <w:pStyle w:val="14"/>
        <w:numPr>
          <w:ilvl w:val="0"/>
          <w:numId w:val="5"/>
        </w:numPr>
        <w:tabs>
          <w:tab w:val="left" w:pos="1539"/>
          <w:tab w:val="left" w:pos="1540"/>
          <w:tab w:val="left" w:pos="5591"/>
          <w:tab w:val="left" w:pos="7066"/>
          <w:tab w:val="left" w:pos="8420"/>
          <w:tab w:val="left" w:pos="9981"/>
        </w:tabs>
        <w:spacing w:before="0" w:after="0" w:line="240" w:lineRule="auto"/>
        <w:ind w:left="833" w:right="562" w:firstLine="0"/>
        <w:jc w:val="left"/>
        <w:rPr>
          <w:rFonts w:ascii="Calibri" w:hAnsi="Calibri"/>
          <w:b/>
          <w:sz w:val="48"/>
        </w:rPr>
      </w:pPr>
      <w:r>
        <w:rPr>
          <w:sz w:val="28"/>
        </w:rPr>
        <w:t>Прочитай</w:t>
      </w:r>
      <w:r>
        <w:rPr>
          <w:spacing w:val="106"/>
          <w:sz w:val="28"/>
        </w:rPr>
        <w:t xml:space="preserve"> </w:t>
      </w:r>
      <w:r>
        <w:rPr>
          <w:sz w:val="28"/>
        </w:rPr>
        <w:t>имена.</w:t>
      </w:r>
      <w:r>
        <w:rPr>
          <w:spacing w:val="107"/>
          <w:sz w:val="28"/>
        </w:rPr>
        <w:t xml:space="preserve"> </w:t>
      </w:r>
      <w:r>
        <w:rPr>
          <w:rFonts w:ascii="Calibri" w:hAnsi="Calibri"/>
          <w:b/>
          <w:sz w:val="48"/>
        </w:rPr>
        <w:t>Дима,</w:t>
      </w:r>
      <w:r>
        <w:rPr>
          <w:rFonts w:ascii="Calibri" w:hAnsi="Calibri"/>
          <w:b/>
          <w:sz w:val="48"/>
        </w:rPr>
        <w:tab/>
      </w:r>
      <w:r>
        <w:rPr>
          <w:rFonts w:ascii="Calibri" w:hAnsi="Calibri"/>
          <w:b/>
          <w:sz w:val="48"/>
        </w:rPr>
        <w:t>Егор,</w:t>
      </w:r>
      <w:r>
        <w:rPr>
          <w:rFonts w:ascii="Calibri" w:hAnsi="Calibri"/>
          <w:b/>
          <w:sz w:val="48"/>
        </w:rPr>
        <w:tab/>
      </w:r>
      <w:r>
        <w:rPr>
          <w:rFonts w:ascii="Calibri" w:hAnsi="Calibri"/>
          <w:b/>
          <w:sz w:val="48"/>
        </w:rPr>
        <w:t>Аня,</w:t>
      </w:r>
      <w:r>
        <w:rPr>
          <w:rFonts w:ascii="Calibri" w:hAnsi="Calibri"/>
          <w:b/>
          <w:sz w:val="48"/>
        </w:rPr>
        <w:tab/>
      </w:r>
      <w:r>
        <w:rPr>
          <w:rFonts w:ascii="Calibri" w:hAnsi="Calibri"/>
          <w:b/>
          <w:sz w:val="48"/>
        </w:rPr>
        <w:t>Ваня,</w:t>
      </w:r>
      <w:r>
        <w:rPr>
          <w:rFonts w:ascii="Calibri" w:hAnsi="Calibri"/>
          <w:b/>
          <w:sz w:val="48"/>
        </w:rPr>
        <w:tab/>
      </w:r>
      <w:r>
        <w:rPr>
          <w:rFonts w:ascii="Calibri" w:hAnsi="Calibri"/>
          <w:b/>
          <w:spacing w:val="-1"/>
          <w:sz w:val="48"/>
        </w:rPr>
        <w:t>Галя,</w:t>
      </w:r>
      <w:r>
        <w:rPr>
          <w:rFonts w:ascii="Calibri" w:hAnsi="Calibri"/>
          <w:b/>
          <w:spacing w:val="-106"/>
          <w:sz w:val="48"/>
        </w:rPr>
        <w:t xml:space="preserve"> </w:t>
      </w:r>
      <w:r>
        <w:rPr>
          <w:rFonts w:ascii="Calibri" w:hAnsi="Calibri"/>
          <w:b/>
          <w:sz w:val="48"/>
        </w:rPr>
        <w:t>Боря.</w:t>
      </w:r>
    </w:p>
    <w:p>
      <w:pPr>
        <w:pStyle w:val="12"/>
        <w:spacing w:line="320" w:lineRule="exact"/>
        <w:ind w:left="833"/>
      </w:pPr>
      <w:r>
        <w:t>Запиши</w:t>
      </w:r>
      <w:r>
        <w:rPr>
          <w:spacing w:val="-4"/>
        </w:rPr>
        <w:t xml:space="preserve"> </w:t>
      </w:r>
      <w:r>
        <w:t>первые</w:t>
      </w:r>
      <w:r>
        <w:rPr>
          <w:spacing w:val="-3"/>
        </w:rPr>
        <w:t xml:space="preserve"> </w:t>
      </w:r>
      <w:r>
        <w:t>буквы</w:t>
      </w:r>
      <w:r>
        <w:rPr>
          <w:spacing w:val="-3"/>
        </w:rPr>
        <w:t xml:space="preserve"> </w:t>
      </w:r>
      <w:r>
        <w:t>имен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алфавиту.</w:t>
      </w:r>
    </w:p>
    <w:p>
      <w:pPr>
        <w:tabs>
          <w:tab w:val="left" w:pos="10643"/>
        </w:tabs>
        <w:spacing w:before="1"/>
        <w:ind w:left="833" w:right="0" w:firstLine="0"/>
        <w:jc w:val="left"/>
        <w:rPr>
          <w:sz w:val="28"/>
        </w:rPr>
      </w:pPr>
      <w:r>
        <w:rPr>
          <w:rFonts w:ascii="Calibri" w:hAnsi="Calibri"/>
          <w:b/>
          <w:sz w:val="48"/>
          <w:u w:val="single"/>
        </w:rPr>
        <w:t>А</w:t>
      </w:r>
      <w:r>
        <w:rPr>
          <w:rFonts w:ascii="Calibri" w:hAnsi="Calibri"/>
          <w:b/>
          <w:sz w:val="48"/>
          <w:u w:val="single"/>
        </w:rPr>
        <w:tab/>
      </w:r>
      <w:r>
        <w:rPr>
          <w:sz w:val="28"/>
        </w:rPr>
        <w:t>_</w:t>
      </w:r>
    </w:p>
    <w:p>
      <w:pPr>
        <w:pStyle w:val="14"/>
        <w:numPr>
          <w:ilvl w:val="0"/>
          <w:numId w:val="5"/>
        </w:numPr>
        <w:tabs>
          <w:tab w:val="left" w:pos="1539"/>
          <w:tab w:val="left" w:pos="1540"/>
          <w:tab w:val="left" w:pos="2623"/>
          <w:tab w:val="left" w:pos="2968"/>
          <w:tab w:val="left" w:pos="3980"/>
          <w:tab w:val="left" w:pos="4574"/>
          <w:tab w:val="left" w:pos="5759"/>
          <w:tab w:val="left" w:pos="7126"/>
          <w:tab w:val="left" w:pos="7570"/>
        </w:tabs>
        <w:spacing w:before="293" w:after="0" w:line="240" w:lineRule="auto"/>
        <w:ind w:left="833" w:right="568" w:firstLine="0"/>
        <w:jc w:val="left"/>
        <w:rPr>
          <w:sz w:val="28"/>
        </w:rPr>
      </w:pPr>
      <w: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3854450</wp:posOffset>
            </wp:positionH>
            <wp:positionV relativeFrom="paragraph">
              <wp:posOffset>309245</wp:posOffset>
            </wp:positionV>
            <wp:extent cx="117475" cy="117475"/>
            <wp:effectExtent l="0" t="0" r="0" b="0"/>
            <wp:wrapNone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8.pn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Отметь</w:t>
      </w:r>
      <w:r>
        <w:rPr>
          <w:sz w:val="28"/>
        </w:rPr>
        <w:tab/>
      </w:r>
      <w:r>
        <w:rPr>
          <w:sz w:val="28"/>
        </w:rPr>
        <w:t>в</w:t>
      </w:r>
      <w:r>
        <w:rPr>
          <w:sz w:val="28"/>
        </w:rPr>
        <w:tab/>
      </w:r>
      <w:r>
        <w:rPr>
          <w:sz w:val="28"/>
        </w:rPr>
        <w:t>словах</w:t>
      </w:r>
      <w:r>
        <w:rPr>
          <w:sz w:val="28"/>
        </w:rPr>
        <w:tab/>
      </w:r>
      <w:r>
        <w:rPr>
          <w:sz w:val="28"/>
        </w:rPr>
        <w:t>все</w:t>
      </w:r>
      <w:r>
        <w:rPr>
          <w:sz w:val="28"/>
        </w:rPr>
        <w:tab/>
      </w:r>
      <w:r>
        <w:rPr>
          <w:sz w:val="28"/>
        </w:rPr>
        <w:t>гласные</w:t>
      </w:r>
      <w:r>
        <w:rPr>
          <w:sz w:val="28"/>
        </w:rPr>
        <w:tab/>
      </w:r>
      <w:r>
        <w:rPr>
          <w:sz w:val="28"/>
        </w:rPr>
        <w:t>(</w:t>
      </w:r>
      <w:r>
        <w:rPr>
          <w:sz w:val="28"/>
        </w:rPr>
        <w:tab/>
      </w:r>
      <w:r>
        <w:rPr>
          <w:sz w:val="28"/>
        </w:rPr>
        <w:t>):</w:t>
      </w:r>
      <w:r>
        <w:rPr>
          <w:sz w:val="28"/>
        </w:rPr>
        <w:tab/>
      </w:r>
      <w:r>
        <w:rPr>
          <w:rFonts w:ascii="Calibri" w:hAnsi="Calibri"/>
          <w:b/>
          <w:sz w:val="52"/>
        </w:rPr>
        <w:t>огурец,</w:t>
      </w:r>
      <w:r>
        <w:rPr>
          <w:rFonts w:ascii="Calibri" w:hAnsi="Calibri"/>
          <w:b/>
          <w:spacing w:val="6"/>
          <w:sz w:val="52"/>
        </w:rPr>
        <w:t xml:space="preserve"> </w:t>
      </w:r>
      <w:r>
        <w:rPr>
          <w:rFonts w:ascii="Calibri" w:hAnsi="Calibri"/>
          <w:b/>
          <w:sz w:val="52"/>
        </w:rPr>
        <w:t>груши,</w:t>
      </w:r>
      <w:r>
        <w:rPr>
          <w:rFonts w:ascii="Calibri" w:hAnsi="Calibri"/>
          <w:b/>
          <w:spacing w:val="-115"/>
          <w:sz w:val="52"/>
        </w:rPr>
        <w:t xml:space="preserve"> </w:t>
      </w:r>
      <w:r>
        <w:rPr>
          <w:rFonts w:ascii="Calibri" w:hAnsi="Calibri"/>
          <w:b/>
          <w:sz w:val="52"/>
        </w:rPr>
        <w:t>яблоко,</w:t>
      </w:r>
      <w:r>
        <w:rPr>
          <w:rFonts w:ascii="Calibri" w:hAnsi="Calibri"/>
          <w:b/>
          <w:spacing w:val="-6"/>
          <w:sz w:val="52"/>
        </w:rPr>
        <w:t xml:space="preserve"> </w:t>
      </w:r>
      <w:r>
        <w:rPr>
          <w:rFonts w:ascii="Calibri" w:hAnsi="Calibri"/>
          <w:b/>
          <w:sz w:val="52"/>
        </w:rPr>
        <w:t>помидоры, редиска.</w:t>
      </w:r>
      <w:r>
        <w:rPr>
          <w:rFonts w:ascii="Calibri" w:hAnsi="Calibri"/>
          <w:b/>
          <w:spacing w:val="24"/>
          <w:sz w:val="52"/>
        </w:rPr>
        <w:t xml:space="preserve"> </w:t>
      </w:r>
      <w:r>
        <w:rPr>
          <w:sz w:val="28"/>
        </w:rPr>
        <w:t>Поставь</w:t>
      </w:r>
      <w:r>
        <w:rPr>
          <w:spacing w:val="-3"/>
          <w:sz w:val="28"/>
        </w:rPr>
        <w:t xml:space="preserve"> </w:t>
      </w:r>
      <w:r>
        <w:rPr>
          <w:sz w:val="28"/>
        </w:rPr>
        <w:t>знак ударения.</w:t>
      </w:r>
    </w:p>
    <w:p>
      <w:pPr>
        <w:pStyle w:val="12"/>
        <w:rPr>
          <w:sz w:val="56"/>
        </w:rPr>
      </w:pPr>
    </w:p>
    <w:p>
      <w:pPr>
        <w:pStyle w:val="14"/>
        <w:numPr>
          <w:ilvl w:val="0"/>
          <w:numId w:val="5"/>
        </w:numPr>
        <w:tabs>
          <w:tab w:val="left" w:pos="1539"/>
          <w:tab w:val="left" w:pos="1540"/>
          <w:tab w:val="left" w:pos="7531"/>
        </w:tabs>
        <w:spacing w:before="1" w:after="0" w:line="240" w:lineRule="auto"/>
        <w:ind w:left="1539" w:right="0" w:hanging="707"/>
        <w:jc w:val="left"/>
        <w:rPr>
          <w:sz w:val="28"/>
        </w:rPr>
      </w:pPr>
      <w:r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4788535</wp:posOffset>
            </wp:positionH>
            <wp:positionV relativeFrom="paragraph">
              <wp:posOffset>53975</wp:posOffset>
            </wp:positionV>
            <wp:extent cx="117475" cy="117475"/>
            <wp:effectExtent l="0" t="0" r="0" b="0"/>
            <wp:wrapNone/>
            <wp:docPr id="17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9.pn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Прочитай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слова.</w:t>
      </w:r>
      <w:r>
        <w:rPr>
          <w:spacing w:val="2"/>
          <w:sz w:val="28"/>
        </w:rPr>
        <w:t xml:space="preserve"> </w:t>
      </w:r>
      <w:r>
        <w:rPr>
          <w:sz w:val="28"/>
        </w:rPr>
        <w:t>Отметь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4"/>
          <w:sz w:val="28"/>
        </w:rPr>
        <w:t xml:space="preserve"> </w:t>
      </w:r>
      <w:r>
        <w:rPr>
          <w:sz w:val="28"/>
        </w:rPr>
        <w:t>(</w:t>
      </w:r>
      <w:r>
        <w:rPr>
          <w:sz w:val="28"/>
        </w:rPr>
        <w:tab/>
      </w:r>
      <w:r>
        <w:rPr>
          <w:sz w:val="28"/>
        </w:rPr>
        <w:t>).</w:t>
      </w:r>
    </w:p>
    <w:p>
      <w:pPr>
        <w:pStyle w:val="12"/>
        <w:spacing w:before="4"/>
        <w:rPr>
          <w:sz w:val="10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758190</wp:posOffset>
            </wp:positionH>
            <wp:positionV relativeFrom="paragraph">
              <wp:posOffset>100330</wp:posOffset>
            </wp:positionV>
            <wp:extent cx="4066540" cy="873125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0.jpeg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6297" cy="8731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spacing w:before="127"/>
        <w:ind w:left="833"/>
      </w:pPr>
      <w:r>
        <w:t>Запиши</w:t>
      </w:r>
      <w:r>
        <w:rPr>
          <w:spacing w:val="60"/>
        </w:rPr>
        <w:t xml:space="preserve"> </w:t>
      </w:r>
      <w:r>
        <w:t>слова,</w:t>
      </w:r>
      <w:r>
        <w:rPr>
          <w:spacing w:val="-2"/>
        </w:rPr>
        <w:t xml:space="preserve"> </w:t>
      </w:r>
      <w:r>
        <w:t>которые</w:t>
      </w:r>
      <w:r>
        <w:rPr>
          <w:spacing w:val="-4"/>
        </w:rPr>
        <w:t xml:space="preserve"> </w:t>
      </w:r>
      <w:r>
        <w:t>правильно</w:t>
      </w:r>
      <w:r>
        <w:rPr>
          <w:spacing w:val="-5"/>
        </w:rPr>
        <w:t xml:space="preserve"> </w:t>
      </w:r>
      <w:r>
        <w:t>разделены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переноса.</w:t>
      </w:r>
    </w:p>
    <w:p>
      <w:pPr>
        <w:pStyle w:val="12"/>
        <w:rPr>
          <w:sz w:val="20"/>
        </w:rPr>
      </w:pPr>
    </w:p>
    <w:p>
      <w:pPr>
        <w:pStyle w:val="12"/>
        <w:spacing w:before="8"/>
        <w:rPr>
          <w:sz w:val="17"/>
        </w:rPr>
      </w:pPr>
      <w:r>
        <w:pict>
          <v:shape id="_x0000_s1034" o:spid="_x0000_s1034" style="position:absolute;left:0pt;margin-left:56.65pt;margin-top:12.45pt;height:0.1pt;width:503.8pt;mso-position-horizontal-relative:page;mso-wrap-distance-bottom:0pt;mso-wrap-distance-top:0pt;z-index:-251623424;mso-width-relative:page;mso-height-relative:page;" filled="f" stroked="t" coordorigin="1133,249" coordsize="10076,0" path="m1133,249l2386,249m2391,249l3226,249m3230,249l4065,249m4070,249l4905,249m4909,249l5745,249m5749,249l6028,249m6032,249l7285,249m7289,249l8124,249m8129,249l8964,249m8969,249l9804,249m9808,249l10643,249m10648,249l10926,249m10931,249l11209,249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15"/>
        </w:rPr>
      </w:pPr>
      <w:r>
        <w:pict>
          <v:shape id="_x0000_s1035" o:spid="_x0000_s1035" style="position:absolute;left:0pt;margin-left:56.65pt;margin-top:10.95pt;height:0.1pt;width:504.2pt;mso-position-horizontal-relative:page;mso-wrap-distance-bottom:0pt;mso-wrap-distance-top:0pt;z-index:-251623424;mso-width-relative:page;mso-height-relative:page;" filled="f" stroked="t" coordorigin="1133,220" coordsize="10084,0" path="m1133,220l2386,220m2391,220l3226,220m3230,220l4065,220m4070,220l4905,220m4909,220l5466,220m5470,220l5748,220m5752,220l6031,220m6035,220l7288,220m7293,220l8128,220m8132,220l8967,220m8972,220l9807,220m9816,220l10651,220m10655,220l10934,220m10938,220l11217,220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4"/>
        <w:numPr>
          <w:ilvl w:val="0"/>
          <w:numId w:val="5"/>
        </w:numPr>
        <w:tabs>
          <w:tab w:val="left" w:pos="1693"/>
        </w:tabs>
        <w:spacing w:before="221" w:after="0" w:line="240" w:lineRule="auto"/>
        <w:ind w:left="1692" w:right="0" w:hanging="361"/>
        <w:jc w:val="left"/>
        <w:rPr>
          <w:b/>
          <w:sz w:val="28"/>
        </w:rPr>
      </w:pPr>
      <w:r>
        <w:rPr>
          <w:sz w:val="28"/>
        </w:rPr>
        <w:t>Прочитай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вставь</w:t>
      </w:r>
      <w:r>
        <w:rPr>
          <w:spacing w:val="-5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5"/>
          <w:sz w:val="28"/>
        </w:rPr>
        <w:t xml:space="preserve"> </w:t>
      </w:r>
      <w:r>
        <w:rPr>
          <w:b/>
          <w:sz w:val="28"/>
        </w:rPr>
        <w:t>я, ю, е,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ё.</w:t>
      </w:r>
    </w:p>
    <w:p>
      <w:pPr>
        <w:pStyle w:val="12"/>
        <w:spacing w:before="1"/>
        <w:rPr>
          <w:b/>
        </w:rPr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13"/>
        <w:gridCol w:w="2209"/>
        <w:gridCol w:w="2214"/>
        <w:gridCol w:w="2209"/>
        <w:gridCol w:w="221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3" w:hRule="atLeast"/>
        </w:trPr>
        <w:tc>
          <w:tcPr>
            <w:tcW w:w="2213" w:type="dxa"/>
          </w:tcPr>
          <w:p>
            <w:pPr>
              <w:pStyle w:val="15"/>
              <w:spacing w:before="9"/>
              <w:ind w:left="0"/>
              <w:rPr>
                <w:b/>
                <w:sz w:val="29"/>
              </w:rPr>
            </w:pPr>
          </w:p>
          <w:p>
            <w:pPr>
              <w:pStyle w:val="15"/>
              <w:ind w:left="109" w:right="-2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15720" cy="859155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11.jpe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813" cy="859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9" w:type="dxa"/>
          </w:tcPr>
          <w:p>
            <w:pPr>
              <w:pStyle w:val="15"/>
              <w:ind w:left="1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35380" cy="1078865"/>
                  <wp:effectExtent l="0" t="0" r="0" b="0"/>
                  <wp:docPr id="23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12.pn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847" cy="107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4" w:type="dxa"/>
          </w:tcPr>
          <w:p>
            <w:pPr>
              <w:pStyle w:val="15"/>
              <w:spacing w:before="1"/>
              <w:ind w:left="0"/>
              <w:rPr>
                <w:b/>
                <w:sz w:val="5"/>
              </w:rPr>
            </w:pPr>
          </w:p>
          <w:p>
            <w:pPr>
              <w:pStyle w:val="15"/>
              <w:ind w:left="16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55065" cy="882015"/>
                  <wp:effectExtent l="0" t="0" r="0" b="0"/>
                  <wp:docPr id="25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13.pn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487" cy="882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9" w:type="dxa"/>
          </w:tcPr>
          <w:p>
            <w:pPr>
              <w:pStyle w:val="15"/>
              <w:spacing w:before="2"/>
              <w:ind w:left="0"/>
              <w:rPr>
                <w:b/>
                <w:sz w:val="7"/>
              </w:rPr>
            </w:pPr>
          </w:p>
          <w:p>
            <w:pPr>
              <w:pStyle w:val="15"/>
              <w:ind w:left="15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01420" cy="969010"/>
                  <wp:effectExtent l="0" t="0" r="0" b="0"/>
                  <wp:docPr id="27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14.png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1684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4" w:type="dxa"/>
          </w:tcPr>
          <w:p>
            <w:pPr>
              <w:pStyle w:val="15"/>
              <w:ind w:left="10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2510" cy="1078865"/>
                  <wp:effectExtent l="0" t="0" r="0" b="0"/>
                  <wp:docPr id="29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15.pn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050" cy="107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7" w:hRule="atLeast"/>
        </w:trPr>
        <w:tc>
          <w:tcPr>
            <w:tcW w:w="2213" w:type="dxa"/>
          </w:tcPr>
          <w:p>
            <w:pPr>
              <w:pStyle w:val="15"/>
              <w:spacing w:line="683" w:lineRule="exact"/>
              <w:ind w:left="321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по_</w:t>
            </w:r>
            <w:r>
              <w:rPr>
                <w:rFonts w:ascii="Calibri" w:hAnsi="Calibri"/>
                <w:b/>
                <w:spacing w:val="-1"/>
                <w:sz w:val="56"/>
              </w:rPr>
              <w:t xml:space="preserve"> </w:t>
            </w:r>
            <w:r>
              <w:rPr>
                <w:rFonts w:ascii="Calibri" w:hAnsi="Calibri"/>
                <w:b/>
                <w:sz w:val="56"/>
              </w:rPr>
              <w:t>зд</w:t>
            </w:r>
          </w:p>
        </w:tc>
        <w:tc>
          <w:tcPr>
            <w:tcW w:w="2209" w:type="dxa"/>
          </w:tcPr>
          <w:p>
            <w:pPr>
              <w:pStyle w:val="15"/>
              <w:spacing w:line="683" w:lineRule="exact"/>
              <w:ind w:left="47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_</w:t>
            </w:r>
            <w:r>
              <w:rPr>
                <w:rFonts w:ascii="Calibri" w:hAnsi="Calibri"/>
                <w:b/>
                <w:spacing w:val="-3"/>
                <w:sz w:val="56"/>
              </w:rPr>
              <w:t xml:space="preserve"> </w:t>
            </w:r>
            <w:r>
              <w:rPr>
                <w:rFonts w:ascii="Calibri" w:hAnsi="Calibri"/>
                <w:b/>
                <w:sz w:val="56"/>
              </w:rPr>
              <w:t>лка</w:t>
            </w:r>
          </w:p>
        </w:tc>
        <w:tc>
          <w:tcPr>
            <w:tcW w:w="2214" w:type="dxa"/>
          </w:tcPr>
          <w:p>
            <w:pPr>
              <w:pStyle w:val="15"/>
              <w:spacing w:line="683" w:lineRule="exact"/>
              <w:ind w:left="509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зме_</w:t>
            </w:r>
          </w:p>
        </w:tc>
        <w:tc>
          <w:tcPr>
            <w:tcW w:w="2209" w:type="dxa"/>
          </w:tcPr>
          <w:p>
            <w:pPr>
              <w:pStyle w:val="15"/>
              <w:spacing w:line="683" w:lineRule="exact"/>
              <w:ind w:left="312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игра_т</w:t>
            </w:r>
          </w:p>
        </w:tc>
        <w:tc>
          <w:tcPr>
            <w:tcW w:w="2214" w:type="dxa"/>
          </w:tcPr>
          <w:p>
            <w:pPr>
              <w:pStyle w:val="15"/>
              <w:spacing w:line="683" w:lineRule="exact"/>
              <w:ind w:left="230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_блоко</w:t>
            </w:r>
          </w:p>
        </w:tc>
      </w:tr>
    </w:tbl>
    <w:p>
      <w:pPr>
        <w:pStyle w:val="12"/>
        <w:spacing w:before="9"/>
        <w:rPr>
          <w:b/>
          <w:sz w:val="27"/>
        </w:rPr>
      </w:pPr>
    </w:p>
    <w:p>
      <w:pPr>
        <w:pStyle w:val="12"/>
        <w:tabs>
          <w:tab w:val="left" w:pos="5135"/>
          <w:tab w:val="left" w:pos="5509"/>
        </w:tabs>
        <w:ind w:left="833"/>
      </w:pPr>
      <w:r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3523615</wp:posOffset>
            </wp:positionH>
            <wp:positionV relativeFrom="paragraph">
              <wp:posOffset>24130</wp:posOffset>
            </wp:positionV>
            <wp:extent cx="117475" cy="117475"/>
            <wp:effectExtent l="0" t="0" r="0" b="0"/>
            <wp:wrapNone/>
            <wp:docPr id="31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5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Отметь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словах</w:t>
      </w:r>
      <w:r>
        <w:rPr>
          <w:spacing w:val="-2"/>
        </w:rPr>
        <w:t xml:space="preserve"> </w:t>
      </w:r>
      <w:r>
        <w:t>гласные</w:t>
      </w:r>
      <w:r>
        <w:rPr>
          <w:spacing w:val="1"/>
        </w:rPr>
        <w:t xml:space="preserve"> </w:t>
      </w:r>
      <w:r>
        <w:rPr>
          <w:b/>
        </w:rPr>
        <w:t>я, ю,</w:t>
      </w:r>
      <w:r>
        <w:rPr>
          <w:b/>
          <w:spacing w:val="1"/>
        </w:rPr>
        <w:t xml:space="preserve"> </w:t>
      </w:r>
      <w:r>
        <w:rPr>
          <w:b/>
        </w:rPr>
        <w:t>е,</w:t>
      </w:r>
      <w:r>
        <w:rPr>
          <w:b/>
          <w:spacing w:val="1"/>
        </w:rPr>
        <w:t xml:space="preserve"> </w:t>
      </w:r>
      <w:r>
        <w:rPr>
          <w:b/>
        </w:rPr>
        <w:t>ё</w:t>
      </w:r>
      <w:r>
        <w:rPr>
          <w:b/>
        </w:rPr>
        <w:tab/>
      </w:r>
      <w:r>
        <w:t>(</w:t>
      </w:r>
      <w:r>
        <w:tab/>
      </w:r>
      <w:r>
        <w:t>)</w:t>
      </w:r>
      <w:r>
        <w:rPr>
          <w:spacing w:val="-9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начале</w:t>
      </w:r>
      <w:r>
        <w:rPr>
          <w:spacing w:val="-1"/>
        </w:rPr>
        <w:t xml:space="preserve"> </w:t>
      </w:r>
      <w:r>
        <w:t>слова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слога.</w:t>
      </w:r>
    </w:p>
    <w:p>
      <w:pPr>
        <w:spacing w:after="0"/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6"/>
        <w:rPr>
          <w:sz w:val="23"/>
        </w:rPr>
      </w:pPr>
    </w:p>
    <w:p>
      <w:pPr>
        <w:pStyle w:val="8"/>
        <w:spacing w:before="86" w:line="240" w:lineRule="auto"/>
        <w:ind w:left="1102" w:right="849"/>
      </w:pPr>
      <w:r>
        <w:t>Проверочная</w:t>
      </w:r>
      <w:r>
        <w:rPr>
          <w:spacing w:val="-6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теме:</w:t>
      </w:r>
      <w:r>
        <w:rPr>
          <w:spacing w:val="-4"/>
        </w:rPr>
        <w:t xml:space="preserve"> </w:t>
      </w:r>
      <w:r>
        <w:t>«Твёрдые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мягкие</w:t>
      </w:r>
      <w:r>
        <w:rPr>
          <w:spacing w:val="-3"/>
        </w:rPr>
        <w:t xml:space="preserve"> </w:t>
      </w:r>
      <w:r>
        <w:t>согласные».</w:t>
      </w:r>
    </w:p>
    <w:p>
      <w:pPr>
        <w:pStyle w:val="9"/>
        <w:spacing w:before="1"/>
        <w:ind w:right="842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8"/>
        <w:rPr>
          <w:b/>
          <w:i/>
          <w:sz w:val="23"/>
        </w:rPr>
      </w:pPr>
    </w:p>
    <w:p>
      <w:pPr>
        <w:pStyle w:val="14"/>
        <w:numPr>
          <w:ilvl w:val="0"/>
          <w:numId w:val="6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стихотворение.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-5"/>
          <w:sz w:val="28"/>
        </w:rPr>
        <w:t xml:space="preserve"> </w:t>
      </w:r>
      <w:r>
        <w:rPr>
          <w:sz w:val="28"/>
        </w:rPr>
        <w:t>нужную</w:t>
      </w:r>
      <w:r>
        <w:rPr>
          <w:spacing w:val="-6"/>
          <w:sz w:val="28"/>
        </w:rPr>
        <w:t xml:space="preserve"> </w:t>
      </w:r>
      <w:r>
        <w:rPr>
          <w:sz w:val="28"/>
        </w:rPr>
        <w:t>гласную.</w:t>
      </w:r>
    </w:p>
    <w:p>
      <w:pPr>
        <w:pStyle w:val="12"/>
        <w:spacing w:before="5"/>
        <w:rPr>
          <w:sz w:val="11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780415</wp:posOffset>
            </wp:positionH>
            <wp:positionV relativeFrom="paragraph">
              <wp:posOffset>107950</wp:posOffset>
            </wp:positionV>
            <wp:extent cx="3510280" cy="2299335"/>
            <wp:effectExtent l="0" t="0" r="0" b="0"/>
            <wp:wrapTopAndBottom/>
            <wp:docPr id="33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16.jpe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0284" cy="2299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tabs>
          <w:tab w:val="left" w:pos="5668"/>
        </w:tabs>
        <w:ind w:left="833"/>
      </w:pPr>
      <w:r>
        <w:t>Отметь в</w:t>
      </w:r>
      <w:r>
        <w:rPr>
          <w:spacing w:val="-3"/>
        </w:rPr>
        <w:t xml:space="preserve"> </w:t>
      </w:r>
      <w:r>
        <w:t>словах</w:t>
      </w:r>
      <w:r>
        <w:rPr>
          <w:spacing w:val="-1"/>
        </w:rPr>
        <w:t xml:space="preserve"> </w:t>
      </w:r>
      <w:r>
        <w:t>гласные</w:t>
      </w:r>
      <w:r>
        <w:rPr>
          <w:spacing w:val="1"/>
        </w:rPr>
        <w:t xml:space="preserve"> </w:t>
      </w:r>
      <w:r>
        <w:rPr>
          <w:b/>
        </w:rPr>
        <w:t>я,</w:t>
      </w:r>
      <w:r>
        <w:rPr>
          <w:b/>
          <w:spacing w:val="1"/>
        </w:rPr>
        <w:t xml:space="preserve"> </w:t>
      </w:r>
      <w:r>
        <w:rPr>
          <w:b/>
        </w:rPr>
        <w:t>ю,</w:t>
      </w:r>
      <w:r>
        <w:rPr>
          <w:b/>
          <w:spacing w:val="1"/>
        </w:rPr>
        <w:t xml:space="preserve"> </w:t>
      </w:r>
      <w:r>
        <w:rPr>
          <w:b/>
        </w:rPr>
        <w:t>е, ё,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-1"/>
        </w:rPr>
        <w:t xml:space="preserve"> </w:t>
      </w:r>
      <w:r>
        <w:t>(</w:t>
      </w:r>
      <w:r>
        <w:tab/>
      </w:r>
      <w:r>
        <w:t>).</w:t>
      </w:r>
      <w:r>
        <w:rPr>
          <w:spacing w:val="65"/>
        </w:rPr>
        <w:t xml:space="preserve"> </w:t>
      </w:r>
      <w:r>
        <w:t>Подчеркни</w:t>
      </w:r>
      <w:r>
        <w:rPr>
          <w:spacing w:val="-4"/>
        </w:rPr>
        <w:t xml:space="preserve"> </w:t>
      </w:r>
      <w:r>
        <w:t>мягкие</w:t>
      </w:r>
      <w:r>
        <w:rPr>
          <w:spacing w:val="-3"/>
        </w:rPr>
        <w:t xml:space="preserve"> </w:t>
      </w:r>
      <w:r>
        <w:t>(=)</w:t>
      </w:r>
      <w:r>
        <w:rPr>
          <w:spacing w:val="-6"/>
        </w:rPr>
        <w:t xml:space="preserve"> </w:t>
      </w:r>
      <w:r>
        <w:t>согласные.</w:t>
      </w:r>
    </w:p>
    <w:p>
      <w:pPr>
        <w:pStyle w:val="12"/>
        <w:rPr>
          <w:sz w:val="30"/>
        </w:rPr>
      </w:pPr>
    </w:p>
    <w:p>
      <w:pPr>
        <w:pStyle w:val="12"/>
        <w:spacing w:before="9"/>
        <w:rPr>
          <w:sz w:val="24"/>
        </w:rPr>
      </w:pPr>
    </w:p>
    <w:p>
      <w:pPr>
        <w:pStyle w:val="14"/>
        <w:numPr>
          <w:ilvl w:val="0"/>
          <w:numId w:val="6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3629660</wp:posOffset>
            </wp:positionH>
            <wp:positionV relativeFrom="paragraph">
              <wp:posOffset>-563880</wp:posOffset>
            </wp:positionV>
            <wp:extent cx="117475" cy="117475"/>
            <wp:effectExtent l="0" t="0" r="0" b="0"/>
            <wp:wrapNone/>
            <wp:docPr id="3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8.pn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475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Чётко</w:t>
      </w:r>
      <w:r>
        <w:rPr>
          <w:spacing w:val="-5"/>
          <w:sz w:val="28"/>
        </w:rPr>
        <w:t xml:space="preserve"> </w:t>
      </w: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пары</w:t>
      </w:r>
      <w:r>
        <w:rPr>
          <w:spacing w:val="-5"/>
          <w:sz w:val="28"/>
        </w:rPr>
        <w:t xml:space="preserve"> </w:t>
      </w:r>
      <w:r>
        <w:rPr>
          <w:sz w:val="28"/>
        </w:rPr>
        <w:t>твёрдых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мягких</w:t>
      </w:r>
      <w:r>
        <w:rPr>
          <w:spacing w:val="-4"/>
          <w:sz w:val="28"/>
        </w:rPr>
        <w:t xml:space="preserve"> </w:t>
      </w:r>
      <w:r>
        <w:rPr>
          <w:sz w:val="28"/>
        </w:rPr>
        <w:t>согласных.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Закончи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12"/>
        <w:spacing w:before="6"/>
        <w:rPr>
          <w:sz w:val="29"/>
        </w:rPr>
      </w:pPr>
    </w:p>
    <w:tbl>
      <w:tblPr>
        <w:tblStyle w:val="11"/>
        <w:tblW w:w="0" w:type="auto"/>
        <w:tblInd w:w="1318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17"/>
        <w:gridCol w:w="2054"/>
        <w:gridCol w:w="2515"/>
        <w:gridCol w:w="170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5" w:hRule="atLeast"/>
        </w:trPr>
        <w:tc>
          <w:tcPr>
            <w:tcW w:w="1717" w:type="dxa"/>
          </w:tcPr>
          <w:p>
            <w:pPr>
              <w:pStyle w:val="15"/>
              <w:spacing w:line="386" w:lineRule="exact"/>
              <w:ind w:left="200"/>
              <w:rPr>
                <w:b/>
                <w:sz w:val="36"/>
              </w:rPr>
            </w:pPr>
            <w:r>
              <w:rPr>
                <w:b/>
                <w:sz w:val="36"/>
              </w:rPr>
              <w:t>р</w:t>
            </w:r>
            <w:r>
              <w:rPr>
                <w:b/>
                <w:spacing w:val="2"/>
                <w:sz w:val="36"/>
              </w:rPr>
              <w:t xml:space="preserve"> </w:t>
            </w:r>
            <w:r>
              <w:rPr>
                <w:b/>
                <w:sz w:val="36"/>
              </w:rPr>
              <w:t>-</w:t>
            </w:r>
            <w:r>
              <w:rPr>
                <w:b/>
                <w:spacing w:val="2"/>
                <w:sz w:val="36"/>
              </w:rPr>
              <w:t xml:space="preserve"> </w:t>
            </w:r>
            <w:r>
              <w:rPr>
                <w:b/>
                <w:sz w:val="36"/>
              </w:rPr>
              <w:t>рь</w:t>
            </w:r>
          </w:p>
        </w:tc>
        <w:tc>
          <w:tcPr>
            <w:tcW w:w="2054" w:type="dxa"/>
          </w:tcPr>
          <w:p>
            <w:pPr>
              <w:pStyle w:val="15"/>
              <w:spacing w:line="386" w:lineRule="exact"/>
              <w:ind w:left="465"/>
              <w:rPr>
                <w:b/>
                <w:sz w:val="36"/>
              </w:rPr>
            </w:pPr>
            <w:r>
              <w:rPr>
                <w:b/>
                <w:sz w:val="36"/>
              </w:rPr>
              <w:t>н</w:t>
            </w:r>
            <w:r>
              <w:rPr>
                <w:b/>
                <w:spacing w:val="-2"/>
                <w:sz w:val="36"/>
              </w:rPr>
              <w:t xml:space="preserve"> </w:t>
            </w:r>
            <w:r>
              <w:rPr>
                <w:b/>
                <w:sz w:val="36"/>
              </w:rPr>
              <w:t>- нь</w:t>
            </w:r>
          </w:p>
        </w:tc>
        <w:tc>
          <w:tcPr>
            <w:tcW w:w="2515" w:type="dxa"/>
          </w:tcPr>
          <w:p>
            <w:pPr>
              <w:pStyle w:val="15"/>
              <w:spacing w:line="386" w:lineRule="exact"/>
              <w:ind w:left="683"/>
              <w:rPr>
                <w:b/>
                <w:sz w:val="36"/>
              </w:rPr>
            </w:pPr>
            <w:r>
              <w:rPr>
                <w:b/>
                <w:sz w:val="36"/>
              </w:rPr>
              <w:t>с</w:t>
            </w:r>
            <w:r>
              <w:rPr>
                <w:b/>
                <w:spacing w:val="-2"/>
                <w:sz w:val="36"/>
              </w:rPr>
              <w:t xml:space="preserve"> </w:t>
            </w:r>
            <w:r>
              <w:rPr>
                <w:b/>
                <w:sz w:val="36"/>
              </w:rPr>
              <w:t>- сь</w:t>
            </w:r>
          </w:p>
        </w:tc>
        <w:tc>
          <w:tcPr>
            <w:tcW w:w="1705" w:type="dxa"/>
          </w:tcPr>
          <w:p>
            <w:pPr>
              <w:pStyle w:val="15"/>
              <w:spacing w:line="386" w:lineRule="exact"/>
              <w:ind w:left="434"/>
              <w:rPr>
                <w:b/>
                <w:sz w:val="36"/>
              </w:rPr>
            </w:pPr>
            <w:r>
              <w:rPr>
                <w:b/>
                <w:sz w:val="36"/>
              </w:rPr>
              <w:t>л - ль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2" w:hRule="atLeast"/>
        </w:trPr>
        <w:tc>
          <w:tcPr>
            <w:tcW w:w="1717" w:type="dxa"/>
          </w:tcPr>
          <w:p>
            <w:pPr>
              <w:pStyle w:val="15"/>
              <w:spacing w:line="393" w:lineRule="exact"/>
              <w:ind w:left="200"/>
              <w:rPr>
                <w:sz w:val="36"/>
              </w:rPr>
            </w:pPr>
            <w:r>
              <w:rPr>
                <w:sz w:val="36"/>
              </w:rPr>
              <w:t>зве__</w:t>
            </w:r>
          </w:p>
        </w:tc>
        <w:tc>
          <w:tcPr>
            <w:tcW w:w="2054" w:type="dxa"/>
          </w:tcPr>
          <w:p>
            <w:pPr>
              <w:pStyle w:val="15"/>
              <w:spacing w:line="393" w:lineRule="exact"/>
              <w:ind w:left="465"/>
              <w:rPr>
                <w:sz w:val="36"/>
              </w:rPr>
            </w:pPr>
            <w:r>
              <w:rPr>
                <w:sz w:val="36"/>
              </w:rPr>
              <w:t>ого__</w:t>
            </w:r>
          </w:p>
        </w:tc>
        <w:tc>
          <w:tcPr>
            <w:tcW w:w="2515" w:type="dxa"/>
          </w:tcPr>
          <w:p>
            <w:pPr>
              <w:pStyle w:val="15"/>
              <w:spacing w:line="393" w:lineRule="exact"/>
              <w:ind w:left="683"/>
              <w:rPr>
                <w:sz w:val="36"/>
              </w:rPr>
            </w:pPr>
            <w:r>
              <w:rPr>
                <w:sz w:val="36"/>
              </w:rPr>
              <w:t>кара__</w:t>
            </w:r>
          </w:p>
        </w:tc>
        <w:tc>
          <w:tcPr>
            <w:tcW w:w="1705" w:type="dxa"/>
          </w:tcPr>
          <w:p>
            <w:pPr>
              <w:pStyle w:val="15"/>
              <w:spacing w:line="393" w:lineRule="exact"/>
              <w:ind w:left="434"/>
              <w:rPr>
                <w:sz w:val="36"/>
              </w:rPr>
            </w:pPr>
            <w:r>
              <w:rPr>
                <w:sz w:val="36"/>
              </w:rPr>
              <w:t>пена__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2" w:hRule="atLeast"/>
        </w:trPr>
        <w:tc>
          <w:tcPr>
            <w:tcW w:w="1717" w:type="dxa"/>
          </w:tcPr>
          <w:p>
            <w:pPr>
              <w:pStyle w:val="15"/>
              <w:spacing w:line="393" w:lineRule="exact"/>
              <w:ind w:left="200"/>
              <w:rPr>
                <w:sz w:val="36"/>
              </w:rPr>
            </w:pPr>
            <w:r>
              <w:rPr>
                <w:sz w:val="36"/>
              </w:rPr>
              <w:t>узо__</w:t>
            </w:r>
          </w:p>
        </w:tc>
        <w:tc>
          <w:tcPr>
            <w:tcW w:w="2054" w:type="dxa"/>
          </w:tcPr>
          <w:p>
            <w:pPr>
              <w:pStyle w:val="15"/>
              <w:spacing w:line="393" w:lineRule="exact"/>
              <w:ind w:left="465"/>
              <w:rPr>
                <w:sz w:val="36"/>
              </w:rPr>
            </w:pPr>
            <w:r>
              <w:rPr>
                <w:sz w:val="36"/>
              </w:rPr>
              <w:t>осе__</w:t>
            </w:r>
          </w:p>
        </w:tc>
        <w:tc>
          <w:tcPr>
            <w:tcW w:w="2515" w:type="dxa"/>
          </w:tcPr>
          <w:p>
            <w:pPr>
              <w:pStyle w:val="15"/>
              <w:spacing w:line="393" w:lineRule="exact"/>
              <w:ind w:left="683"/>
              <w:rPr>
                <w:sz w:val="36"/>
              </w:rPr>
            </w:pPr>
            <w:r>
              <w:rPr>
                <w:sz w:val="36"/>
              </w:rPr>
              <w:t>ло__</w:t>
            </w:r>
          </w:p>
        </w:tc>
        <w:tc>
          <w:tcPr>
            <w:tcW w:w="1705" w:type="dxa"/>
          </w:tcPr>
          <w:p>
            <w:pPr>
              <w:pStyle w:val="15"/>
              <w:spacing w:line="393" w:lineRule="exact"/>
              <w:ind w:left="434"/>
              <w:rPr>
                <w:sz w:val="36"/>
              </w:rPr>
            </w:pPr>
            <w:r>
              <w:rPr>
                <w:sz w:val="36"/>
              </w:rPr>
              <w:t>мете__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5" w:hRule="atLeast"/>
        </w:trPr>
        <w:tc>
          <w:tcPr>
            <w:tcW w:w="1717" w:type="dxa"/>
          </w:tcPr>
          <w:p>
            <w:pPr>
              <w:pStyle w:val="15"/>
              <w:spacing w:line="386" w:lineRule="exact"/>
              <w:ind w:left="200"/>
              <w:rPr>
                <w:sz w:val="36"/>
              </w:rPr>
            </w:pPr>
            <w:r>
              <w:rPr>
                <w:sz w:val="36"/>
              </w:rPr>
              <w:t>янва__</w:t>
            </w:r>
          </w:p>
        </w:tc>
        <w:tc>
          <w:tcPr>
            <w:tcW w:w="2054" w:type="dxa"/>
          </w:tcPr>
          <w:p>
            <w:pPr>
              <w:pStyle w:val="15"/>
              <w:spacing w:line="386" w:lineRule="exact"/>
              <w:ind w:left="465"/>
              <w:rPr>
                <w:sz w:val="36"/>
              </w:rPr>
            </w:pPr>
            <w:r>
              <w:rPr>
                <w:sz w:val="36"/>
              </w:rPr>
              <w:t>кра__</w:t>
            </w:r>
          </w:p>
        </w:tc>
        <w:tc>
          <w:tcPr>
            <w:tcW w:w="2515" w:type="dxa"/>
          </w:tcPr>
          <w:p>
            <w:pPr>
              <w:pStyle w:val="15"/>
              <w:spacing w:line="386" w:lineRule="exact"/>
              <w:ind w:left="683"/>
              <w:rPr>
                <w:sz w:val="36"/>
              </w:rPr>
            </w:pPr>
            <w:r>
              <w:rPr>
                <w:sz w:val="36"/>
              </w:rPr>
              <w:t>автобу__</w:t>
            </w:r>
          </w:p>
        </w:tc>
        <w:tc>
          <w:tcPr>
            <w:tcW w:w="1705" w:type="dxa"/>
          </w:tcPr>
          <w:p>
            <w:pPr>
              <w:pStyle w:val="15"/>
              <w:spacing w:line="386" w:lineRule="exact"/>
              <w:ind w:left="434"/>
              <w:rPr>
                <w:sz w:val="36"/>
              </w:rPr>
            </w:pPr>
            <w:r>
              <w:rPr>
                <w:sz w:val="36"/>
              </w:rPr>
              <w:t>апре__</w:t>
            </w:r>
          </w:p>
        </w:tc>
      </w:tr>
    </w:tbl>
    <w:p>
      <w:pPr>
        <w:pStyle w:val="12"/>
        <w:rPr>
          <w:sz w:val="36"/>
        </w:rPr>
      </w:pPr>
    </w:p>
    <w:p>
      <w:pPr>
        <w:pStyle w:val="12"/>
        <w:spacing w:before="1"/>
        <w:ind w:left="833"/>
      </w:pPr>
      <w:r>
        <w:t>Подчеркни</w:t>
      </w:r>
      <w:r>
        <w:rPr>
          <w:spacing w:val="-4"/>
        </w:rPr>
        <w:t xml:space="preserve"> </w:t>
      </w:r>
      <w:r>
        <w:t>мягкие</w:t>
      </w:r>
      <w:r>
        <w:rPr>
          <w:spacing w:val="-2"/>
        </w:rPr>
        <w:t xml:space="preserve"> </w:t>
      </w:r>
      <w:r>
        <w:t>согласные</w:t>
      </w:r>
      <w:r>
        <w:rPr>
          <w:spacing w:val="65"/>
        </w:rPr>
        <w:t xml:space="preserve"> </w:t>
      </w:r>
      <w:r>
        <w:t>(=)</w:t>
      </w:r>
      <w:r>
        <w:rPr>
          <w:spacing w:val="-4"/>
        </w:rPr>
        <w:t xml:space="preserve"> </w:t>
      </w:r>
      <w:r>
        <w:t>вместе</w:t>
      </w:r>
      <w:r>
        <w:rPr>
          <w:spacing w:val="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ь.</w:t>
      </w:r>
    </w:p>
    <w:p>
      <w:pPr>
        <w:pStyle w:val="12"/>
        <w:rPr>
          <w:sz w:val="30"/>
        </w:rPr>
      </w:pPr>
    </w:p>
    <w:p>
      <w:pPr>
        <w:pStyle w:val="12"/>
        <w:spacing w:before="10"/>
        <w:rPr>
          <w:sz w:val="25"/>
        </w:rPr>
      </w:pPr>
    </w:p>
    <w:p>
      <w:pPr>
        <w:pStyle w:val="14"/>
        <w:numPr>
          <w:ilvl w:val="0"/>
          <w:numId w:val="6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Спрячь</w:t>
      </w:r>
      <w:r>
        <w:rPr>
          <w:spacing w:val="-5"/>
          <w:sz w:val="28"/>
        </w:rPr>
        <w:t xml:space="preserve"> </w:t>
      </w:r>
      <w:r>
        <w:rPr>
          <w:sz w:val="28"/>
        </w:rPr>
        <w:t>мягкий</w:t>
      </w:r>
      <w:r>
        <w:rPr>
          <w:spacing w:val="-2"/>
          <w:sz w:val="28"/>
        </w:rPr>
        <w:t xml:space="preserve"> </w:t>
      </w:r>
      <w:r>
        <w:rPr>
          <w:sz w:val="28"/>
        </w:rPr>
        <w:t>знак</w:t>
      </w:r>
      <w:r>
        <w:rPr>
          <w:spacing w:val="-2"/>
          <w:sz w:val="28"/>
        </w:rPr>
        <w:t xml:space="preserve"> </w:t>
      </w:r>
      <w:r>
        <w:rPr>
          <w:sz w:val="28"/>
        </w:rPr>
        <w:t>(ь)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середину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12"/>
        <w:spacing w:before="1"/>
        <w:rPr>
          <w:sz w:val="21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178435</wp:posOffset>
            </wp:positionV>
            <wp:extent cx="3995420" cy="2435225"/>
            <wp:effectExtent l="0" t="0" r="0" b="0"/>
            <wp:wrapTopAndBottom/>
            <wp:docPr id="3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7.jpe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5638" cy="2434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1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2"/>
        <w:rPr>
          <w:sz w:val="11"/>
        </w:rPr>
      </w:pPr>
    </w:p>
    <w:p>
      <w:pPr>
        <w:pStyle w:val="12"/>
        <w:spacing w:before="87"/>
        <w:ind w:left="833"/>
      </w:pPr>
      <w:r>
        <w:t>Подчеркни</w:t>
      </w:r>
      <w:r>
        <w:rPr>
          <w:spacing w:val="-4"/>
        </w:rPr>
        <w:t xml:space="preserve"> </w:t>
      </w:r>
      <w:r>
        <w:t>мягкие</w:t>
      </w:r>
      <w:r>
        <w:rPr>
          <w:spacing w:val="-3"/>
        </w:rPr>
        <w:t xml:space="preserve"> </w:t>
      </w:r>
      <w:r>
        <w:t>согласные</w:t>
      </w:r>
      <w:r>
        <w:rPr>
          <w:spacing w:val="65"/>
        </w:rPr>
        <w:t xml:space="preserve"> </w:t>
      </w:r>
      <w:r>
        <w:t>(=)</w:t>
      </w:r>
      <w:r>
        <w:rPr>
          <w:spacing w:val="-5"/>
        </w:rPr>
        <w:t xml:space="preserve"> </w:t>
      </w:r>
      <w:r>
        <w:t>вместе</w:t>
      </w:r>
      <w:r>
        <w:rPr>
          <w:spacing w:val="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ь.</w:t>
      </w:r>
    </w:p>
    <w:p>
      <w:pPr>
        <w:pStyle w:val="12"/>
        <w:rPr>
          <w:sz w:val="30"/>
        </w:rPr>
      </w:pPr>
    </w:p>
    <w:p>
      <w:pPr>
        <w:pStyle w:val="12"/>
        <w:rPr>
          <w:sz w:val="43"/>
        </w:rPr>
      </w:pPr>
    </w:p>
    <w:p>
      <w:pPr>
        <w:pStyle w:val="8"/>
        <w:spacing w:line="240" w:lineRule="auto"/>
        <w:ind w:left="1102" w:right="849"/>
      </w:pPr>
      <w:r>
        <w:t>Проверочная</w:t>
      </w:r>
      <w:r>
        <w:rPr>
          <w:spacing w:val="-6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теме:</w:t>
      </w:r>
      <w:r>
        <w:rPr>
          <w:spacing w:val="-4"/>
        </w:rPr>
        <w:t xml:space="preserve"> </w:t>
      </w:r>
      <w:r>
        <w:t>«Твёрдые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мягкие</w:t>
      </w:r>
      <w:r>
        <w:rPr>
          <w:spacing w:val="-3"/>
        </w:rPr>
        <w:t xml:space="preserve"> </w:t>
      </w:r>
      <w:r>
        <w:t>согласные».</w:t>
      </w:r>
    </w:p>
    <w:p>
      <w:pPr>
        <w:pStyle w:val="9"/>
        <w:spacing w:before="1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27"/>
        </w:rPr>
      </w:pPr>
    </w:p>
    <w:p>
      <w:pPr>
        <w:pStyle w:val="14"/>
        <w:numPr>
          <w:ilvl w:val="0"/>
          <w:numId w:val="7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1176655</wp:posOffset>
            </wp:positionH>
            <wp:positionV relativeFrom="paragraph">
              <wp:posOffset>280035</wp:posOffset>
            </wp:positionV>
            <wp:extent cx="1548130" cy="1435100"/>
            <wp:effectExtent l="0" t="0" r="0" b="0"/>
            <wp:wrapTopAndBottom/>
            <wp:docPr id="3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18.jpe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8377" cy="14354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Выбери</w:t>
      </w:r>
      <w:r>
        <w:rPr>
          <w:spacing w:val="-3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мягкими</w:t>
      </w:r>
      <w:r>
        <w:rPr>
          <w:spacing w:val="-3"/>
          <w:sz w:val="28"/>
        </w:rPr>
        <w:t xml:space="preserve"> </w:t>
      </w:r>
      <w:r>
        <w:rPr>
          <w:sz w:val="28"/>
        </w:rPr>
        <w:t>согласными.</w:t>
      </w:r>
    </w:p>
    <w:p>
      <w:pPr>
        <w:pStyle w:val="12"/>
        <w:spacing w:after="3"/>
        <w:ind w:left="1553"/>
      </w:pPr>
      <w:r>
        <w:t>Запиши</w:t>
      </w:r>
      <w:r>
        <w:rPr>
          <w:spacing w:val="-5"/>
        </w:rPr>
        <w:t xml:space="preserve"> </w:t>
      </w:r>
      <w:r>
        <w:t>эти</w:t>
      </w:r>
      <w:r>
        <w:rPr>
          <w:spacing w:val="-5"/>
        </w:rPr>
        <w:t xml:space="preserve"> </w:t>
      </w:r>
      <w:r>
        <w:t>гласные.</w:t>
      </w:r>
    </w:p>
    <w:tbl>
      <w:tblPr>
        <w:tblStyle w:val="11"/>
        <w:tblW w:w="0" w:type="auto"/>
        <w:tblInd w:w="145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66"/>
        <w:gridCol w:w="566"/>
        <w:gridCol w:w="566"/>
        <w:gridCol w:w="567"/>
        <w:gridCol w:w="5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0" w:hRule="atLeast"/>
        </w:trPr>
        <w:tc>
          <w:tcPr>
            <w:tcW w:w="566" w:type="dxa"/>
          </w:tcPr>
          <w:p>
            <w:pPr>
              <w:pStyle w:val="15"/>
              <w:ind w:left="0"/>
              <w:rPr>
                <w:sz w:val="32"/>
              </w:rPr>
            </w:pPr>
          </w:p>
        </w:tc>
        <w:tc>
          <w:tcPr>
            <w:tcW w:w="566" w:type="dxa"/>
          </w:tcPr>
          <w:p>
            <w:pPr>
              <w:pStyle w:val="15"/>
              <w:ind w:left="0"/>
              <w:rPr>
                <w:sz w:val="32"/>
              </w:rPr>
            </w:pPr>
          </w:p>
        </w:tc>
        <w:tc>
          <w:tcPr>
            <w:tcW w:w="566" w:type="dxa"/>
          </w:tcPr>
          <w:p>
            <w:pPr>
              <w:pStyle w:val="15"/>
              <w:ind w:left="0"/>
              <w:rPr>
                <w:sz w:val="32"/>
              </w:rPr>
            </w:pPr>
          </w:p>
        </w:tc>
        <w:tc>
          <w:tcPr>
            <w:tcW w:w="567" w:type="dxa"/>
          </w:tcPr>
          <w:p>
            <w:pPr>
              <w:pStyle w:val="15"/>
              <w:ind w:left="0"/>
              <w:rPr>
                <w:sz w:val="32"/>
              </w:rPr>
            </w:pPr>
          </w:p>
        </w:tc>
        <w:tc>
          <w:tcPr>
            <w:tcW w:w="566" w:type="dxa"/>
          </w:tcPr>
          <w:p>
            <w:pPr>
              <w:pStyle w:val="15"/>
              <w:ind w:left="0"/>
              <w:rPr>
                <w:sz w:val="32"/>
              </w:rPr>
            </w:pPr>
          </w:p>
        </w:tc>
      </w:tr>
    </w:tbl>
    <w:p>
      <w:pPr>
        <w:pStyle w:val="12"/>
        <w:spacing w:before="8"/>
        <w:rPr>
          <w:sz w:val="27"/>
        </w:rPr>
      </w:pPr>
    </w:p>
    <w:p>
      <w:pPr>
        <w:pStyle w:val="12"/>
        <w:spacing w:before="1"/>
        <w:ind w:left="1553"/>
      </w:pPr>
      <w:r>
        <w:t>Вставь</w:t>
      </w:r>
      <w:r>
        <w:rPr>
          <w:spacing w:val="-7"/>
        </w:rPr>
        <w:t xml:space="preserve"> </w:t>
      </w:r>
      <w:r>
        <w:t>эти</w:t>
      </w:r>
      <w:r>
        <w:rPr>
          <w:spacing w:val="-4"/>
        </w:rPr>
        <w:t xml:space="preserve"> </w:t>
      </w:r>
      <w:r>
        <w:t>гласные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слова.</w:t>
      </w:r>
    </w:p>
    <w:p>
      <w:pPr>
        <w:pStyle w:val="12"/>
        <w:spacing w:before="6"/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132"/>
        <w:gridCol w:w="2142"/>
        <w:gridCol w:w="2233"/>
        <w:gridCol w:w="2363"/>
        <w:gridCol w:w="219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3" w:hRule="atLeast"/>
        </w:trPr>
        <w:tc>
          <w:tcPr>
            <w:tcW w:w="2132" w:type="dxa"/>
          </w:tcPr>
          <w:p>
            <w:pPr>
              <w:pStyle w:val="15"/>
              <w:spacing w:before="4"/>
              <w:ind w:left="0"/>
              <w:rPr>
                <w:sz w:val="4"/>
              </w:rPr>
            </w:pPr>
          </w:p>
          <w:p>
            <w:pPr>
              <w:pStyle w:val="15"/>
              <w:ind w:left="1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41375" cy="909320"/>
                  <wp:effectExtent l="0" t="0" r="0" b="0"/>
                  <wp:docPr id="41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19.jpe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660" cy="909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2" w:type="dxa"/>
          </w:tcPr>
          <w:p>
            <w:pPr>
              <w:pStyle w:val="15"/>
              <w:ind w:left="10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10285" cy="977900"/>
                  <wp:effectExtent l="0" t="0" r="0" b="0"/>
                  <wp:docPr id="43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20.jpeg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851" cy="978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</w:tcPr>
          <w:p>
            <w:pPr>
              <w:pStyle w:val="15"/>
              <w:spacing w:before="11"/>
              <w:ind w:left="0"/>
              <w:rPr>
                <w:sz w:val="21"/>
              </w:rPr>
            </w:pPr>
          </w:p>
          <w:p>
            <w:pPr>
              <w:pStyle w:val="15"/>
              <w:ind w:left="24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60120" cy="790575"/>
                  <wp:effectExtent l="0" t="0" r="0" b="0"/>
                  <wp:docPr id="45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21.png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20" cy="790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3" w:type="dxa"/>
          </w:tcPr>
          <w:p>
            <w:pPr>
              <w:pStyle w:val="15"/>
              <w:ind w:left="10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62075" cy="767715"/>
                  <wp:effectExtent l="0" t="0" r="0" b="0"/>
                  <wp:docPr id="47" name="image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22.pn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463" cy="768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0" w:type="dxa"/>
          </w:tcPr>
          <w:p>
            <w:pPr>
              <w:pStyle w:val="15"/>
              <w:ind w:left="35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20750" cy="1062990"/>
                  <wp:effectExtent l="0" t="0" r="0" b="0"/>
                  <wp:docPr id="49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23.jpeg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957" cy="106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2" w:hRule="atLeast"/>
        </w:trPr>
        <w:tc>
          <w:tcPr>
            <w:tcW w:w="2132" w:type="dxa"/>
          </w:tcPr>
          <w:p>
            <w:pPr>
              <w:pStyle w:val="15"/>
              <w:spacing w:line="683" w:lineRule="exact"/>
              <w:ind w:left="503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кл_в</w:t>
            </w:r>
          </w:p>
        </w:tc>
        <w:tc>
          <w:tcPr>
            <w:tcW w:w="2142" w:type="dxa"/>
          </w:tcPr>
          <w:p>
            <w:pPr>
              <w:pStyle w:val="15"/>
              <w:spacing w:line="683" w:lineRule="exact"/>
              <w:ind w:left="350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л_йка</w:t>
            </w:r>
          </w:p>
        </w:tc>
        <w:tc>
          <w:tcPr>
            <w:tcW w:w="2233" w:type="dxa"/>
          </w:tcPr>
          <w:p>
            <w:pPr>
              <w:pStyle w:val="15"/>
              <w:spacing w:line="683" w:lineRule="exact"/>
              <w:ind w:left="104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л_гушка</w:t>
            </w:r>
          </w:p>
        </w:tc>
        <w:tc>
          <w:tcPr>
            <w:tcW w:w="2363" w:type="dxa"/>
          </w:tcPr>
          <w:p>
            <w:pPr>
              <w:pStyle w:val="15"/>
              <w:spacing w:line="683" w:lineRule="exact"/>
              <w:ind w:left="393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бл_ны</w:t>
            </w:r>
          </w:p>
        </w:tc>
        <w:tc>
          <w:tcPr>
            <w:tcW w:w="2190" w:type="dxa"/>
          </w:tcPr>
          <w:p>
            <w:pPr>
              <w:pStyle w:val="15"/>
              <w:spacing w:line="683" w:lineRule="exact"/>
              <w:ind w:left="104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вер_вка</w:t>
            </w:r>
          </w:p>
        </w:tc>
      </w:tr>
    </w:tbl>
    <w:p>
      <w:pPr>
        <w:pStyle w:val="12"/>
        <w:ind w:left="833"/>
      </w:pPr>
      <w:r>
        <w:t>Подчеркни</w:t>
      </w:r>
      <w:r>
        <w:rPr>
          <w:spacing w:val="-8"/>
        </w:rPr>
        <w:t xml:space="preserve"> </w:t>
      </w:r>
      <w:r>
        <w:t>мягкие</w:t>
      </w:r>
      <w:r>
        <w:rPr>
          <w:spacing w:val="-7"/>
        </w:rPr>
        <w:t xml:space="preserve"> </w:t>
      </w:r>
      <w:r>
        <w:t>(=)</w:t>
      </w:r>
      <w:r>
        <w:rPr>
          <w:spacing w:val="-9"/>
        </w:rPr>
        <w:t xml:space="preserve"> </w:t>
      </w:r>
      <w:r>
        <w:t>согласные.</w:t>
      </w:r>
    </w:p>
    <w:p>
      <w:pPr>
        <w:pStyle w:val="12"/>
        <w:spacing w:before="2"/>
      </w:pPr>
    </w:p>
    <w:p>
      <w:pPr>
        <w:pStyle w:val="14"/>
        <w:numPr>
          <w:ilvl w:val="0"/>
          <w:numId w:val="7"/>
        </w:numPr>
        <w:tabs>
          <w:tab w:val="left" w:pos="1539"/>
          <w:tab w:val="left" w:pos="1540"/>
        </w:tabs>
        <w:spacing w:before="0" w:after="2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Чётко</w:t>
      </w:r>
      <w:r>
        <w:rPr>
          <w:spacing w:val="-4"/>
          <w:sz w:val="28"/>
        </w:rPr>
        <w:t xml:space="preserve"> </w:t>
      </w:r>
      <w:r>
        <w:rPr>
          <w:sz w:val="28"/>
        </w:rPr>
        <w:t>прочитай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слова.</w:t>
      </w:r>
      <w:r>
        <w:rPr>
          <w:spacing w:val="-1"/>
          <w:sz w:val="28"/>
        </w:rPr>
        <w:t xml:space="preserve"> </w:t>
      </w:r>
      <w:r>
        <w:rPr>
          <w:sz w:val="28"/>
        </w:rPr>
        <w:t>Вставь,</w:t>
      </w:r>
      <w:r>
        <w:rPr>
          <w:spacing w:val="-1"/>
          <w:sz w:val="28"/>
        </w:rPr>
        <w:t xml:space="preserve"> </w:t>
      </w:r>
      <w:r>
        <w:rPr>
          <w:sz w:val="28"/>
        </w:rPr>
        <w:t>где</w:t>
      </w:r>
      <w:r>
        <w:rPr>
          <w:spacing w:val="-3"/>
          <w:sz w:val="28"/>
        </w:rPr>
        <w:t xml:space="preserve"> </w:t>
      </w:r>
      <w:r>
        <w:rPr>
          <w:sz w:val="28"/>
        </w:rPr>
        <w:t>нужно,</w:t>
      </w:r>
      <w:r>
        <w:rPr>
          <w:spacing w:val="1"/>
          <w:sz w:val="28"/>
        </w:rPr>
        <w:t xml:space="preserve"> </w:t>
      </w:r>
      <w:r>
        <w:rPr>
          <w:b/>
          <w:i/>
          <w:sz w:val="28"/>
        </w:rPr>
        <w:t>ь</w:t>
      </w:r>
      <w:r>
        <w:rPr>
          <w:b/>
          <w:i/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конце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слова.</w:t>
      </w: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89"/>
        <w:gridCol w:w="2061"/>
        <w:gridCol w:w="2248"/>
        <w:gridCol w:w="2272"/>
        <w:gridCol w:w="23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3" w:hRule="atLeast"/>
        </w:trPr>
        <w:tc>
          <w:tcPr>
            <w:tcW w:w="2089" w:type="dxa"/>
          </w:tcPr>
          <w:p>
            <w:pPr>
              <w:pStyle w:val="15"/>
              <w:spacing w:before="9"/>
              <w:ind w:left="0"/>
              <w:rPr>
                <w:sz w:val="2"/>
              </w:rPr>
            </w:pPr>
          </w:p>
          <w:p>
            <w:pPr>
              <w:pStyle w:val="15"/>
              <w:ind w:left="4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74675" cy="1052830"/>
                  <wp:effectExtent l="0" t="0" r="0" b="0"/>
                  <wp:docPr id="51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24.jpeg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857" cy="1053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1" w:type="dxa"/>
          </w:tcPr>
          <w:p>
            <w:pPr>
              <w:pStyle w:val="15"/>
              <w:ind w:left="14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76605" cy="1056005"/>
                  <wp:effectExtent l="0" t="0" r="0" b="0"/>
                  <wp:docPr id="53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25.jpeg"/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6807" cy="1056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8" w:type="dxa"/>
          </w:tcPr>
          <w:p>
            <w:pPr>
              <w:pStyle w:val="15"/>
              <w:spacing w:before="8"/>
              <w:ind w:left="0"/>
              <w:rPr>
                <w:sz w:val="17"/>
              </w:rPr>
            </w:pPr>
          </w:p>
          <w:p>
            <w:pPr>
              <w:pStyle w:val="15"/>
              <w:ind w:left="10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91590" cy="876935"/>
                  <wp:effectExtent l="0" t="0" r="0" b="0"/>
                  <wp:docPr id="55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26.jpeg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1886" cy="876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2" w:type="dxa"/>
          </w:tcPr>
          <w:p>
            <w:pPr>
              <w:pStyle w:val="15"/>
              <w:spacing w:before="10"/>
              <w:ind w:left="0"/>
              <w:rPr>
                <w:sz w:val="28"/>
              </w:rPr>
            </w:pPr>
          </w:p>
          <w:p>
            <w:pPr>
              <w:pStyle w:val="15"/>
              <w:ind w:left="23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00455" cy="708660"/>
                  <wp:effectExtent l="0" t="0" r="0" b="0"/>
                  <wp:docPr id="57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27.jpeg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0574" cy="708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2" w:type="dxa"/>
          </w:tcPr>
          <w:p>
            <w:pPr>
              <w:pStyle w:val="15"/>
              <w:spacing w:before="1"/>
              <w:ind w:left="0"/>
              <w:rPr>
                <w:sz w:val="9"/>
              </w:rPr>
            </w:pPr>
          </w:p>
          <w:p>
            <w:pPr>
              <w:pStyle w:val="15"/>
              <w:ind w:left="10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17625" cy="708660"/>
                  <wp:effectExtent l="0" t="0" r="0" b="0"/>
                  <wp:docPr id="59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28.jpeg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173" cy="708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7" w:hRule="atLeast"/>
        </w:trPr>
        <w:tc>
          <w:tcPr>
            <w:tcW w:w="2089" w:type="dxa"/>
          </w:tcPr>
          <w:p>
            <w:pPr>
              <w:pStyle w:val="15"/>
              <w:spacing w:line="683" w:lineRule="exact"/>
              <w:ind w:left="556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гус_</w:t>
            </w:r>
          </w:p>
        </w:tc>
        <w:tc>
          <w:tcPr>
            <w:tcW w:w="2061" w:type="dxa"/>
          </w:tcPr>
          <w:p>
            <w:pPr>
              <w:pStyle w:val="15"/>
              <w:spacing w:line="683" w:lineRule="exact"/>
              <w:ind w:left="297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двер_</w:t>
            </w:r>
          </w:p>
        </w:tc>
        <w:tc>
          <w:tcPr>
            <w:tcW w:w="2248" w:type="dxa"/>
          </w:tcPr>
          <w:p>
            <w:pPr>
              <w:pStyle w:val="15"/>
              <w:spacing w:line="683" w:lineRule="exact"/>
              <w:ind w:left="276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забор_</w:t>
            </w:r>
          </w:p>
        </w:tc>
        <w:tc>
          <w:tcPr>
            <w:tcW w:w="2272" w:type="dxa"/>
          </w:tcPr>
          <w:p>
            <w:pPr>
              <w:pStyle w:val="15"/>
              <w:spacing w:line="683" w:lineRule="exact"/>
              <w:ind w:left="208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ремен_</w:t>
            </w:r>
          </w:p>
        </w:tc>
        <w:tc>
          <w:tcPr>
            <w:tcW w:w="2392" w:type="dxa"/>
          </w:tcPr>
          <w:p>
            <w:pPr>
              <w:pStyle w:val="15"/>
              <w:spacing w:line="683" w:lineRule="exact"/>
              <w:ind w:left="117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автобус_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9" w:hRule="atLeast"/>
        </w:trPr>
        <w:tc>
          <w:tcPr>
            <w:tcW w:w="2089" w:type="dxa"/>
          </w:tcPr>
          <w:p>
            <w:pPr>
              <w:pStyle w:val="15"/>
              <w:ind w:left="0"/>
              <w:rPr>
                <w:sz w:val="9"/>
              </w:rPr>
            </w:pPr>
          </w:p>
          <w:p>
            <w:pPr>
              <w:pStyle w:val="15"/>
              <w:ind w:left="5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31520" cy="822960"/>
                  <wp:effectExtent l="0" t="0" r="0" b="0"/>
                  <wp:docPr id="61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29.jpeg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20" cy="82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61" w:type="dxa"/>
          </w:tcPr>
          <w:p>
            <w:pPr>
              <w:pStyle w:val="15"/>
              <w:ind w:left="28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52500" cy="1078865"/>
                  <wp:effectExtent l="0" t="0" r="0" b="0"/>
                  <wp:docPr id="63" name="image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image30.png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062" cy="1078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8" w:type="dxa"/>
          </w:tcPr>
          <w:p>
            <w:pPr>
              <w:pStyle w:val="15"/>
              <w:ind w:left="23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23950" cy="1078865"/>
                  <wp:effectExtent l="0" t="0" r="0" b="0"/>
                  <wp:docPr id="65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image31.png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321" cy="1078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2" w:type="dxa"/>
          </w:tcPr>
          <w:p>
            <w:pPr>
              <w:pStyle w:val="15"/>
              <w:ind w:left="60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78815" cy="1060450"/>
                  <wp:effectExtent l="0" t="0" r="0" b="0"/>
                  <wp:docPr id="67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32.png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970" cy="1060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2" w:type="dxa"/>
          </w:tcPr>
          <w:p>
            <w:pPr>
              <w:pStyle w:val="15"/>
              <w:ind w:left="1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60475" cy="1066800"/>
                  <wp:effectExtent l="0" t="0" r="0" b="0"/>
                  <wp:docPr id="69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mage33.jpeg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730" cy="1067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11"/>
        <w:rPr>
          <w:sz w:val="18"/>
        </w:rPr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89"/>
        <w:gridCol w:w="2061"/>
        <w:gridCol w:w="2248"/>
        <w:gridCol w:w="2272"/>
        <w:gridCol w:w="239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6" w:hRule="atLeast"/>
        </w:trPr>
        <w:tc>
          <w:tcPr>
            <w:tcW w:w="2089" w:type="dxa"/>
          </w:tcPr>
          <w:p>
            <w:pPr>
              <w:pStyle w:val="15"/>
              <w:spacing w:line="666" w:lineRule="exact"/>
              <w:ind w:left="326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кран_</w:t>
            </w:r>
          </w:p>
        </w:tc>
        <w:tc>
          <w:tcPr>
            <w:tcW w:w="2061" w:type="dxa"/>
          </w:tcPr>
          <w:p>
            <w:pPr>
              <w:pStyle w:val="15"/>
              <w:spacing w:line="666" w:lineRule="exact"/>
              <w:ind w:left="474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лос_</w:t>
            </w:r>
          </w:p>
        </w:tc>
        <w:tc>
          <w:tcPr>
            <w:tcW w:w="2248" w:type="dxa"/>
          </w:tcPr>
          <w:p>
            <w:pPr>
              <w:pStyle w:val="15"/>
              <w:spacing w:line="666" w:lineRule="exact"/>
              <w:ind w:left="30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ветер_</w:t>
            </w:r>
          </w:p>
        </w:tc>
        <w:tc>
          <w:tcPr>
            <w:tcW w:w="2272" w:type="dxa"/>
          </w:tcPr>
          <w:p>
            <w:pPr>
              <w:pStyle w:val="15"/>
              <w:spacing w:line="666" w:lineRule="exact"/>
              <w:ind w:left="439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огон_</w:t>
            </w:r>
          </w:p>
        </w:tc>
        <w:tc>
          <w:tcPr>
            <w:tcW w:w="2392" w:type="dxa"/>
          </w:tcPr>
          <w:p>
            <w:pPr>
              <w:pStyle w:val="15"/>
              <w:spacing w:line="666" w:lineRule="exact"/>
              <w:ind w:left="371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карас_</w:t>
            </w:r>
          </w:p>
        </w:tc>
      </w:tr>
    </w:tbl>
    <w:p>
      <w:pPr>
        <w:pStyle w:val="12"/>
        <w:spacing w:before="2"/>
        <w:rPr>
          <w:sz w:val="20"/>
        </w:rPr>
      </w:pPr>
    </w:p>
    <w:p>
      <w:pPr>
        <w:pStyle w:val="12"/>
        <w:spacing w:before="87"/>
        <w:ind w:left="833"/>
      </w:pPr>
      <w:r>
        <w:t>Подчеркни</w:t>
      </w:r>
      <w:r>
        <w:rPr>
          <w:spacing w:val="-4"/>
        </w:rPr>
        <w:t xml:space="preserve"> </w:t>
      </w:r>
      <w:r>
        <w:t>мягкие</w:t>
      </w:r>
      <w:r>
        <w:rPr>
          <w:spacing w:val="-3"/>
        </w:rPr>
        <w:t xml:space="preserve"> </w:t>
      </w:r>
      <w:r>
        <w:t>согласные</w:t>
      </w:r>
      <w:r>
        <w:rPr>
          <w:spacing w:val="65"/>
        </w:rPr>
        <w:t xml:space="preserve"> </w:t>
      </w:r>
      <w:r>
        <w:t>(=)</w:t>
      </w:r>
      <w:r>
        <w:rPr>
          <w:spacing w:val="-5"/>
        </w:rPr>
        <w:t xml:space="preserve"> </w:t>
      </w:r>
      <w:r>
        <w:t>вместе</w:t>
      </w:r>
      <w:r>
        <w:rPr>
          <w:spacing w:val="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ь.</w:t>
      </w:r>
    </w:p>
    <w:p>
      <w:pPr>
        <w:pStyle w:val="12"/>
      </w:pPr>
    </w:p>
    <w:p>
      <w:pPr>
        <w:pStyle w:val="14"/>
        <w:numPr>
          <w:ilvl w:val="0"/>
          <w:numId w:val="7"/>
        </w:numPr>
        <w:tabs>
          <w:tab w:val="left" w:pos="2249"/>
          <w:tab w:val="left" w:pos="2250"/>
        </w:tabs>
        <w:spacing w:before="0" w:after="0" w:line="240" w:lineRule="auto"/>
        <w:ind w:left="2249" w:right="0" w:hanging="697"/>
        <w:jc w:val="left"/>
        <w:rPr>
          <w:sz w:val="28"/>
        </w:rPr>
      </w:pPr>
      <w:r>
        <w:rPr>
          <w:sz w:val="28"/>
        </w:rPr>
        <w:t>Спрячь</w:t>
      </w:r>
      <w:r>
        <w:rPr>
          <w:spacing w:val="-5"/>
          <w:sz w:val="28"/>
        </w:rPr>
        <w:t xml:space="preserve"> </w:t>
      </w:r>
      <w:r>
        <w:rPr>
          <w:sz w:val="28"/>
        </w:rPr>
        <w:t>мягкий</w:t>
      </w:r>
      <w:r>
        <w:rPr>
          <w:spacing w:val="-2"/>
          <w:sz w:val="28"/>
        </w:rPr>
        <w:t xml:space="preserve"> </w:t>
      </w:r>
      <w:r>
        <w:rPr>
          <w:sz w:val="28"/>
        </w:rPr>
        <w:t>знак</w:t>
      </w:r>
      <w:r>
        <w:rPr>
          <w:spacing w:val="-2"/>
          <w:sz w:val="28"/>
        </w:rPr>
        <w:t xml:space="preserve"> </w:t>
      </w:r>
      <w:r>
        <w:rPr>
          <w:sz w:val="28"/>
        </w:rPr>
        <w:t>(ь)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середину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12"/>
        <w:ind w:left="833"/>
        <w:rPr>
          <w:sz w:val="20"/>
        </w:rPr>
      </w:pPr>
      <w:r>
        <w:rPr>
          <w:sz w:val="20"/>
        </w:rPr>
        <w:drawing>
          <wp:inline distT="0" distB="0" distL="0" distR="0">
            <wp:extent cx="3995420" cy="2434590"/>
            <wp:effectExtent l="0" t="0" r="0" b="0"/>
            <wp:docPr id="7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image17.jpe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5638" cy="2434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</w:pPr>
    </w:p>
    <w:p>
      <w:pPr>
        <w:pStyle w:val="8"/>
        <w:spacing w:before="87" w:line="240" w:lineRule="auto"/>
        <w:ind w:left="1101" w:right="849"/>
      </w:pPr>
      <w:r>
        <w:t>Проверочная</w:t>
      </w:r>
      <w:r>
        <w:rPr>
          <w:spacing w:val="-6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теме:</w:t>
      </w:r>
      <w:r>
        <w:rPr>
          <w:spacing w:val="-5"/>
        </w:rPr>
        <w:t xml:space="preserve"> </w:t>
      </w:r>
      <w:r>
        <w:t>«Гласные</w:t>
      </w:r>
      <w:r>
        <w:rPr>
          <w:spacing w:val="-3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шипящих</w:t>
      </w:r>
      <w:r>
        <w:rPr>
          <w:spacing w:val="-4"/>
        </w:rPr>
        <w:t xml:space="preserve"> </w:t>
      </w:r>
      <w:r>
        <w:t>согласных».</w:t>
      </w:r>
    </w:p>
    <w:p>
      <w:pPr>
        <w:spacing w:before="1"/>
        <w:ind w:left="1106" w:right="842" w:firstLine="0"/>
        <w:jc w:val="center"/>
        <w:rPr>
          <w:b/>
          <w:i/>
          <w:sz w:val="28"/>
        </w:rPr>
      </w:pPr>
      <w:r>
        <w:rPr>
          <w:b/>
          <w:i/>
          <w:sz w:val="28"/>
        </w:rPr>
        <w:t>(вариант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1,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достаточный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уровень)</w:t>
      </w:r>
    </w:p>
    <w:p>
      <w:pPr>
        <w:pStyle w:val="12"/>
        <w:spacing w:after="1"/>
        <w:rPr>
          <w:b/>
          <w:i/>
          <w:sz w:val="29"/>
        </w:rPr>
      </w:pPr>
    </w:p>
    <w:tbl>
      <w:tblPr>
        <w:tblStyle w:val="11"/>
        <w:tblW w:w="0" w:type="auto"/>
        <w:tblInd w:w="79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306"/>
        <w:gridCol w:w="1979"/>
        <w:gridCol w:w="2091"/>
        <w:gridCol w:w="191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2" w:hRule="atLeast"/>
        </w:trPr>
        <w:tc>
          <w:tcPr>
            <w:tcW w:w="4306" w:type="dxa"/>
          </w:tcPr>
          <w:p>
            <w:pPr>
              <w:pStyle w:val="15"/>
              <w:tabs>
                <w:tab w:val="left" w:pos="755"/>
              </w:tabs>
              <w:spacing w:line="309" w:lineRule="exact"/>
              <w:ind w:left="50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>Прочитай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слова.</w:t>
            </w:r>
          </w:p>
        </w:tc>
        <w:tc>
          <w:tcPr>
            <w:tcW w:w="5988" w:type="dxa"/>
            <w:gridSpan w:val="3"/>
          </w:tcPr>
          <w:p>
            <w:pPr>
              <w:pStyle w:val="15"/>
              <w:ind w:left="0"/>
              <w:rPr>
                <w:sz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2" w:hRule="atLeast"/>
        </w:trPr>
        <w:tc>
          <w:tcPr>
            <w:tcW w:w="4306" w:type="dxa"/>
          </w:tcPr>
          <w:p>
            <w:pPr>
              <w:pStyle w:val="15"/>
              <w:tabs>
                <w:tab w:val="left" w:pos="1773"/>
              </w:tabs>
              <w:spacing w:line="582" w:lineRule="exact"/>
              <w:ind w:left="50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Туча,</w:t>
            </w:r>
            <w:r>
              <w:rPr>
                <w:rFonts w:ascii="Calibri" w:hAnsi="Calibri"/>
                <w:b/>
                <w:sz w:val="52"/>
              </w:rPr>
              <w:tab/>
            </w:r>
            <w:r>
              <w:rPr>
                <w:rFonts w:ascii="Calibri" w:hAnsi="Calibri"/>
                <w:b/>
                <w:sz w:val="52"/>
              </w:rPr>
              <w:t>машина,</w:t>
            </w:r>
          </w:p>
        </w:tc>
        <w:tc>
          <w:tcPr>
            <w:tcW w:w="1979" w:type="dxa"/>
          </w:tcPr>
          <w:p>
            <w:pPr>
              <w:pStyle w:val="15"/>
              <w:spacing w:line="582" w:lineRule="exact"/>
              <w:ind w:left="326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щука,</w:t>
            </w:r>
          </w:p>
        </w:tc>
        <w:tc>
          <w:tcPr>
            <w:tcW w:w="2091" w:type="dxa"/>
          </w:tcPr>
          <w:p>
            <w:pPr>
              <w:pStyle w:val="15"/>
              <w:spacing w:line="582" w:lineRule="exact"/>
              <w:ind w:left="227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лыжи,</w:t>
            </w:r>
          </w:p>
        </w:tc>
        <w:tc>
          <w:tcPr>
            <w:tcW w:w="1918" w:type="dxa"/>
          </w:tcPr>
          <w:p>
            <w:pPr>
              <w:pStyle w:val="15"/>
              <w:spacing w:line="582" w:lineRule="exact"/>
              <w:ind w:left="0" w:right="47"/>
              <w:jc w:val="right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чучело,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8" w:hRule="atLeast"/>
        </w:trPr>
        <w:tc>
          <w:tcPr>
            <w:tcW w:w="4306" w:type="dxa"/>
          </w:tcPr>
          <w:p>
            <w:pPr>
              <w:pStyle w:val="15"/>
              <w:tabs>
                <w:tab w:val="left" w:pos="2108"/>
              </w:tabs>
              <w:spacing w:line="559" w:lineRule="exact"/>
              <w:ind w:left="50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роща,</w:t>
            </w:r>
            <w:r>
              <w:rPr>
                <w:rFonts w:ascii="Calibri" w:hAnsi="Calibri"/>
                <w:b/>
                <w:sz w:val="52"/>
              </w:rPr>
              <w:tab/>
            </w:r>
            <w:r>
              <w:rPr>
                <w:rFonts w:ascii="Calibri" w:hAnsi="Calibri"/>
                <w:b/>
                <w:sz w:val="52"/>
              </w:rPr>
              <w:t>зайчата,</w:t>
            </w:r>
          </w:p>
        </w:tc>
        <w:tc>
          <w:tcPr>
            <w:tcW w:w="1979" w:type="dxa"/>
          </w:tcPr>
          <w:p>
            <w:pPr>
              <w:pStyle w:val="15"/>
              <w:spacing w:line="559" w:lineRule="exact"/>
              <w:ind w:left="383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шило,</w:t>
            </w:r>
          </w:p>
        </w:tc>
        <w:tc>
          <w:tcPr>
            <w:tcW w:w="2091" w:type="dxa"/>
          </w:tcPr>
          <w:p>
            <w:pPr>
              <w:pStyle w:val="15"/>
              <w:spacing w:line="559" w:lineRule="exact"/>
              <w:ind w:left="476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чудак,</w:t>
            </w:r>
          </w:p>
        </w:tc>
        <w:tc>
          <w:tcPr>
            <w:tcW w:w="1918" w:type="dxa"/>
          </w:tcPr>
          <w:p>
            <w:pPr>
              <w:pStyle w:val="15"/>
              <w:spacing w:line="559" w:lineRule="exact"/>
              <w:ind w:left="0" w:right="49"/>
              <w:jc w:val="right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ёжик,</w:t>
            </w:r>
          </w:p>
        </w:tc>
      </w:tr>
    </w:tbl>
    <w:p>
      <w:pPr>
        <w:pStyle w:val="2"/>
        <w:spacing w:before="9" w:line="240" w:lineRule="auto"/>
      </w:pPr>
      <w:r>
        <w:t>щавель,</w:t>
      </w:r>
      <w:r>
        <w:rPr>
          <w:spacing w:val="109"/>
        </w:rPr>
        <w:t xml:space="preserve"> </w:t>
      </w:r>
      <w:r>
        <w:t>тащу.</w:t>
      </w:r>
    </w:p>
    <w:p>
      <w:pPr>
        <w:pStyle w:val="12"/>
        <w:spacing w:before="319"/>
        <w:ind w:left="833"/>
      </w:pPr>
      <w:r>
        <w:t>Выпиши</w:t>
      </w:r>
      <w:r>
        <w:rPr>
          <w:spacing w:val="-2"/>
        </w:rPr>
        <w:t xml:space="preserve"> </w:t>
      </w:r>
      <w:r>
        <w:t>слова</w:t>
      </w:r>
      <w:r>
        <w:rPr>
          <w:spacing w:val="-1"/>
        </w:rPr>
        <w:t xml:space="preserve"> </w:t>
      </w:r>
      <w:r>
        <w:t>с:</w:t>
      </w:r>
    </w:p>
    <w:p>
      <w:pPr>
        <w:tabs>
          <w:tab w:val="left" w:pos="11006"/>
        </w:tabs>
        <w:spacing w:before="6"/>
        <w:ind w:left="833" w:right="0" w:firstLine="0"/>
        <w:jc w:val="left"/>
        <w:rPr>
          <w:sz w:val="32"/>
        </w:rPr>
      </w:pPr>
      <w:r>
        <w:rPr>
          <w:b/>
          <w:sz w:val="32"/>
        </w:rPr>
        <w:t>жи-ши</w:t>
      </w:r>
      <w:r>
        <w:rPr>
          <w:sz w:val="32"/>
          <w:u w:val="thick"/>
        </w:rPr>
        <w:t xml:space="preserve"> </w:t>
      </w:r>
      <w:r>
        <w:rPr>
          <w:sz w:val="32"/>
          <w:u w:val="thick"/>
        </w:rPr>
        <w:tab/>
      </w:r>
    </w:p>
    <w:p>
      <w:pPr>
        <w:pStyle w:val="12"/>
        <w:rPr>
          <w:sz w:val="20"/>
        </w:rPr>
      </w:pPr>
    </w:p>
    <w:p>
      <w:pPr>
        <w:pStyle w:val="12"/>
        <w:spacing w:before="9"/>
        <w:rPr>
          <w:sz w:val="22"/>
        </w:rPr>
      </w:pPr>
      <w:r>
        <w:pict>
          <v:shape id="_x0000_s1036" o:spid="_x0000_s1036" style="position:absolute;left:0pt;margin-left:56.65pt;margin-top:15.6pt;height:0.1pt;width:503.95pt;mso-position-horizontal-relative:page;mso-wrap-distance-bottom:0pt;mso-wrap-distance-top:0pt;z-index:-251622400;mso-width-relative:page;mso-height-relative:page;" filled="f" stroked="t" coordorigin="1133,312" coordsize="10079,0" path="m1133,312l11212,312e">
            <v:path arrowok="t"/>
            <v:fill on="f" focussize="0,0"/>
            <v:stroke weight="1.01307086614173pt" color="#000000"/>
            <v:imagedata o:title=""/>
            <o:lock v:ext="edit"/>
            <w10:wrap type="topAndBottom"/>
          </v:shape>
        </w:pict>
      </w:r>
    </w:p>
    <w:p>
      <w:pPr>
        <w:tabs>
          <w:tab w:val="left" w:pos="11068"/>
        </w:tabs>
        <w:spacing w:before="154"/>
        <w:ind w:left="833" w:right="0" w:firstLine="0"/>
        <w:jc w:val="left"/>
        <w:rPr>
          <w:sz w:val="32"/>
        </w:rPr>
      </w:pPr>
      <w:r>
        <w:rPr>
          <w:b/>
          <w:sz w:val="32"/>
        </w:rPr>
        <w:t>ча-ща</w:t>
      </w:r>
      <w:r>
        <w:rPr>
          <w:sz w:val="32"/>
          <w:u w:val="thick"/>
        </w:rPr>
        <w:t xml:space="preserve"> </w:t>
      </w:r>
      <w:r>
        <w:rPr>
          <w:sz w:val="32"/>
          <w:u w:val="thick"/>
        </w:rPr>
        <w:tab/>
      </w:r>
    </w:p>
    <w:p>
      <w:pPr>
        <w:pStyle w:val="12"/>
        <w:rPr>
          <w:sz w:val="20"/>
        </w:rPr>
      </w:pPr>
    </w:p>
    <w:p>
      <w:pPr>
        <w:pStyle w:val="12"/>
        <w:spacing w:before="9"/>
        <w:rPr>
          <w:sz w:val="22"/>
        </w:rPr>
      </w:pPr>
      <w:r>
        <w:pict>
          <v:shape id="_x0000_s1037" o:spid="_x0000_s1037" style="position:absolute;left:0pt;margin-left:56.65pt;margin-top:15.6pt;height:0.1pt;width:504.3pt;mso-position-horizontal-relative:page;mso-wrap-distance-bottom:0pt;mso-wrap-distance-top:0pt;z-index:-251621376;mso-width-relative:page;mso-height-relative:page;" filled="f" stroked="t" coordorigin="1133,312" coordsize="10086,0" path="m1133,312l9614,312m9618,312l11218,312e">
            <v:path arrowok="t"/>
            <v:fill on="f" focussize="0,0"/>
            <v:stroke weight="1.01307086614173pt" color="#000000"/>
            <v:imagedata o:title=""/>
            <o:lock v:ext="edit"/>
            <w10:wrap type="topAndBottom"/>
          </v:shape>
        </w:pict>
      </w:r>
    </w:p>
    <w:p>
      <w:pPr>
        <w:tabs>
          <w:tab w:val="left" w:pos="11019"/>
        </w:tabs>
        <w:spacing w:before="154"/>
        <w:ind w:left="833" w:right="0" w:firstLine="0"/>
        <w:jc w:val="left"/>
        <w:rPr>
          <w:sz w:val="32"/>
        </w:rPr>
      </w:pPr>
      <w:r>
        <w:rPr>
          <w:b/>
          <w:sz w:val="32"/>
        </w:rPr>
        <w:t>чу-щу</w:t>
      </w:r>
      <w:r>
        <w:rPr>
          <w:sz w:val="32"/>
          <w:u w:val="single"/>
        </w:rPr>
        <w:t xml:space="preserve"> </w:t>
      </w:r>
      <w:r>
        <w:rPr>
          <w:sz w:val="32"/>
          <w:u w:val="single"/>
        </w:rPr>
        <w:tab/>
      </w:r>
    </w:p>
    <w:p>
      <w:pPr>
        <w:pStyle w:val="12"/>
        <w:rPr>
          <w:sz w:val="20"/>
        </w:rPr>
      </w:pPr>
    </w:p>
    <w:p>
      <w:pPr>
        <w:pStyle w:val="12"/>
        <w:spacing w:before="5"/>
        <w:rPr>
          <w:sz w:val="18"/>
        </w:rPr>
      </w:pPr>
      <w:r>
        <w:pict>
          <v:shape id="_x0000_s1038" o:spid="_x0000_s1038" style="position:absolute;left:0pt;margin-left:56.65pt;margin-top:13pt;height:0.1pt;width:503.8pt;mso-position-horizontal-relative:page;mso-wrap-distance-bottom:0pt;mso-wrap-distance-top:0pt;z-index:-251621376;mso-width-relative:page;mso-height-relative:page;" filled="f" stroked="t" coordorigin="1133,261" coordsize="10076,0" path="m1133,261l2386,261m2391,261l3226,261m3230,261l4065,261m4070,261l4905,261m4909,261l5745,261m5749,261l6028,261m6032,261l7285,261m7289,261l8124,261m8129,261l8964,261m8969,261l9804,261m9808,261l10643,261m10648,261l10926,261m10931,261l11209,261e">
            <v:path arrowok="t"/>
            <v:fill on="f" focussize="0,0"/>
            <v:stroke weight="0.876929133858268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spacing w:before="226"/>
        <w:ind w:left="833" w:right="0" w:firstLine="0"/>
        <w:jc w:val="left"/>
        <w:rPr>
          <w:b/>
          <w:i/>
          <w:sz w:val="28"/>
        </w:rPr>
      </w:pPr>
      <w:r>
        <w:rPr>
          <w:sz w:val="28"/>
        </w:rPr>
        <w:t>Подчеркните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сочетания </w:t>
      </w:r>
      <w:r>
        <w:rPr>
          <w:b/>
          <w:i/>
          <w:sz w:val="28"/>
          <w:u w:val="thick"/>
        </w:rPr>
        <w:t>жи</w:t>
      </w:r>
      <w:r>
        <w:rPr>
          <w:b/>
          <w:i/>
          <w:sz w:val="28"/>
        </w:rPr>
        <w:t>-</w:t>
      </w:r>
      <w:r>
        <w:rPr>
          <w:b/>
          <w:i/>
          <w:sz w:val="28"/>
          <w:u w:val="thick"/>
        </w:rPr>
        <w:t>ши</w:t>
      </w:r>
      <w:r>
        <w:rPr>
          <w:b/>
          <w:i/>
          <w:sz w:val="28"/>
        </w:rPr>
        <w:t>,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  <w:u w:val="thick"/>
        </w:rPr>
        <w:t>ча</w:t>
      </w:r>
      <w:r>
        <w:rPr>
          <w:b/>
          <w:i/>
          <w:sz w:val="28"/>
        </w:rPr>
        <w:t>-</w:t>
      </w:r>
      <w:r>
        <w:rPr>
          <w:b/>
          <w:i/>
          <w:sz w:val="28"/>
          <w:u w:val="thick"/>
        </w:rPr>
        <w:t>ща</w:t>
      </w:r>
      <w:r>
        <w:rPr>
          <w:b/>
          <w:i/>
          <w:sz w:val="28"/>
        </w:rPr>
        <w:t>,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  <w:u w:val="thick"/>
        </w:rPr>
        <w:t>чу</w:t>
      </w:r>
      <w:r>
        <w:rPr>
          <w:b/>
          <w:i/>
          <w:sz w:val="28"/>
        </w:rPr>
        <w:t>-</w:t>
      </w:r>
      <w:r>
        <w:rPr>
          <w:b/>
          <w:i/>
          <w:sz w:val="28"/>
          <w:u w:val="thick"/>
        </w:rPr>
        <w:t>щу</w:t>
      </w:r>
      <w:r>
        <w:rPr>
          <w:b/>
          <w:i/>
          <w:sz w:val="28"/>
        </w:rPr>
        <w:t>.</w:t>
      </w:r>
    </w:p>
    <w:p>
      <w:pPr>
        <w:pStyle w:val="12"/>
        <w:rPr>
          <w:b/>
          <w:i/>
          <w:sz w:val="20"/>
        </w:rPr>
      </w:pPr>
    </w:p>
    <w:p>
      <w:pPr>
        <w:pStyle w:val="12"/>
        <w:spacing w:before="2"/>
        <w:rPr>
          <w:b/>
          <w:i/>
          <w:sz w:val="24"/>
        </w:rPr>
      </w:pPr>
    </w:p>
    <w:p>
      <w:pPr>
        <w:pStyle w:val="14"/>
        <w:numPr>
          <w:ilvl w:val="0"/>
          <w:numId w:val="8"/>
        </w:numPr>
        <w:tabs>
          <w:tab w:val="left" w:pos="1539"/>
          <w:tab w:val="left" w:pos="1540"/>
        </w:tabs>
        <w:spacing w:before="87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Прочитай.</w:t>
      </w:r>
      <w:r>
        <w:rPr>
          <w:spacing w:val="-5"/>
          <w:sz w:val="28"/>
        </w:rPr>
        <w:t xml:space="preserve"> </w:t>
      </w:r>
      <w:r>
        <w:rPr>
          <w:sz w:val="28"/>
        </w:rPr>
        <w:t>Вставь</w:t>
      </w:r>
      <w:r>
        <w:rPr>
          <w:spacing w:val="-9"/>
          <w:sz w:val="28"/>
        </w:rPr>
        <w:t xml:space="preserve"> </w:t>
      </w:r>
      <w:r>
        <w:rPr>
          <w:sz w:val="28"/>
        </w:rPr>
        <w:t>пропущенные</w:t>
      </w:r>
      <w:r>
        <w:rPr>
          <w:spacing w:val="-6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-5"/>
          <w:sz w:val="28"/>
        </w:rPr>
        <w:t xml:space="preserve"> </w:t>
      </w:r>
      <w:r>
        <w:rPr>
          <w:sz w:val="28"/>
        </w:rPr>
        <w:t>после</w:t>
      </w:r>
      <w:r>
        <w:rPr>
          <w:spacing w:val="-6"/>
          <w:sz w:val="28"/>
        </w:rPr>
        <w:t xml:space="preserve"> </w:t>
      </w:r>
      <w:r>
        <w:rPr>
          <w:sz w:val="28"/>
        </w:rPr>
        <w:t>шипящих.</w:t>
      </w:r>
    </w:p>
    <w:p>
      <w:pPr>
        <w:pStyle w:val="2"/>
        <w:spacing w:before="6" w:line="240" w:lineRule="auto"/>
        <w:ind w:right="560"/>
        <w:jc w:val="both"/>
      </w:pPr>
      <w:r>
        <w:t>За</w:t>
      </w:r>
      <w:r>
        <w:rPr>
          <w:spacing w:val="1"/>
        </w:rPr>
        <w:t xml:space="preserve"> </w:t>
      </w:r>
      <w:r>
        <w:t>рекой</w:t>
      </w:r>
      <w:r>
        <w:rPr>
          <w:spacing w:val="1"/>
        </w:rPr>
        <w:t xml:space="preserve"> </w:t>
      </w:r>
      <w:r>
        <w:t>рощ_.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ч_сто</w:t>
      </w:r>
      <w:r>
        <w:rPr>
          <w:spacing w:val="1"/>
        </w:rPr>
        <w:t xml:space="preserve"> </w:t>
      </w:r>
      <w:r>
        <w:t>там</w:t>
      </w:r>
      <w:r>
        <w:rPr>
          <w:spacing w:val="118"/>
        </w:rPr>
        <w:t xml:space="preserve"> </w:t>
      </w:r>
      <w:r>
        <w:t>гуляем.</w:t>
      </w:r>
      <w:r>
        <w:rPr>
          <w:spacing w:val="1"/>
        </w:rPr>
        <w:t xml:space="preserve"> </w:t>
      </w:r>
      <w:r>
        <w:t>Звонко</w:t>
      </w:r>
      <w:r>
        <w:rPr>
          <w:spacing w:val="1"/>
        </w:rPr>
        <w:t xml:space="preserve"> </w:t>
      </w:r>
      <w:r>
        <w:t>поют</w:t>
      </w:r>
      <w:r>
        <w:rPr>
          <w:spacing w:val="1"/>
        </w:rPr>
        <w:t xml:space="preserve"> </w:t>
      </w:r>
      <w:r>
        <w:t>чиж_.</w:t>
      </w:r>
      <w:r>
        <w:rPr>
          <w:spacing w:val="1"/>
        </w:rPr>
        <w:t xml:space="preserve"> </w:t>
      </w:r>
      <w:r>
        <w:t>Цветут</w:t>
      </w:r>
      <w:r>
        <w:rPr>
          <w:spacing w:val="1"/>
        </w:rPr>
        <w:t xml:space="preserve"> </w:t>
      </w:r>
      <w:r>
        <w:t>ландыш_.</w:t>
      </w:r>
      <w:r>
        <w:rPr>
          <w:spacing w:val="1"/>
        </w:rPr>
        <w:t xml:space="preserve"> </w:t>
      </w:r>
      <w:r>
        <w:t>Берегите</w:t>
      </w:r>
      <w:r>
        <w:rPr>
          <w:spacing w:val="113"/>
        </w:rPr>
        <w:t xml:space="preserve"> </w:t>
      </w:r>
      <w:r>
        <w:t>эти</w:t>
      </w:r>
      <w:r>
        <w:rPr>
          <w:spacing w:val="2"/>
        </w:rPr>
        <w:t xml:space="preserve"> </w:t>
      </w:r>
      <w:r>
        <w:t>ч_десные</w:t>
      </w:r>
      <w:r>
        <w:rPr>
          <w:spacing w:val="-4"/>
        </w:rPr>
        <w:t xml:space="preserve"> </w:t>
      </w:r>
      <w:r>
        <w:t>цветы.</w:t>
      </w:r>
    </w:p>
    <w:p>
      <w:pPr>
        <w:pStyle w:val="12"/>
        <w:spacing w:before="4"/>
        <w:rPr>
          <w:rFonts w:ascii="Calibri"/>
          <w:b/>
          <w:sz w:val="52"/>
        </w:rPr>
      </w:pPr>
    </w:p>
    <w:p>
      <w:pPr>
        <w:pStyle w:val="14"/>
        <w:numPr>
          <w:ilvl w:val="0"/>
          <w:numId w:val="8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Рассмотри</w:t>
      </w:r>
      <w:r>
        <w:rPr>
          <w:spacing w:val="-4"/>
          <w:sz w:val="28"/>
        </w:rPr>
        <w:t xml:space="preserve"> </w:t>
      </w:r>
      <w:r>
        <w:rPr>
          <w:sz w:val="28"/>
        </w:rPr>
        <w:t>рисунки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назови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словаря.</w:t>
      </w:r>
      <w:r>
        <w:rPr>
          <w:spacing w:val="7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-4"/>
          <w:sz w:val="28"/>
        </w:rPr>
        <w:t xml:space="preserve"> </w:t>
      </w:r>
      <w:r>
        <w:rPr>
          <w:sz w:val="28"/>
        </w:rPr>
        <w:t>их.</w:t>
      </w:r>
    </w:p>
    <w:p>
      <w:pPr>
        <w:pStyle w:val="12"/>
        <w:spacing w:before="6"/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86"/>
        <w:gridCol w:w="1921"/>
        <w:gridCol w:w="2166"/>
        <w:gridCol w:w="2305"/>
        <w:gridCol w:w="238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4" w:hRule="atLeast"/>
        </w:trPr>
        <w:tc>
          <w:tcPr>
            <w:tcW w:w="2286" w:type="dxa"/>
          </w:tcPr>
          <w:p>
            <w:pPr>
              <w:pStyle w:val="15"/>
              <w:spacing w:before="4"/>
              <w:ind w:left="0"/>
              <w:rPr>
                <w:sz w:val="16"/>
              </w:rPr>
            </w:pPr>
          </w:p>
          <w:p>
            <w:pPr>
              <w:pStyle w:val="15"/>
              <w:ind w:left="1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18895" cy="902335"/>
                  <wp:effectExtent l="0" t="0" r="0" b="0"/>
                  <wp:docPr id="73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34.jpeg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366" cy="902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1" w:type="dxa"/>
          </w:tcPr>
          <w:p>
            <w:pPr>
              <w:pStyle w:val="15"/>
              <w:ind w:left="10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84250" cy="1033780"/>
                  <wp:effectExtent l="0" t="0" r="0" b="0"/>
                  <wp:docPr id="75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image15.pn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674" cy="1034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6" w:type="dxa"/>
          </w:tcPr>
          <w:p>
            <w:pPr>
              <w:pStyle w:val="15"/>
              <w:ind w:left="10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83640" cy="1080770"/>
                  <wp:effectExtent l="0" t="0" r="0" b="0"/>
                  <wp:docPr id="77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image35.jpeg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052" cy="1081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5" w:type="dxa"/>
          </w:tcPr>
          <w:p>
            <w:pPr>
              <w:pStyle w:val="15"/>
              <w:ind w:left="10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18895" cy="914400"/>
                  <wp:effectExtent l="0" t="0" r="0" b="0"/>
                  <wp:docPr id="79" name="image3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image36.jpeg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304" cy="914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2" w:type="dxa"/>
          </w:tcPr>
          <w:p>
            <w:pPr>
              <w:pStyle w:val="15"/>
              <w:ind w:left="18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85240" cy="831850"/>
                  <wp:effectExtent l="0" t="0" r="0" b="0"/>
                  <wp:docPr id="81" name="image3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image37.jpeg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732" cy="832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spacing w:before="8"/>
        <w:rPr>
          <w:sz w:val="25"/>
        </w:rPr>
      </w:pPr>
    </w:p>
    <w:p>
      <w:pPr>
        <w:pStyle w:val="12"/>
        <w:spacing w:line="20" w:lineRule="exact"/>
        <w:ind w:left="827"/>
        <w:rPr>
          <w:sz w:val="2"/>
        </w:rPr>
      </w:pPr>
      <w:r>
        <w:rPr>
          <w:sz w:val="2"/>
        </w:rPr>
        <w:pict>
          <v:group id="_x0000_s1039" o:spid="_x0000_s1039" o:spt="203" style="height:0.6pt;width:503.8pt;" coordsize="10076,12">
            <o:lock v:ext="edit"/>
            <v:shape id="_x0000_s1040" o:spid="_x0000_s1040" style="position:absolute;left:0;top:5;height:2;width:10076;" filled="f" stroked="t" coordorigin="0,6" coordsize="10076,0" path="m0,6l1253,6m1257,6l2092,6m2097,6l2932,6m2937,6l3772,6m3776,6l4611,6m4616,6l4894,6m4899,6l6152,6m6156,6l6991,6m6996,6l7831,6m7835,6l8670,6m8675,6l9510,6m9515,6l9793,6m9797,6l10076,6e">
              <v:path arrowok="t"/>
              <v:fill on="f" focussize="0,0"/>
              <v:stroke weight="0.556771653543307pt" color="#000000"/>
              <v:imagedata o:title=""/>
              <o:lock v:ext="edit"/>
            </v:shape>
            <w10:wrap type="none"/>
            <w10:anchorlock/>
          </v:group>
        </w:pict>
      </w:r>
    </w:p>
    <w:p>
      <w:pPr>
        <w:pStyle w:val="12"/>
        <w:rPr>
          <w:sz w:val="20"/>
        </w:rPr>
      </w:pPr>
    </w:p>
    <w:p>
      <w:pPr>
        <w:pStyle w:val="12"/>
        <w:rPr>
          <w:sz w:val="17"/>
        </w:rPr>
      </w:pPr>
      <w:r>
        <w:pict>
          <v:shape id="_x0000_s1041" o:spid="_x0000_s1041" style="position:absolute;left:0pt;margin-left:56.65pt;margin-top:12pt;height:0.1pt;width:503.8pt;mso-position-horizontal-relative:page;mso-wrap-distance-bottom:0pt;mso-wrap-distance-top:0pt;z-index:-251620352;mso-width-relative:page;mso-height-relative:page;" filled="f" stroked="t" coordorigin="1133,241" coordsize="10076,0" path="m1133,241l2386,241m2391,241l3226,241m3230,241l4065,241m4070,241l4905,241m4909,241l5745,241m5749,241l6028,241m6032,241l7285,241m7289,241l8124,241m8129,241l8964,241m8969,241l9804,241m9808,241l10643,241m10648,241l10926,241m10931,241l11209,241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15"/>
        </w:rPr>
      </w:pPr>
      <w:r>
        <w:pict>
          <v:shape id="_x0000_s1042" o:spid="_x0000_s1042" style="position:absolute;left:0pt;margin-left:56.65pt;margin-top:10.95pt;height:0.1pt;width:489.65pt;mso-position-horizontal-relative:page;mso-wrap-distance-bottom:0pt;mso-wrap-distance-top:0pt;z-index:-251619328;mso-width-relative:page;mso-height-relative:page;" filled="f" stroked="t" coordorigin="1133,220" coordsize="9793,0" path="m1133,220l2386,220m2391,220l3226,220m3230,220l4065,220m4070,220l4905,220m4909,220l5745,220m5749,220l6028,220m6032,220l7285,220m7289,220l8124,220m8129,220l8964,220m8969,220l9804,220m9808,220l10643,220m10648,220l10926,220e">
            <v:path arrowok="t"/>
            <v:fill on="f" focussize="0,0"/>
            <v:stroke weight="0.556771653543307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7"/>
        <w:rPr>
          <w:sz w:val="19"/>
        </w:rPr>
      </w:pPr>
    </w:p>
    <w:p>
      <w:pPr>
        <w:pStyle w:val="8"/>
        <w:spacing w:before="87"/>
        <w:ind w:left="1101" w:right="849"/>
      </w:pPr>
      <w:r>
        <w:t>Проверочная</w:t>
      </w:r>
      <w:r>
        <w:rPr>
          <w:spacing w:val="-6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теме:</w:t>
      </w:r>
      <w:r>
        <w:rPr>
          <w:spacing w:val="-5"/>
        </w:rPr>
        <w:t xml:space="preserve"> </w:t>
      </w:r>
      <w:r>
        <w:t>«Гласные</w:t>
      </w:r>
      <w:r>
        <w:rPr>
          <w:spacing w:val="-3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шипящих</w:t>
      </w:r>
      <w:r>
        <w:rPr>
          <w:spacing w:val="-4"/>
        </w:rPr>
        <w:t xml:space="preserve"> </w:t>
      </w:r>
      <w:r>
        <w:t>согласных».</w:t>
      </w:r>
    </w:p>
    <w:p>
      <w:pPr>
        <w:pStyle w:val="9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3"/>
        <w:rPr>
          <w:b/>
          <w:i/>
        </w:rPr>
      </w:pPr>
    </w:p>
    <w:p>
      <w:pPr>
        <w:pStyle w:val="14"/>
        <w:numPr>
          <w:ilvl w:val="1"/>
          <w:numId w:val="8"/>
        </w:numPr>
        <w:tabs>
          <w:tab w:val="left" w:pos="1540"/>
        </w:tabs>
        <w:spacing w:before="1" w:after="0" w:line="240" w:lineRule="auto"/>
        <w:ind w:left="1539" w:right="0" w:hanging="347"/>
        <w:jc w:val="left"/>
        <w:rPr>
          <w:sz w:val="28"/>
        </w:rPr>
      </w:pPr>
      <w:r>
        <w:rPr>
          <w:sz w:val="28"/>
        </w:rPr>
        <w:t>Найди</w:t>
      </w:r>
      <w:r>
        <w:rPr>
          <w:spacing w:val="-4"/>
          <w:sz w:val="28"/>
        </w:rPr>
        <w:t xml:space="preserve"> </w:t>
      </w:r>
      <w:r>
        <w:rPr>
          <w:sz w:val="28"/>
        </w:rPr>
        <w:t>начало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конец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слова.</w:t>
      </w:r>
      <w:r>
        <w:rPr>
          <w:spacing w:val="-2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12"/>
        <w:ind w:left="833"/>
        <w:rPr>
          <w:sz w:val="20"/>
        </w:rPr>
      </w:pPr>
      <w:r>
        <w:rPr>
          <w:sz w:val="20"/>
        </w:rPr>
        <w:drawing>
          <wp:inline distT="0" distB="0" distL="0" distR="0">
            <wp:extent cx="3262630" cy="2268220"/>
            <wp:effectExtent l="0" t="0" r="0" b="0"/>
            <wp:docPr id="83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image38.jpeg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2910" cy="2268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rPr>
          <w:sz w:val="20"/>
        </w:rPr>
      </w:pPr>
    </w:p>
    <w:p>
      <w:pPr>
        <w:pStyle w:val="12"/>
        <w:spacing w:before="10"/>
        <w:rPr>
          <w:sz w:val="25"/>
        </w:rPr>
      </w:pPr>
      <w:r>
        <w:pict>
          <v:shape id="_x0000_s1043" o:spid="_x0000_s1043" style="position:absolute;left:0pt;margin-left:56.65pt;margin-top:17.05pt;height:0.1pt;width:510pt;mso-position-horizontal-relative:page;mso-wrap-distance-bottom:0pt;mso-wrap-distance-top:0pt;z-index:-251619328;mso-width-relative:page;mso-height-relative:page;" filled="f" stroked="t" coordorigin="1133,342" coordsize="10200,0" path="m1133,342l11333,342e">
            <v:path arrowok="t"/>
            <v:fill on="f" focussize="0,0"/>
            <v:stroke weight="0.48pt" color="#000000"/>
            <v:imagedata o:title=""/>
            <o:lock v:ext="edit"/>
            <w10:wrap type="topAndBottom"/>
          </v:shape>
        </w:pict>
      </w:r>
      <w:r>
        <w:pict>
          <v:shape id="_x0000_s1044" o:spid="_x0000_s1044" style="position:absolute;left:0pt;margin-left:56.65pt;margin-top:37.7pt;height:0.1pt;width:510.1pt;mso-position-horizontal-relative:page;mso-wrap-distance-bottom:0pt;mso-wrap-distance-top:0pt;z-index:-251618304;mso-width-relative:page;mso-height-relative:page;" filled="f" stroked="t" coordorigin="1133,754" coordsize="10202,0" path="m1133,754l11335,754e">
            <v:path arrowok="t"/>
            <v:fill on="f" focussize="0,0"/>
            <v:stroke weight="0.48pt" color="#000000"/>
            <v:imagedata o:title=""/>
            <o:lock v:ext="edit"/>
            <w10:wrap type="topAndBottom"/>
          </v:shape>
        </w:pict>
      </w:r>
      <w:r>
        <w:pict>
          <v:shape id="_x0000_s1045" o:spid="_x0000_s1045" style="position:absolute;left:0pt;margin-left:56.65pt;margin-top:58.35pt;height:0.1pt;width:510pt;mso-position-horizontal-relative:page;mso-wrap-distance-bottom:0pt;mso-wrap-distance-top:0pt;z-index:-251618304;mso-width-relative:page;mso-height-relative:page;" filled="f" stroked="t" coordorigin="1133,1167" coordsize="10200,0" path="m1133,1167l11333,1167e">
            <v:path arrowok="t"/>
            <v:fill on="f" focussize="0,0"/>
            <v:stroke weight="0.48pt" color="#000000"/>
            <v:imagedata o:title=""/>
            <o:lock v:ext="edit"/>
            <w10:wrap type="topAndBottom"/>
          </v:shape>
        </w:pict>
      </w:r>
    </w:p>
    <w:p>
      <w:pPr>
        <w:pStyle w:val="12"/>
        <w:spacing w:before="1"/>
        <w:rPr>
          <w:sz w:val="29"/>
        </w:rPr>
      </w:pPr>
    </w:p>
    <w:p>
      <w:pPr>
        <w:pStyle w:val="12"/>
        <w:spacing w:before="1"/>
        <w:rPr>
          <w:sz w:val="29"/>
        </w:rPr>
      </w:pPr>
    </w:p>
    <w:p>
      <w:pPr>
        <w:pStyle w:val="12"/>
        <w:spacing w:before="5"/>
        <w:rPr>
          <w:sz w:val="37"/>
        </w:rPr>
      </w:pPr>
    </w:p>
    <w:p>
      <w:pPr>
        <w:spacing w:before="0"/>
        <w:ind w:left="833" w:right="0" w:firstLine="0"/>
        <w:jc w:val="left"/>
        <w:rPr>
          <w:b/>
          <w:i/>
          <w:sz w:val="28"/>
        </w:rPr>
      </w:pPr>
      <w:r>
        <w:rPr>
          <w:sz w:val="28"/>
        </w:rPr>
        <w:t>Подчеркните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сочетания </w:t>
      </w:r>
      <w:r>
        <w:rPr>
          <w:b/>
          <w:i/>
          <w:sz w:val="28"/>
          <w:u w:val="thick"/>
        </w:rPr>
        <w:t>жи</w:t>
      </w:r>
      <w:r>
        <w:rPr>
          <w:b/>
          <w:i/>
          <w:sz w:val="28"/>
        </w:rPr>
        <w:t>-</w:t>
      </w:r>
      <w:r>
        <w:rPr>
          <w:b/>
          <w:i/>
          <w:sz w:val="28"/>
          <w:u w:val="thick"/>
        </w:rPr>
        <w:t>ши</w:t>
      </w:r>
      <w:r>
        <w:rPr>
          <w:b/>
          <w:i/>
          <w:sz w:val="28"/>
        </w:rPr>
        <w:t>,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  <w:u w:val="thick"/>
        </w:rPr>
        <w:t>ча</w:t>
      </w:r>
      <w:r>
        <w:rPr>
          <w:b/>
          <w:i/>
          <w:sz w:val="28"/>
        </w:rPr>
        <w:t>-</w:t>
      </w:r>
      <w:r>
        <w:rPr>
          <w:b/>
          <w:i/>
          <w:sz w:val="28"/>
          <w:u w:val="thick"/>
        </w:rPr>
        <w:t>ща</w:t>
      </w:r>
      <w:r>
        <w:rPr>
          <w:b/>
          <w:i/>
          <w:sz w:val="28"/>
        </w:rPr>
        <w:t>,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  <w:u w:val="thick"/>
        </w:rPr>
        <w:t>чу</w:t>
      </w:r>
      <w:r>
        <w:rPr>
          <w:b/>
          <w:i/>
          <w:sz w:val="28"/>
        </w:rPr>
        <w:t>-</w:t>
      </w:r>
      <w:r>
        <w:rPr>
          <w:b/>
          <w:i/>
          <w:sz w:val="28"/>
          <w:u w:val="thick"/>
        </w:rPr>
        <w:t>щу</w:t>
      </w:r>
      <w:r>
        <w:rPr>
          <w:b/>
          <w:i/>
          <w:sz w:val="28"/>
        </w:rPr>
        <w:t>.</w:t>
      </w:r>
    </w:p>
    <w:p>
      <w:pPr>
        <w:pStyle w:val="12"/>
        <w:rPr>
          <w:b/>
          <w:i/>
          <w:sz w:val="20"/>
        </w:rPr>
      </w:pPr>
    </w:p>
    <w:p>
      <w:pPr>
        <w:pStyle w:val="12"/>
        <w:spacing w:before="2"/>
        <w:rPr>
          <w:b/>
          <w:i/>
          <w:sz w:val="24"/>
        </w:rPr>
      </w:pPr>
    </w:p>
    <w:p>
      <w:pPr>
        <w:pStyle w:val="14"/>
        <w:numPr>
          <w:ilvl w:val="1"/>
          <w:numId w:val="8"/>
        </w:numPr>
        <w:tabs>
          <w:tab w:val="left" w:pos="1539"/>
          <w:tab w:val="left" w:pos="1540"/>
        </w:tabs>
        <w:spacing w:before="87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Прочитай.</w:t>
      </w:r>
      <w:r>
        <w:rPr>
          <w:spacing w:val="-5"/>
          <w:sz w:val="28"/>
        </w:rPr>
        <w:t xml:space="preserve"> </w:t>
      </w:r>
      <w:r>
        <w:rPr>
          <w:sz w:val="28"/>
        </w:rPr>
        <w:t>Вставь</w:t>
      </w:r>
      <w:r>
        <w:rPr>
          <w:spacing w:val="-9"/>
          <w:sz w:val="28"/>
        </w:rPr>
        <w:t xml:space="preserve"> </w:t>
      </w:r>
      <w:r>
        <w:rPr>
          <w:sz w:val="28"/>
        </w:rPr>
        <w:t>пропущенные</w:t>
      </w:r>
      <w:r>
        <w:rPr>
          <w:spacing w:val="-6"/>
          <w:sz w:val="28"/>
        </w:rPr>
        <w:t xml:space="preserve"> </w:t>
      </w:r>
      <w:r>
        <w:rPr>
          <w:sz w:val="28"/>
        </w:rPr>
        <w:t>гласные</w:t>
      </w:r>
      <w:r>
        <w:rPr>
          <w:spacing w:val="-5"/>
          <w:sz w:val="28"/>
        </w:rPr>
        <w:t xml:space="preserve"> </w:t>
      </w:r>
      <w:r>
        <w:rPr>
          <w:sz w:val="28"/>
        </w:rPr>
        <w:t>после</w:t>
      </w:r>
      <w:r>
        <w:rPr>
          <w:spacing w:val="-6"/>
          <w:sz w:val="28"/>
        </w:rPr>
        <w:t xml:space="preserve"> </w:t>
      </w:r>
      <w:r>
        <w:rPr>
          <w:sz w:val="28"/>
        </w:rPr>
        <w:t>шипящих.</w:t>
      </w:r>
    </w:p>
    <w:p>
      <w:pPr>
        <w:pStyle w:val="2"/>
        <w:spacing w:before="6" w:line="240" w:lineRule="auto"/>
        <w:ind w:right="560"/>
        <w:jc w:val="both"/>
      </w:pPr>
      <w:r>
        <w:t>За</w:t>
      </w:r>
      <w:r>
        <w:rPr>
          <w:spacing w:val="1"/>
        </w:rPr>
        <w:t xml:space="preserve"> </w:t>
      </w:r>
      <w:r>
        <w:t>рекой</w:t>
      </w:r>
      <w:r>
        <w:rPr>
          <w:spacing w:val="1"/>
        </w:rPr>
        <w:t xml:space="preserve"> </w:t>
      </w:r>
      <w:r>
        <w:t>рощ_.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ч_сто</w:t>
      </w:r>
      <w:r>
        <w:rPr>
          <w:spacing w:val="1"/>
        </w:rPr>
        <w:t xml:space="preserve"> </w:t>
      </w:r>
      <w:r>
        <w:t>там</w:t>
      </w:r>
      <w:r>
        <w:rPr>
          <w:spacing w:val="118"/>
        </w:rPr>
        <w:t xml:space="preserve"> </w:t>
      </w:r>
      <w:r>
        <w:t>гуляем.</w:t>
      </w:r>
      <w:r>
        <w:rPr>
          <w:spacing w:val="1"/>
        </w:rPr>
        <w:t xml:space="preserve"> </w:t>
      </w:r>
      <w:r>
        <w:t>Звонко</w:t>
      </w:r>
      <w:r>
        <w:rPr>
          <w:spacing w:val="1"/>
        </w:rPr>
        <w:t xml:space="preserve"> </w:t>
      </w:r>
      <w:r>
        <w:t>поют</w:t>
      </w:r>
      <w:r>
        <w:rPr>
          <w:spacing w:val="1"/>
        </w:rPr>
        <w:t xml:space="preserve"> </w:t>
      </w:r>
      <w:r>
        <w:t>чиж_.</w:t>
      </w:r>
      <w:r>
        <w:rPr>
          <w:spacing w:val="1"/>
        </w:rPr>
        <w:t xml:space="preserve"> </w:t>
      </w:r>
      <w:r>
        <w:t>Цветут</w:t>
      </w:r>
      <w:r>
        <w:rPr>
          <w:spacing w:val="1"/>
        </w:rPr>
        <w:t xml:space="preserve"> </w:t>
      </w:r>
      <w:r>
        <w:t>ландыш_.</w:t>
      </w:r>
      <w:r>
        <w:rPr>
          <w:spacing w:val="1"/>
        </w:rPr>
        <w:t xml:space="preserve"> </w:t>
      </w:r>
      <w:r>
        <w:t>Берегите</w:t>
      </w:r>
      <w:r>
        <w:rPr>
          <w:spacing w:val="113"/>
        </w:rPr>
        <w:t xml:space="preserve"> </w:t>
      </w:r>
      <w:r>
        <w:t>эти</w:t>
      </w:r>
      <w:r>
        <w:rPr>
          <w:spacing w:val="2"/>
        </w:rPr>
        <w:t xml:space="preserve"> </w:t>
      </w:r>
      <w:r>
        <w:t>ч_десные</w:t>
      </w:r>
      <w:r>
        <w:rPr>
          <w:spacing w:val="-4"/>
        </w:rPr>
        <w:t xml:space="preserve"> </w:t>
      </w:r>
      <w:r>
        <w:t>цветы.</w:t>
      </w:r>
    </w:p>
    <w:p>
      <w:pPr>
        <w:pStyle w:val="12"/>
        <w:spacing w:before="4"/>
        <w:rPr>
          <w:rFonts w:ascii="Calibri"/>
          <w:b/>
          <w:sz w:val="52"/>
        </w:rPr>
      </w:pPr>
    </w:p>
    <w:p>
      <w:pPr>
        <w:pStyle w:val="14"/>
        <w:numPr>
          <w:ilvl w:val="1"/>
          <w:numId w:val="8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pict>
          <v:shape id="_x0000_s1046" o:spid="_x0000_s1046" o:spt="202" type="#_x0000_t202" style="position:absolute;left:0pt;margin-left:28.1pt;margin-top:32.5pt;height:86.2pt;width:567.6pt;mso-position-horizontal-relative:page;z-index:25166028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tbl>
                  <w:tblPr>
                    <w:tblStyle w:val="11"/>
                    <w:tblW w:w="0" w:type="auto"/>
                    <w:tblInd w:w="5" w:type="dxa"/>
                    <w:tblBorders>
                      <w:top w:val="single" w:color="000000" w:sz="4" w:space="0"/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insideH w:val="single" w:color="000000" w:sz="4" w:space="0"/>
                      <w:insideV w:val="single" w:color="000000" w:sz="4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>
                  <w:tblGrid>
                    <w:gridCol w:w="2286"/>
                    <w:gridCol w:w="1945"/>
                    <w:gridCol w:w="2637"/>
                    <w:gridCol w:w="2305"/>
                    <w:gridCol w:w="2165"/>
                  </w:tblGrid>
                  <w:tr>
                    <w:tblPrEx>
                      <w:tblBorders>
                        <w:top w:val="single" w:color="000000" w:sz="4" w:space="0"/>
                        <w:left w:val="single" w:color="000000" w:sz="4" w:space="0"/>
                        <w:bottom w:val="single" w:color="000000" w:sz="4" w:space="0"/>
                        <w:right w:val="single" w:color="000000" w:sz="4" w:space="0"/>
                        <w:insideH w:val="single" w:color="000000" w:sz="4" w:space="0"/>
                        <w:insideV w:val="single" w:color="000000" w:sz="4" w:space="0"/>
                      </w:tblBorders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val="1704" w:hRule="atLeast"/>
                    </w:trPr>
                    <w:tc>
                      <w:tcPr>
                        <w:tcW w:w="2286" w:type="dxa"/>
                      </w:tcPr>
                      <w:p>
                        <w:pPr>
                          <w:pStyle w:val="15"/>
                          <w:spacing w:before="4"/>
                          <w:ind w:left="0"/>
                          <w:rPr>
                            <w:sz w:val="16"/>
                          </w:rPr>
                        </w:pPr>
                      </w:p>
                      <w:p>
                        <w:pPr>
                          <w:pStyle w:val="15"/>
                          <w:ind w:left="10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drawing>
                            <wp:inline distT="0" distB="0" distL="0" distR="0">
                              <wp:extent cx="1318895" cy="902335"/>
                              <wp:effectExtent l="0" t="0" r="0" b="0"/>
                              <wp:docPr id="85" name="image34.jpe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85" name="image34.jpe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319366" cy="902588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1945" w:type="dxa"/>
                      </w:tcPr>
                      <w:p>
                        <w:pPr>
                          <w:pStyle w:val="15"/>
                          <w:ind w:left="10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drawing>
                            <wp:inline distT="0" distB="0" distL="0" distR="0">
                              <wp:extent cx="984250" cy="1033780"/>
                              <wp:effectExtent l="0" t="0" r="0" b="0"/>
                              <wp:docPr id="87" name="image15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87" name="image15.pn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2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984674" cy="1034034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637" w:type="dxa"/>
                      </w:tcPr>
                      <w:p>
                        <w:pPr>
                          <w:pStyle w:val="15"/>
                          <w:ind w:left="107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drawing>
                            <wp:inline distT="0" distB="0" distL="0" distR="0">
                              <wp:extent cx="1183640" cy="1080770"/>
                              <wp:effectExtent l="0" t="0" r="0" b="0"/>
                              <wp:docPr id="89" name="image35.jpe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89" name="image35.jpe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84052" cy="1081278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305" w:type="dxa"/>
                      </w:tcPr>
                      <w:p>
                        <w:pPr>
                          <w:pStyle w:val="15"/>
                          <w:ind w:left="10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drawing>
                            <wp:inline distT="0" distB="0" distL="0" distR="0">
                              <wp:extent cx="1318895" cy="914400"/>
                              <wp:effectExtent l="0" t="0" r="0" b="0"/>
                              <wp:docPr id="91" name="image36.jpe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91" name="image36.jpeg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4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319304" cy="91487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  <w:tc>
                      <w:tcPr>
                        <w:tcW w:w="2165" w:type="dxa"/>
                        <w:tcBorders>
                          <w:right w:val="nil"/>
                        </w:tcBorders>
                      </w:tcPr>
                      <w:p>
                        <w:pPr>
                          <w:pStyle w:val="15"/>
                          <w:ind w:left="0"/>
                          <w:rPr>
                            <w:sz w:val="28"/>
                          </w:rPr>
                        </w:pPr>
                      </w:p>
                    </w:tc>
                  </w:tr>
                </w:tbl>
                <w:p>
                  <w:pPr>
                    <w:pStyle w:val="12"/>
                  </w:pPr>
                </w:p>
              </w:txbxContent>
            </v:textbox>
          </v:shape>
        </w:pict>
      </w:r>
      <w:r>
        <w:rPr>
          <w:sz w:val="28"/>
        </w:rPr>
        <w:t>Рассмотри</w:t>
      </w:r>
      <w:r>
        <w:rPr>
          <w:spacing w:val="-4"/>
          <w:sz w:val="28"/>
        </w:rPr>
        <w:t xml:space="preserve"> </w:t>
      </w:r>
      <w:r>
        <w:rPr>
          <w:sz w:val="28"/>
        </w:rPr>
        <w:t>рисунки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назови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словаря.</w:t>
      </w:r>
      <w:r>
        <w:rPr>
          <w:spacing w:val="7"/>
          <w:sz w:val="28"/>
        </w:rPr>
        <w:t xml:space="preserve"> </w:t>
      </w:r>
      <w:r>
        <w:rPr>
          <w:sz w:val="28"/>
        </w:rPr>
        <w:t>Вставь</w:t>
      </w:r>
      <w:r>
        <w:rPr>
          <w:spacing w:val="-6"/>
          <w:sz w:val="28"/>
        </w:rPr>
        <w:t xml:space="preserve"> </w:t>
      </w:r>
      <w:r>
        <w:rPr>
          <w:sz w:val="28"/>
        </w:rPr>
        <w:t>пропущенную</w:t>
      </w:r>
      <w:r>
        <w:rPr>
          <w:spacing w:val="-6"/>
          <w:sz w:val="28"/>
        </w:rPr>
        <w:t xml:space="preserve"> </w:t>
      </w:r>
      <w:r>
        <w:rPr>
          <w:sz w:val="28"/>
        </w:rPr>
        <w:t>букву.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  <w:r>
        <w:drawing>
          <wp:anchor distT="0" distB="0" distL="0" distR="0" simplePos="0" relativeHeight="251671552" behindDoc="1" locked="0" layoutInCell="1" allowOverlap="1">
            <wp:simplePos x="0" y="0"/>
            <wp:positionH relativeFrom="page">
              <wp:posOffset>4184650</wp:posOffset>
            </wp:positionH>
            <wp:positionV relativeFrom="page">
              <wp:posOffset>7563485</wp:posOffset>
            </wp:positionV>
            <wp:extent cx="315595" cy="154305"/>
            <wp:effectExtent l="0" t="0" r="0" b="0"/>
            <wp:wrapNone/>
            <wp:docPr id="9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image39.png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912" cy="1540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47" o:spid="_x0000_s1047" o:spt="203" style="position:absolute;left:0pt;margin-left:512.45pt;margin-top:595.35pt;height:8.3pt;width:16.45pt;mso-position-horizontal-relative:page;mso-position-vertical-relative:page;z-index:-251644928;mso-width-relative:page;mso-height-relative:page;" coordorigin="10249,11908" coordsize="329,166">
            <o:lock v:ext="edit"/>
            <v:line id="_x0000_s1048" o:spid="_x0000_s1048" o:spt="20" style="position:absolute;left:10249;top:12043;height:0;width:327;" stroked="t" coordsize="21600,21600">
              <v:path arrowok="t"/>
              <v:fill focussize="0,0"/>
              <v:stroke weight="3.05pt" color="#FF0000"/>
              <v:imagedata o:title=""/>
              <o:lock v:ext="edit"/>
            </v:line>
            <v:line id="_x0000_s1049" o:spid="_x0000_s1049" o:spt="20" style="position:absolute;left:10251;top:11938;height:0;width:327;" stroked="t" coordsize="21600,21600">
              <v:path arrowok="t"/>
              <v:fill focussize="0,0"/>
              <v:stroke weight="3.05pt" color="#006FC0"/>
              <v:imagedata o:title=""/>
              <o:lock v:ext="edit"/>
            </v:line>
          </v:group>
        </w:pict>
      </w: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8"/>
        <w:spacing w:before="254"/>
        <w:ind w:left="1104" w:right="849"/>
      </w:pPr>
      <w:r>
        <w:pict>
          <v:shape id="_x0000_s1050" o:spid="_x0000_s1050" o:spt="202" type="#_x0000_t202" style="position:absolute;left:0pt;margin-left:28.1pt;margin-top:-104.05pt;height:51.4pt;width:567.6pt;mso-position-horizontal-relative:page;z-index:25166131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tbl>
                  <w:tblPr>
                    <w:tblStyle w:val="11"/>
                    <w:tblW w:w="0" w:type="auto"/>
                    <w:tblInd w:w="5" w:type="dxa"/>
                    <w:tblBorders>
                      <w:top w:val="single" w:color="000000" w:sz="4" w:space="0"/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insideH w:val="single" w:color="000000" w:sz="4" w:space="0"/>
                      <w:insideV w:val="single" w:color="000000" w:sz="4" w:space="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>
                  <w:tblGrid>
                    <w:gridCol w:w="2286"/>
                    <w:gridCol w:w="1945"/>
                    <w:gridCol w:w="2637"/>
                    <w:gridCol w:w="2305"/>
                    <w:gridCol w:w="2165"/>
                  </w:tblGrid>
                  <w:tr>
                    <w:tblPrEx>
                      <w:tblBorders>
                        <w:top w:val="single" w:color="000000" w:sz="4" w:space="0"/>
                        <w:left w:val="single" w:color="000000" w:sz="4" w:space="0"/>
                        <w:bottom w:val="single" w:color="000000" w:sz="4" w:space="0"/>
                        <w:right w:val="single" w:color="000000" w:sz="4" w:space="0"/>
                        <w:insideH w:val="single" w:color="000000" w:sz="4" w:space="0"/>
                        <w:insideV w:val="single" w:color="000000" w:sz="4" w:space="0"/>
                      </w:tblBorders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Ex>
                    <w:trPr>
                      <w:trHeight w:val="1007" w:hRule="atLeast"/>
                    </w:trPr>
                    <w:tc>
                      <w:tcPr>
                        <w:tcW w:w="2286" w:type="dxa"/>
                      </w:tcPr>
                      <w:p>
                        <w:pPr>
                          <w:pStyle w:val="15"/>
                          <w:spacing w:line="683" w:lineRule="exact"/>
                          <w:ind w:left="302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56"/>
                          </w:rPr>
                          <w:t>_г_род</w:t>
                        </w:r>
                      </w:p>
                    </w:tc>
                    <w:tc>
                      <w:tcPr>
                        <w:tcW w:w="1945" w:type="dxa"/>
                      </w:tcPr>
                      <w:p>
                        <w:pPr>
                          <w:pStyle w:val="15"/>
                          <w:spacing w:line="683" w:lineRule="exact"/>
                          <w:ind w:left="109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56"/>
                          </w:rPr>
                          <w:t>ябл_ко</w:t>
                        </w:r>
                      </w:p>
                    </w:tc>
                    <w:tc>
                      <w:tcPr>
                        <w:tcW w:w="2637" w:type="dxa"/>
                      </w:tcPr>
                      <w:p>
                        <w:pPr>
                          <w:pStyle w:val="15"/>
                          <w:spacing w:line="683" w:lineRule="exact"/>
                          <w:ind w:left="109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56"/>
                          </w:rPr>
                          <w:t>т_варищи</w:t>
                        </w:r>
                      </w:p>
                    </w:tc>
                    <w:tc>
                      <w:tcPr>
                        <w:tcW w:w="2305" w:type="dxa"/>
                      </w:tcPr>
                      <w:p>
                        <w:pPr>
                          <w:pStyle w:val="15"/>
                          <w:spacing w:line="683" w:lineRule="exact"/>
                          <w:ind w:left="238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56"/>
                          </w:rPr>
                          <w:t>меб_ль</w:t>
                        </w:r>
                      </w:p>
                    </w:tc>
                    <w:tc>
                      <w:tcPr>
                        <w:tcW w:w="2165" w:type="dxa"/>
                        <w:tcBorders>
                          <w:right w:val="nil"/>
                        </w:tcBorders>
                      </w:tcPr>
                      <w:p>
                        <w:pPr>
                          <w:pStyle w:val="15"/>
                          <w:spacing w:line="683" w:lineRule="exact"/>
                          <w:ind w:left="377"/>
                          <w:rPr>
                            <w:rFonts w:ascii="Calibri" w:hAnsi="Calibri"/>
                            <w:b/>
                            <w:sz w:val="56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56"/>
                          </w:rPr>
                          <w:t>ов_щи</w:t>
                        </w:r>
                      </w:p>
                    </w:tc>
                  </w:tr>
                </w:tbl>
                <w:p>
                  <w:pPr>
                    <w:pStyle w:val="12"/>
                  </w:pPr>
                </w:p>
              </w:txbxContent>
            </v:textbox>
          </v:shape>
        </w:pict>
      </w: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теме:</w:t>
      </w:r>
      <w:r>
        <w:rPr>
          <w:spacing w:val="-4"/>
        </w:rPr>
        <w:t xml:space="preserve"> </w:t>
      </w:r>
      <w:r>
        <w:t>«Парные</w:t>
      </w:r>
      <w:r>
        <w:rPr>
          <w:spacing w:val="-2"/>
        </w:rPr>
        <w:t xml:space="preserve"> </w:t>
      </w:r>
      <w:r>
        <w:t>звонкие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глухие</w:t>
      </w:r>
      <w:r>
        <w:rPr>
          <w:spacing w:val="-2"/>
        </w:rPr>
        <w:t xml:space="preserve"> </w:t>
      </w:r>
      <w:r>
        <w:t>согласные».</w:t>
      </w:r>
    </w:p>
    <w:p>
      <w:pPr>
        <w:pStyle w:val="9"/>
        <w:ind w:right="841"/>
      </w:pPr>
      <w:r>
        <w:t>(вариант</w:t>
      </w:r>
      <w:r>
        <w:rPr>
          <w:spacing w:val="-5"/>
        </w:rPr>
        <w:t xml:space="preserve"> </w:t>
      </w:r>
      <w:r>
        <w:t>1, 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1"/>
        <w:rPr>
          <w:b/>
          <w:i/>
          <w:sz w:val="27"/>
        </w:rPr>
      </w:pPr>
    </w:p>
    <w:p>
      <w:pPr>
        <w:pStyle w:val="14"/>
        <w:numPr>
          <w:ilvl w:val="0"/>
          <w:numId w:val="9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275590</wp:posOffset>
            </wp:positionV>
            <wp:extent cx="4703445" cy="1995805"/>
            <wp:effectExtent l="0" t="0" r="0" b="0"/>
            <wp:wrapTopAndBottom/>
            <wp:docPr id="9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image40.jpe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3427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Прочитай</w:t>
      </w:r>
      <w:r>
        <w:rPr>
          <w:spacing w:val="-6"/>
          <w:sz w:val="28"/>
        </w:rPr>
        <w:t xml:space="preserve"> </w:t>
      </w:r>
      <w:r>
        <w:rPr>
          <w:sz w:val="28"/>
        </w:rPr>
        <w:t>стихотворение.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-5"/>
          <w:sz w:val="28"/>
        </w:rPr>
        <w:t xml:space="preserve"> </w:t>
      </w:r>
      <w:r>
        <w:rPr>
          <w:sz w:val="28"/>
        </w:rPr>
        <w:t>нужную</w:t>
      </w:r>
      <w:r>
        <w:rPr>
          <w:spacing w:val="-7"/>
          <w:sz w:val="28"/>
        </w:rPr>
        <w:t xml:space="preserve"> </w:t>
      </w:r>
      <w:r>
        <w:rPr>
          <w:sz w:val="28"/>
        </w:rPr>
        <w:t>согласную.</w:t>
      </w:r>
    </w:p>
    <w:p>
      <w:pPr>
        <w:pStyle w:val="12"/>
        <w:tabs>
          <w:tab w:val="left" w:pos="4108"/>
        </w:tabs>
        <w:ind w:left="833"/>
      </w:pPr>
      <w:r>
        <w:t>Подчеркни</w:t>
      </w:r>
      <w:r>
        <w:rPr>
          <w:spacing w:val="-2"/>
        </w:rPr>
        <w:t xml:space="preserve"> </w:t>
      </w:r>
      <w:r>
        <w:t>звонкие</w:t>
      </w:r>
      <w:r>
        <w:rPr>
          <w:spacing w:val="-1"/>
        </w:rPr>
        <w:t xml:space="preserve"> </w:t>
      </w:r>
      <w:r>
        <w:t>(</w:t>
      </w:r>
      <w:r>
        <w:rPr>
          <w:u w:val="thick" w:color="FF0000"/>
        </w:rPr>
        <w:tab/>
      </w:r>
      <w:r>
        <w:t>)</w:t>
      </w:r>
      <w:r>
        <w:rPr>
          <w:spacing w:val="-4"/>
        </w:rPr>
        <w:t xml:space="preserve"> </w:t>
      </w:r>
      <w:r>
        <w:t>согласные.</w:t>
      </w:r>
    </w:p>
    <w:p>
      <w:pPr>
        <w:pStyle w:val="12"/>
        <w:rPr>
          <w:sz w:val="30"/>
        </w:rPr>
      </w:pPr>
    </w:p>
    <w:p>
      <w:pPr>
        <w:pStyle w:val="14"/>
        <w:numPr>
          <w:ilvl w:val="0"/>
          <w:numId w:val="9"/>
        </w:numPr>
        <w:tabs>
          <w:tab w:val="left" w:pos="1539"/>
          <w:tab w:val="left" w:pos="1540"/>
        </w:tabs>
        <w:spacing w:before="264" w:after="0" w:line="240" w:lineRule="auto"/>
        <w:ind w:left="833" w:right="4419" w:firstLine="0"/>
        <w:jc w:val="left"/>
        <w:rPr>
          <w:b/>
          <w:sz w:val="28"/>
        </w:rPr>
      </w:pPr>
      <w:r>
        <w:pict>
          <v:line id="_x0000_s1051" o:spid="_x0000_s1051" o:spt="20" style="position:absolute;left:0pt;margin-left:190.05pt;margin-top:-27.05pt;height:0pt;width:29.25pt;mso-position-horizontal-relative:page;z-index:-251645952;mso-width-relative:page;mso-height-relative:page;" stroked="t" coordsize="21600,21600">
            <v:path arrowok="t"/>
            <v:fill focussize="0,0"/>
            <v:stroke weight="2.25pt" color="#006FC0"/>
            <v:imagedata o:title=""/>
            <o:lock v:ext="edit"/>
          </v:line>
        </w:pict>
      </w:r>
      <w:r>
        <w:rPr>
          <w:sz w:val="28"/>
        </w:rPr>
        <w:t>Прочитай</w:t>
      </w:r>
      <w:r>
        <w:rPr>
          <w:spacing w:val="-9"/>
          <w:sz w:val="28"/>
        </w:rPr>
        <w:t xml:space="preserve"> </w:t>
      </w:r>
      <w:r>
        <w:rPr>
          <w:sz w:val="28"/>
        </w:rPr>
        <w:t>слова.</w:t>
      </w:r>
      <w:r>
        <w:rPr>
          <w:spacing w:val="-5"/>
          <w:sz w:val="28"/>
        </w:rPr>
        <w:t xml:space="preserve"> </w:t>
      </w:r>
      <w:r>
        <w:rPr>
          <w:sz w:val="28"/>
        </w:rPr>
        <w:t>Какие</w:t>
      </w:r>
      <w:r>
        <w:rPr>
          <w:spacing w:val="-8"/>
          <w:sz w:val="28"/>
        </w:rPr>
        <w:t xml:space="preserve"> </w:t>
      </w:r>
      <w:r>
        <w:rPr>
          <w:sz w:val="28"/>
        </w:rPr>
        <w:t>согласные</w:t>
      </w:r>
      <w:r>
        <w:rPr>
          <w:spacing w:val="-7"/>
          <w:sz w:val="28"/>
        </w:rPr>
        <w:t xml:space="preserve"> </w:t>
      </w:r>
      <w:r>
        <w:rPr>
          <w:sz w:val="28"/>
        </w:rPr>
        <w:t>пропущены?</w:t>
      </w:r>
      <w:r>
        <w:rPr>
          <w:spacing w:val="-67"/>
          <w:sz w:val="28"/>
        </w:rPr>
        <w:t xml:space="preserve"> </w:t>
      </w:r>
      <w:r>
        <w:rPr>
          <w:sz w:val="28"/>
        </w:rPr>
        <w:t>Запиши их названия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так:</w:t>
      </w:r>
      <w:r>
        <w:rPr>
          <w:spacing w:val="5"/>
          <w:sz w:val="28"/>
        </w:rPr>
        <w:t xml:space="preserve"> </w:t>
      </w:r>
      <w:r>
        <w:rPr>
          <w:b/>
          <w:sz w:val="28"/>
        </w:rPr>
        <w:t>много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один</w:t>
      </w:r>
    </w:p>
    <w:p>
      <w:pPr>
        <w:pStyle w:val="12"/>
        <w:spacing w:before="6"/>
        <w:rPr>
          <w:b/>
        </w:rPr>
      </w:pPr>
    </w:p>
    <w:tbl>
      <w:tblPr>
        <w:tblStyle w:val="11"/>
        <w:tblW w:w="0" w:type="auto"/>
        <w:tblInd w:w="12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44"/>
        <w:gridCol w:w="2554"/>
        <w:gridCol w:w="3769"/>
        <w:gridCol w:w="317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37" w:hRule="atLeast"/>
        </w:trPr>
        <w:tc>
          <w:tcPr>
            <w:tcW w:w="1844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2554" w:type="dxa"/>
          </w:tcPr>
          <w:p>
            <w:pPr>
              <w:pStyle w:val="15"/>
              <w:ind w:left="662" w:right="368" w:hanging="274"/>
              <w:rPr>
                <w:sz w:val="28"/>
              </w:rPr>
            </w:pPr>
            <w:r>
              <w:rPr>
                <w:spacing w:val="-1"/>
                <w:sz w:val="28"/>
              </w:rPr>
              <w:t>Сомнительные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согласные</w:t>
            </w:r>
          </w:p>
          <w:p>
            <w:pPr>
              <w:pStyle w:val="15"/>
              <w:spacing w:before="1"/>
              <w:ind w:left="0"/>
              <w:rPr>
                <w:b/>
                <w:sz w:val="5"/>
              </w:rPr>
            </w:pPr>
          </w:p>
          <w:p>
            <w:pPr>
              <w:pStyle w:val="15"/>
              <w:ind w:left="69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2470" cy="419735"/>
                  <wp:effectExtent l="0" t="0" r="0" b="0"/>
                  <wp:docPr id="97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image41.jpe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768" cy="420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5"/>
              <w:ind w:left="0"/>
              <w:rPr>
                <w:b/>
                <w:sz w:val="20"/>
              </w:rPr>
            </w:pPr>
          </w:p>
        </w:tc>
        <w:tc>
          <w:tcPr>
            <w:tcW w:w="3769" w:type="dxa"/>
          </w:tcPr>
          <w:p>
            <w:pPr>
              <w:pStyle w:val="15"/>
              <w:ind w:left="1412" w:right="752" w:hanging="639"/>
              <w:rPr>
                <w:sz w:val="28"/>
              </w:rPr>
            </w:pPr>
            <w:r>
              <w:rPr>
                <w:sz w:val="28"/>
              </w:rPr>
              <w:t>Проверка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гласным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r>
              <w:rPr>
                <w:b/>
                <w:sz w:val="28"/>
              </w:rPr>
              <w:t>много</w:t>
            </w:r>
            <w:r>
              <w:rPr>
                <w:sz w:val="28"/>
              </w:rPr>
              <w:t>)</w:t>
            </w:r>
          </w:p>
          <w:p>
            <w:pPr>
              <w:pStyle w:val="15"/>
              <w:spacing w:before="1"/>
              <w:ind w:left="0"/>
              <w:rPr>
                <w:b/>
                <w:sz w:val="5"/>
              </w:rPr>
            </w:pPr>
          </w:p>
          <w:p>
            <w:pPr>
              <w:pStyle w:val="15"/>
              <w:ind w:left="130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2470" cy="419735"/>
                  <wp:effectExtent l="0" t="0" r="0" b="0"/>
                  <wp:docPr id="99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image41.jpe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768" cy="420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pacing w:val="126"/>
                <w:sz w:val="20"/>
              </w:rPr>
              <w:t xml:space="preserve"> </w:t>
            </w:r>
            <w:r>
              <w:rPr>
                <w:spacing w:val="126"/>
                <w:position w:val="15"/>
                <w:sz w:val="20"/>
              </w:rPr>
              <w:drawing>
                <wp:inline distT="0" distB="0" distL="0" distR="0">
                  <wp:extent cx="223520" cy="223520"/>
                  <wp:effectExtent l="0" t="0" r="0" b="0"/>
                  <wp:docPr id="101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image42.png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837" cy="223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5"/>
              <w:ind w:left="0"/>
              <w:rPr>
                <w:b/>
                <w:sz w:val="20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1192" w:right="1184" w:hanging="2"/>
              <w:jc w:val="center"/>
              <w:rPr>
                <w:sz w:val="28"/>
              </w:rPr>
            </w:pPr>
            <w:r>
              <w:rPr>
                <w:sz w:val="28"/>
              </w:rPr>
              <w:t>Пишу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w w:val="95"/>
                <w:sz w:val="28"/>
              </w:rPr>
              <w:t>(</w:t>
            </w:r>
            <w:r>
              <w:rPr>
                <w:b/>
                <w:w w:val="95"/>
                <w:sz w:val="28"/>
              </w:rPr>
              <w:t>один</w:t>
            </w:r>
            <w:r>
              <w:rPr>
                <w:w w:val="95"/>
                <w:sz w:val="28"/>
              </w:rPr>
              <w:t>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2" w:hRule="atLeast"/>
        </w:trPr>
        <w:tc>
          <w:tcPr>
            <w:tcW w:w="1844" w:type="dxa"/>
          </w:tcPr>
          <w:p>
            <w:pPr>
              <w:pStyle w:val="15"/>
              <w:ind w:left="36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4375" cy="539115"/>
                  <wp:effectExtent l="0" t="0" r="0" b="0"/>
                  <wp:docPr id="103" name="image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image43.jpeg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775" cy="539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7"/>
              <w:ind w:left="0"/>
              <w:rPr>
                <w:b/>
                <w:sz w:val="28"/>
              </w:rPr>
            </w:pPr>
          </w:p>
          <w:p>
            <w:pPr>
              <w:pStyle w:val="15"/>
              <w:spacing w:before="1"/>
              <w:ind w:left="299" w:right="285"/>
              <w:jc w:val="center"/>
              <w:rPr>
                <w:sz w:val="32"/>
              </w:rPr>
            </w:pPr>
            <w:r>
              <w:rPr>
                <w:sz w:val="32"/>
              </w:rPr>
              <w:t>ду…</w:t>
            </w:r>
            <w:r>
              <w:rPr>
                <w:spacing w:val="1"/>
                <w:sz w:val="32"/>
              </w:rPr>
              <w:t xml:space="preserve"> </w:t>
            </w:r>
            <w:r>
              <w:rPr>
                <w:sz w:val="32"/>
              </w:rPr>
              <w:t>(б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/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п)</w:t>
            </w:r>
          </w:p>
        </w:tc>
        <w:tc>
          <w:tcPr>
            <w:tcW w:w="3769" w:type="dxa"/>
          </w:tcPr>
          <w:p>
            <w:pPr>
              <w:pStyle w:val="15"/>
              <w:spacing w:before="4"/>
              <w:ind w:left="1239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дубы</w:t>
            </w:r>
          </w:p>
        </w:tc>
        <w:tc>
          <w:tcPr>
            <w:tcW w:w="3178" w:type="dxa"/>
          </w:tcPr>
          <w:p>
            <w:pPr>
              <w:pStyle w:val="15"/>
              <w:spacing w:before="4"/>
              <w:ind w:left="1123" w:right="1114"/>
              <w:jc w:val="center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дуб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3" w:hRule="atLeast"/>
        </w:trPr>
        <w:tc>
          <w:tcPr>
            <w:tcW w:w="1844" w:type="dxa"/>
          </w:tcPr>
          <w:p>
            <w:pPr>
              <w:pStyle w:val="15"/>
              <w:ind w:left="6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71475" cy="520700"/>
                  <wp:effectExtent l="0" t="0" r="0" b="0"/>
                  <wp:docPr id="105" name="image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image44.png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644" cy="521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8"/>
              <w:ind w:left="299" w:right="290"/>
              <w:jc w:val="center"/>
              <w:rPr>
                <w:sz w:val="32"/>
              </w:rPr>
            </w:pPr>
            <w:r>
              <w:rPr>
                <w:sz w:val="32"/>
              </w:rPr>
              <w:t>гри…</w:t>
            </w:r>
            <w:r>
              <w:rPr>
                <w:spacing w:val="1"/>
                <w:sz w:val="32"/>
              </w:rPr>
              <w:t xml:space="preserve"> </w:t>
            </w:r>
            <w:r>
              <w:rPr>
                <w:sz w:val="32"/>
              </w:rPr>
              <w:t>(б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/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п)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9" w:hRule="atLeast"/>
        </w:trPr>
        <w:tc>
          <w:tcPr>
            <w:tcW w:w="1844" w:type="dxa"/>
          </w:tcPr>
          <w:p>
            <w:pPr>
              <w:pStyle w:val="15"/>
              <w:ind w:left="64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38455" cy="522605"/>
                  <wp:effectExtent l="0" t="0" r="0" b="0"/>
                  <wp:docPr id="107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45.jpe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761" cy="522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3"/>
              <w:ind w:left="299" w:right="294"/>
              <w:jc w:val="center"/>
              <w:rPr>
                <w:sz w:val="32"/>
              </w:rPr>
            </w:pPr>
            <w:r>
              <w:rPr>
                <w:sz w:val="32"/>
              </w:rPr>
              <w:t>жира… (в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/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ф)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3" w:hRule="atLeast"/>
        </w:trPr>
        <w:tc>
          <w:tcPr>
            <w:tcW w:w="1844" w:type="dxa"/>
          </w:tcPr>
          <w:p>
            <w:pPr>
              <w:pStyle w:val="15"/>
              <w:ind w:left="52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98475" cy="534670"/>
                  <wp:effectExtent l="0" t="0" r="0" b="0"/>
                  <wp:docPr id="109" name="image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46.png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958" cy="534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3"/>
              <w:ind w:left="299" w:right="294"/>
              <w:jc w:val="center"/>
              <w:rPr>
                <w:sz w:val="32"/>
              </w:rPr>
            </w:pPr>
            <w:r>
              <w:rPr>
                <w:sz w:val="32"/>
              </w:rPr>
              <w:t>жу… (г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/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к)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9" w:hRule="atLeast"/>
        </w:trPr>
        <w:tc>
          <w:tcPr>
            <w:tcW w:w="1844" w:type="dxa"/>
          </w:tcPr>
          <w:p>
            <w:pPr>
              <w:pStyle w:val="15"/>
              <w:ind w:left="58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36245" cy="520700"/>
                  <wp:effectExtent l="0" t="0" r="0" b="0"/>
                  <wp:docPr id="111" name="image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47.png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844" cy="521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3"/>
              <w:ind w:left="299" w:right="290"/>
              <w:jc w:val="center"/>
              <w:rPr>
                <w:sz w:val="32"/>
              </w:rPr>
            </w:pPr>
            <w:r>
              <w:rPr>
                <w:sz w:val="32"/>
              </w:rPr>
              <w:t>шка… (в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/</w:t>
            </w:r>
            <w:r>
              <w:rPr>
                <w:spacing w:val="3"/>
                <w:sz w:val="32"/>
              </w:rPr>
              <w:t xml:space="preserve"> </w:t>
            </w:r>
            <w:r>
              <w:rPr>
                <w:sz w:val="32"/>
              </w:rPr>
              <w:t>ф)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</w:tbl>
    <w:p>
      <w:pPr>
        <w:spacing w:after="0"/>
        <w:rPr>
          <w:sz w:val="3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11"/>
        <w:rPr>
          <w:b/>
          <w:sz w:val="18"/>
        </w:rPr>
      </w:pPr>
    </w:p>
    <w:tbl>
      <w:tblPr>
        <w:tblStyle w:val="11"/>
        <w:tblW w:w="0" w:type="auto"/>
        <w:tblInd w:w="127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44"/>
        <w:gridCol w:w="2554"/>
        <w:gridCol w:w="3769"/>
        <w:gridCol w:w="317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4" w:hRule="atLeast"/>
        </w:trPr>
        <w:tc>
          <w:tcPr>
            <w:tcW w:w="1844" w:type="dxa"/>
          </w:tcPr>
          <w:p>
            <w:pPr>
              <w:pStyle w:val="15"/>
              <w:ind w:left="39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54050" cy="534035"/>
                  <wp:effectExtent l="0" t="0" r="0" b="0"/>
                  <wp:docPr id="113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48.jpeg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37" cy="534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8"/>
              <w:ind w:left="299" w:right="289"/>
              <w:jc w:val="center"/>
              <w:rPr>
                <w:sz w:val="32"/>
              </w:rPr>
            </w:pPr>
            <w:r>
              <w:rPr>
                <w:sz w:val="32"/>
              </w:rPr>
              <w:t>арбу…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(з /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с)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4" w:hRule="atLeast"/>
        </w:trPr>
        <w:tc>
          <w:tcPr>
            <w:tcW w:w="1844" w:type="dxa"/>
          </w:tcPr>
          <w:p>
            <w:pPr>
              <w:pStyle w:val="15"/>
              <w:spacing w:before="3"/>
              <w:ind w:left="0"/>
              <w:rPr>
                <w:b/>
                <w:sz w:val="3"/>
              </w:rPr>
            </w:pPr>
          </w:p>
          <w:p>
            <w:pPr>
              <w:pStyle w:val="15"/>
              <w:ind w:left="62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49250" cy="511810"/>
                  <wp:effectExtent l="0" t="0" r="0" b="0"/>
                  <wp:docPr id="115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image49.jpeg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619" cy="511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3"/>
              <w:ind w:left="299" w:right="293"/>
              <w:jc w:val="center"/>
              <w:rPr>
                <w:sz w:val="32"/>
              </w:rPr>
            </w:pPr>
            <w:r>
              <w:rPr>
                <w:sz w:val="32"/>
              </w:rPr>
              <w:t>ё…</w:t>
            </w:r>
            <w:r>
              <w:rPr>
                <w:spacing w:val="2"/>
                <w:sz w:val="32"/>
              </w:rPr>
              <w:t xml:space="preserve"> </w:t>
            </w:r>
            <w:r>
              <w:rPr>
                <w:sz w:val="32"/>
              </w:rPr>
              <w:t>(ж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/ ш)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9" w:hRule="atLeast"/>
        </w:trPr>
        <w:tc>
          <w:tcPr>
            <w:tcW w:w="1844" w:type="dxa"/>
          </w:tcPr>
          <w:p>
            <w:pPr>
              <w:pStyle w:val="15"/>
              <w:ind w:left="65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28295" cy="527685"/>
                  <wp:effectExtent l="0" t="0" r="0" b="0"/>
                  <wp:docPr id="117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image50.jpe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681" cy="528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>
            <w:pPr>
              <w:pStyle w:val="15"/>
              <w:spacing w:before="243"/>
              <w:ind w:left="299" w:right="289"/>
              <w:jc w:val="center"/>
              <w:rPr>
                <w:sz w:val="32"/>
              </w:rPr>
            </w:pPr>
            <w:r>
              <w:rPr>
                <w:sz w:val="32"/>
              </w:rPr>
              <w:t>биле…</w:t>
            </w:r>
            <w:r>
              <w:rPr>
                <w:spacing w:val="1"/>
                <w:sz w:val="32"/>
              </w:rPr>
              <w:t xml:space="preserve"> </w:t>
            </w:r>
            <w:r>
              <w:rPr>
                <w:sz w:val="32"/>
              </w:rPr>
              <w:t>(д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/</w:t>
            </w:r>
            <w:r>
              <w:rPr>
                <w:spacing w:val="3"/>
                <w:sz w:val="32"/>
              </w:rPr>
              <w:t xml:space="preserve"> </w:t>
            </w:r>
            <w:r>
              <w:rPr>
                <w:sz w:val="32"/>
              </w:rPr>
              <w:t>т)</w:t>
            </w:r>
          </w:p>
        </w:tc>
        <w:tc>
          <w:tcPr>
            <w:tcW w:w="3769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  <w:tc>
          <w:tcPr>
            <w:tcW w:w="3178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</w:tr>
    </w:tbl>
    <w:p>
      <w:pPr>
        <w:pStyle w:val="8"/>
        <w:spacing w:line="320" w:lineRule="exact"/>
        <w:ind w:left="1104" w:right="849"/>
      </w:pP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теме:</w:t>
      </w:r>
      <w:r>
        <w:rPr>
          <w:spacing w:val="-4"/>
        </w:rPr>
        <w:t xml:space="preserve"> </w:t>
      </w:r>
      <w:r>
        <w:t>«Парные</w:t>
      </w:r>
      <w:r>
        <w:rPr>
          <w:spacing w:val="-2"/>
        </w:rPr>
        <w:t xml:space="preserve"> </w:t>
      </w:r>
      <w:r>
        <w:t>звонкие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глухие</w:t>
      </w:r>
      <w:r>
        <w:rPr>
          <w:spacing w:val="-2"/>
        </w:rPr>
        <w:t xml:space="preserve"> </w:t>
      </w:r>
      <w:r>
        <w:t>согласные».</w:t>
      </w:r>
    </w:p>
    <w:p>
      <w:pPr>
        <w:pStyle w:val="9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27"/>
        </w:rPr>
      </w:pPr>
    </w:p>
    <w:p>
      <w:pPr>
        <w:pStyle w:val="14"/>
        <w:numPr>
          <w:ilvl w:val="0"/>
          <w:numId w:val="10"/>
        </w:numPr>
        <w:tabs>
          <w:tab w:val="left" w:pos="1539"/>
          <w:tab w:val="left" w:pos="1540"/>
        </w:tabs>
        <w:spacing w:before="1" w:after="0" w:line="240" w:lineRule="auto"/>
        <w:ind w:left="1539" w:right="0" w:hanging="707"/>
        <w:jc w:val="left"/>
        <w:rPr>
          <w:sz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272415</wp:posOffset>
            </wp:positionV>
            <wp:extent cx="4681855" cy="1810385"/>
            <wp:effectExtent l="0" t="0" r="0" b="0"/>
            <wp:wrapTopAndBottom/>
            <wp:docPr id="11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image40.jpeg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2056" cy="1810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Прочитай</w:t>
      </w:r>
      <w:r>
        <w:rPr>
          <w:spacing w:val="-6"/>
          <w:sz w:val="28"/>
        </w:rPr>
        <w:t xml:space="preserve"> </w:t>
      </w:r>
      <w:r>
        <w:rPr>
          <w:sz w:val="28"/>
        </w:rPr>
        <w:t>стихотворение.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словах</w:t>
      </w:r>
      <w:r>
        <w:rPr>
          <w:spacing w:val="-5"/>
          <w:sz w:val="28"/>
        </w:rPr>
        <w:t xml:space="preserve"> </w:t>
      </w:r>
      <w:r>
        <w:rPr>
          <w:sz w:val="28"/>
        </w:rPr>
        <w:t>нужную</w:t>
      </w:r>
      <w:r>
        <w:rPr>
          <w:spacing w:val="-7"/>
          <w:sz w:val="28"/>
        </w:rPr>
        <w:t xml:space="preserve"> </w:t>
      </w:r>
      <w:r>
        <w:rPr>
          <w:sz w:val="28"/>
        </w:rPr>
        <w:t>согласную.</w:t>
      </w:r>
    </w:p>
    <w:p>
      <w:pPr>
        <w:pStyle w:val="12"/>
        <w:tabs>
          <w:tab w:val="left" w:pos="4108"/>
        </w:tabs>
        <w:ind w:left="833"/>
      </w:pPr>
      <w:r>
        <w:t>Подчеркни</w:t>
      </w:r>
      <w:r>
        <w:rPr>
          <w:spacing w:val="-2"/>
        </w:rPr>
        <w:t xml:space="preserve"> </w:t>
      </w:r>
      <w:r>
        <w:t>звонкие</w:t>
      </w:r>
      <w:r>
        <w:rPr>
          <w:spacing w:val="-1"/>
        </w:rPr>
        <w:t xml:space="preserve"> </w:t>
      </w:r>
      <w:r>
        <w:t>(</w:t>
      </w:r>
      <w:r>
        <w:rPr>
          <w:u w:val="thick" w:color="FF0000"/>
        </w:rPr>
        <w:tab/>
      </w:r>
      <w:r>
        <w:t>)</w:t>
      </w:r>
      <w:r>
        <w:rPr>
          <w:spacing w:val="-4"/>
        </w:rPr>
        <w:t xml:space="preserve"> </w:t>
      </w:r>
      <w:r>
        <w:t>согласные.</w:t>
      </w:r>
    </w:p>
    <w:p>
      <w:pPr>
        <w:pStyle w:val="12"/>
        <w:rPr>
          <w:sz w:val="30"/>
        </w:rPr>
      </w:pPr>
    </w:p>
    <w:p>
      <w:pPr>
        <w:pStyle w:val="12"/>
        <w:spacing w:before="9"/>
        <w:rPr>
          <w:sz w:val="23"/>
        </w:rPr>
      </w:pPr>
    </w:p>
    <w:p>
      <w:pPr>
        <w:pStyle w:val="14"/>
        <w:numPr>
          <w:ilvl w:val="0"/>
          <w:numId w:val="10"/>
        </w:numPr>
        <w:tabs>
          <w:tab w:val="left" w:pos="1539"/>
          <w:tab w:val="left" w:pos="1540"/>
        </w:tabs>
        <w:spacing w:before="0" w:after="7" w:line="240" w:lineRule="auto"/>
        <w:ind w:left="1539" w:right="0" w:hanging="707"/>
        <w:jc w:val="left"/>
        <w:rPr>
          <w:sz w:val="28"/>
        </w:rPr>
      </w:pPr>
      <w:r>
        <w:pict>
          <v:line id="_x0000_s1052" o:spid="_x0000_s1052" o:spt="20" style="position:absolute;left:0pt;margin-left:190.05pt;margin-top:-40.2pt;height:0pt;width:29.25pt;mso-position-horizontal-relative:page;z-index:-251643904;mso-width-relative:page;mso-height-relative:page;" stroked="t" coordsize="21600,21600">
            <v:path arrowok="t"/>
            <v:fill focussize="0,0"/>
            <v:stroke weight="2.25pt" color="#006FC0"/>
            <v:imagedata o:title=""/>
            <o:lock v:ext="edit"/>
          </v:line>
        </w:pict>
      </w:r>
      <w:r>
        <w:rPr>
          <w:sz w:val="28"/>
        </w:rPr>
        <w:t>Соедини</w:t>
      </w:r>
      <w:r>
        <w:rPr>
          <w:spacing w:val="-5"/>
          <w:sz w:val="28"/>
        </w:rPr>
        <w:t xml:space="preserve"> </w:t>
      </w:r>
      <w:r>
        <w:rPr>
          <w:sz w:val="28"/>
        </w:rPr>
        <w:t>линиями</w:t>
      </w:r>
      <w:r>
        <w:rPr>
          <w:spacing w:val="-5"/>
          <w:sz w:val="28"/>
        </w:rPr>
        <w:t xml:space="preserve"> </w:t>
      </w:r>
      <w:r>
        <w:rPr>
          <w:sz w:val="28"/>
        </w:rPr>
        <w:t>одинаковые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предметы.</w:t>
      </w:r>
    </w:p>
    <w:tbl>
      <w:tblPr>
        <w:tblStyle w:val="11"/>
        <w:tblW w:w="0" w:type="auto"/>
        <w:tblInd w:w="145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956"/>
        <w:gridCol w:w="2528"/>
        <w:gridCol w:w="285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1413" w:hRule="atLeast"/>
        </w:trPr>
        <w:tc>
          <w:tcPr>
            <w:tcW w:w="2956" w:type="dxa"/>
            <w:tcBorders>
              <w:top w:val="single" w:color="000000" w:sz="4" w:space="0"/>
              <w:left w:val="single" w:color="000000" w:sz="4" w:space="0"/>
            </w:tcBorders>
          </w:tcPr>
          <w:p>
            <w:pPr>
              <w:pStyle w:val="15"/>
              <w:ind w:left="7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19150" cy="895985"/>
                  <wp:effectExtent l="0" t="0" r="0" b="0"/>
                  <wp:docPr id="121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image51.jpeg"/>
                          <pic:cNvPicPr>
                            <a:picLocks noChangeAspect="1"/>
                          </pic:cNvPicPr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258" cy="896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8" w:type="dxa"/>
            <w:tcBorders>
              <w:top w:val="single" w:color="000000" w:sz="4" w:space="0"/>
            </w:tcBorders>
          </w:tcPr>
          <w:p>
            <w:pPr>
              <w:pStyle w:val="15"/>
              <w:ind w:left="33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68400" cy="876300"/>
                  <wp:effectExtent l="0" t="0" r="0" b="0"/>
                  <wp:docPr id="123" name="image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image52.jpeg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791" cy="876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3" w:type="dxa"/>
            <w:tcBorders>
              <w:top w:val="single" w:color="000000" w:sz="4" w:space="0"/>
              <w:right w:val="single" w:color="000000" w:sz="4" w:space="0"/>
            </w:tcBorders>
          </w:tcPr>
          <w:p>
            <w:pPr>
              <w:pStyle w:val="15"/>
              <w:spacing w:before="1"/>
              <w:ind w:left="0"/>
              <w:rPr>
                <w:sz w:val="13"/>
              </w:rPr>
            </w:pPr>
          </w:p>
          <w:p>
            <w:pPr>
              <w:pStyle w:val="15"/>
              <w:ind w:left="31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451610" cy="702945"/>
                  <wp:effectExtent l="0" t="0" r="0" b="0"/>
                  <wp:docPr id="125" name="image5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mage53.jpeg"/>
                          <pic:cNvPicPr>
                            <a:picLocks noChangeAspect="1"/>
                          </pic:cNvPicPr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1761" cy="703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16" w:hRule="atLeast"/>
        </w:trPr>
        <w:tc>
          <w:tcPr>
            <w:tcW w:w="2956" w:type="dxa"/>
            <w:tcBorders>
              <w:left w:val="single" w:color="000000" w:sz="4" w:space="0"/>
            </w:tcBorders>
          </w:tcPr>
          <w:p>
            <w:pPr>
              <w:pStyle w:val="15"/>
              <w:ind w:left="33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59840" cy="890905"/>
                  <wp:effectExtent l="0" t="0" r="0" b="0"/>
                  <wp:docPr id="12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image54.jpeg"/>
                          <pic:cNvPicPr>
                            <a:picLocks noChangeAspect="1"/>
                          </pic:cNvPicPr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866" cy="891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8" w:type="dxa"/>
          </w:tcPr>
          <w:p>
            <w:pPr>
              <w:pStyle w:val="15"/>
              <w:ind w:left="0"/>
              <w:rPr>
                <w:sz w:val="28"/>
              </w:rPr>
            </w:pPr>
          </w:p>
        </w:tc>
        <w:tc>
          <w:tcPr>
            <w:tcW w:w="2853" w:type="dxa"/>
            <w:tcBorders>
              <w:right w:val="single" w:color="000000" w:sz="4" w:space="0"/>
            </w:tcBorders>
          </w:tcPr>
          <w:p>
            <w:pPr>
              <w:pStyle w:val="15"/>
              <w:spacing w:before="2"/>
              <w:ind w:left="0"/>
              <w:rPr>
                <w:sz w:val="2"/>
              </w:rPr>
            </w:pPr>
          </w:p>
          <w:p>
            <w:pPr>
              <w:pStyle w:val="15"/>
              <w:ind w:left="62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09980" cy="873760"/>
                  <wp:effectExtent l="0" t="0" r="0" b="0"/>
                  <wp:docPr id="129" name="image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image55.jpeg"/>
                          <pic:cNvPicPr>
                            <a:picLocks noChangeAspect="1"/>
                          </pic:cNvPicPr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511" cy="874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34" w:hRule="atLeast"/>
        </w:trPr>
        <w:tc>
          <w:tcPr>
            <w:tcW w:w="2956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15"/>
              <w:ind w:left="1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68145" cy="902335"/>
                  <wp:effectExtent l="0" t="0" r="0" b="0"/>
                  <wp:docPr id="131" name="image5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image56.jpeg"/>
                          <pic:cNvPicPr>
                            <a:picLocks noChangeAspect="1"/>
                          </pic:cNvPicPr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8307" cy="902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8" w:type="dxa"/>
            <w:tcBorders>
              <w:bottom w:val="single" w:color="000000" w:sz="4" w:space="0"/>
            </w:tcBorders>
          </w:tcPr>
          <w:p>
            <w:pPr>
              <w:pStyle w:val="15"/>
              <w:ind w:left="0"/>
              <w:rPr>
                <w:sz w:val="6"/>
              </w:rPr>
            </w:pPr>
          </w:p>
          <w:p>
            <w:pPr>
              <w:pStyle w:val="15"/>
              <w:ind w:left="71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94360" cy="857250"/>
                  <wp:effectExtent l="0" t="0" r="0" b="0"/>
                  <wp:docPr id="133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image49.jpeg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863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3" w:type="dxa"/>
            <w:tcBorders>
              <w:bottom w:val="single" w:color="000000" w:sz="4" w:space="0"/>
              <w:right w:val="single" w:color="000000" w:sz="4" w:space="0"/>
            </w:tcBorders>
          </w:tcPr>
          <w:p>
            <w:pPr>
              <w:pStyle w:val="15"/>
              <w:ind w:left="78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17575" cy="901700"/>
                  <wp:effectExtent l="0" t="0" r="0" b="0"/>
                  <wp:docPr id="135" name="image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image57.jpeg"/>
                          <pic:cNvPicPr>
                            <a:picLocks noChangeAspect="1"/>
                          </pic:cNvPicPr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620" cy="902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before="0"/>
        <w:ind w:left="833" w:right="0" w:firstLine="0"/>
        <w:jc w:val="left"/>
        <w:rPr>
          <w:b/>
          <w:sz w:val="28"/>
        </w:rPr>
      </w:pPr>
      <w:r>
        <w:pict>
          <v:group id="_x0000_s1053" o:spid="_x0000_s1053" o:spt="203" style="position:absolute;left:0pt;margin-left:284.3pt;margin-top:67.85pt;height:33.15pt;width:76.25pt;mso-position-horizontal-relative:page;z-index:-251643904;mso-width-relative:page;mso-height-relative:page;" coordorigin="5686,1357" coordsize="1525,663">
            <o:lock v:ext="edit"/>
            <v:shape id="_x0000_s1054" o:spid="_x0000_s1054" o:spt="75" type="#_x0000_t75" style="position:absolute;left:5686;top:1357;height:663;width:1125;" filled="f" stroked="f" coordsize="21600,21600">
              <v:path/>
              <v:fill on="f" focussize="0,0"/>
              <v:stroke on="f"/>
              <v:imagedata r:id="rId49" o:title=""/>
              <o:lock v:ext="edit" aspectratio="t"/>
            </v:shape>
            <v:shape id="_x0000_s1055" o:spid="_x0000_s1055" o:spt="75" type="#_x0000_t75" style="position:absolute;left:6855;top:1516;height:355;width:355;" filled="f" stroked="f" coordsize="21600,21600">
              <v:path/>
              <v:fill on="f" focussize="0,0"/>
              <v:stroke on="f"/>
              <v:imagedata r:id="rId66" o:title=""/>
              <o:lock v:ext="edit" aspectratio="t"/>
            </v:shape>
          </v:group>
        </w:pict>
      </w:r>
      <w:r>
        <w:rPr>
          <w:sz w:val="28"/>
        </w:rPr>
        <w:t>Запиши</w:t>
      </w:r>
      <w:r>
        <w:rPr>
          <w:spacing w:val="-3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так:</w:t>
      </w:r>
      <w:r>
        <w:rPr>
          <w:spacing w:val="2"/>
          <w:sz w:val="28"/>
        </w:rPr>
        <w:t xml:space="preserve"> </w:t>
      </w:r>
      <w:r>
        <w:rPr>
          <w:b/>
          <w:sz w:val="28"/>
        </w:rPr>
        <w:t>много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-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один</w:t>
      </w:r>
    </w:p>
    <w:p>
      <w:pPr>
        <w:pStyle w:val="12"/>
        <w:spacing w:before="10"/>
        <w:rPr>
          <w:b/>
          <w:sz w:val="27"/>
        </w:rPr>
      </w:pPr>
    </w:p>
    <w:tbl>
      <w:tblPr>
        <w:tblStyle w:val="11"/>
        <w:tblW w:w="0" w:type="auto"/>
        <w:tblInd w:w="112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179"/>
        <w:gridCol w:w="3347"/>
        <w:gridCol w:w="340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38" w:hRule="atLeast"/>
        </w:trPr>
        <w:tc>
          <w:tcPr>
            <w:tcW w:w="3179" w:type="dxa"/>
          </w:tcPr>
          <w:p>
            <w:pPr>
              <w:pStyle w:val="15"/>
              <w:ind w:left="974" w:right="681" w:hanging="274"/>
              <w:rPr>
                <w:sz w:val="28"/>
              </w:rPr>
            </w:pPr>
            <w:r>
              <w:rPr>
                <w:spacing w:val="-1"/>
                <w:sz w:val="28"/>
              </w:rPr>
              <w:t>Сомнительные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согласные</w:t>
            </w:r>
          </w:p>
          <w:p>
            <w:pPr>
              <w:pStyle w:val="15"/>
              <w:ind w:left="0"/>
              <w:rPr>
                <w:b/>
                <w:sz w:val="5"/>
              </w:rPr>
            </w:pPr>
          </w:p>
          <w:p>
            <w:pPr>
              <w:pStyle w:val="15"/>
              <w:ind w:left="101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12470" cy="419735"/>
                  <wp:effectExtent l="0" t="0" r="0" b="0"/>
                  <wp:docPr id="137" name="image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image41.jpe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2768" cy="420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5"/>
              <w:ind w:left="0"/>
              <w:rPr>
                <w:b/>
                <w:sz w:val="20"/>
              </w:rPr>
            </w:pPr>
          </w:p>
        </w:tc>
        <w:tc>
          <w:tcPr>
            <w:tcW w:w="3347" w:type="dxa"/>
          </w:tcPr>
          <w:p>
            <w:pPr>
              <w:pStyle w:val="15"/>
              <w:ind w:left="1195" w:right="547" w:hanging="639"/>
              <w:rPr>
                <w:sz w:val="28"/>
              </w:rPr>
            </w:pPr>
            <w:r>
              <w:rPr>
                <w:sz w:val="28"/>
              </w:rPr>
              <w:t>Проверка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гласным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r>
              <w:rPr>
                <w:b/>
                <w:sz w:val="28"/>
              </w:rPr>
              <w:t>много</w:t>
            </w:r>
            <w:r>
              <w:rPr>
                <w:sz w:val="28"/>
              </w:rPr>
              <w:t>)</w:t>
            </w:r>
          </w:p>
        </w:tc>
        <w:tc>
          <w:tcPr>
            <w:tcW w:w="3400" w:type="dxa"/>
          </w:tcPr>
          <w:p>
            <w:pPr>
              <w:pStyle w:val="15"/>
              <w:ind w:left="1301" w:right="1297" w:hanging="3"/>
              <w:jc w:val="center"/>
              <w:rPr>
                <w:sz w:val="28"/>
              </w:rPr>
            </w:pPr>
            <w:r>
              <w:rPr>
                <w:sz w:val="28"/>
              </w:rPr>
              <w:t>Пишу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w w:val="95"/>
                <w:sz w:val="28"/>
              </w:rPr>
              <w:t>(</w:t>
            </w:r>
            <w:r>
              <w:rPr>
                <w:b/>
                <w:w w:val="95"/>
                <w:sz w:val="28"/>
              </w:rPr>
              <w:t>один</w:t>
            </w:r>
            <w:r>
              <w:rPr>
                <w:w w:val="95"/>
                <w:sz w:val="28"/>
              </w:rPr>
              <w:t>)</w:t>
            </w:r>
          </w:p>
        </w:tc>
      </w:tr>
    </w:tbl>
    <w:p>
      <w:pPr>
        <w:spacing w:after="0"/>
        <w:jc w:val="center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11"/>
        <w:rPr>
          <w:b/>
          <w:sz w:val="18"/>
        </w:rPr>
      </w:pPr>
    </w:p>
    <w:tbl>
      <w:tblPr>
        <w:tblStyle w:val="11"/>
        <w:tblW w:w="0" w:type="auto"/>
        <w:tblInd w:w="112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179"/>
        <w:gridCol w:w="3347"/>
        <w:gridCol w:w="340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6" w:hRule="atLeast"/>
        </w:trPr>
        <w:tc>
          <w:tcPr>
            <w:tcW w:w="3179" w:type="dxa"/>
          </w:tcPr>
          <w:p>
            <w:pPr>
              <w:pStyle w:val="15"/>
              <w:ind w:left="462" w:right="460"/>
              <w:jc w:val="center"/>
              <w:rPr>
                <w:sz w:val="40"/>
              </w:rPr>
            </w:pPr>
            <w:r>
              <w:rPr>
                <w:sz w:val="40"/>
              </w:rPr>
              <w:t>го…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(д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/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т)</w:t>
            </w:r>
          </w:p>
        </w:tc>
        <w:tc>
          <w:tcPr>
            <w:tcW w:w="3347" w:type="dxa"/>
          </w:tcPr>
          <w:p>
            <w:pPr>
              <w:pStyle w:val="15"/>
              <w:spacing w:line="666" w:lineRule="exact"/>
              <w:ind w:left="1056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го</w:t>
            </w:r>
            <w:r>
              <w:rPr>
                <w:rFonts w:ascii="Calibri" w:hAnsi="Calibri"/>
                <w:b/>
                <w:sz w:val="56"/>
                <w:u w:val="double" w:color="006FC0"/>
              </w:rPr>
              <w:t>д</w:t>
            </w:r>
            <w:r>
              <w:rPr>
                <w:rFonts w:ascii="Calibri" w:hAnsi="Calibri"/>
                <w:b/>
                <w:sz w:val="56"/>
              </w:rPr>
              <w:t>ы</w:t>
            </w:r>
          </w:p>
        </w:tc>
        <w:tc>
          <w:tcPr>
            <w:tcW w:w="3400" w:type="dxa"/>
          </w:tcPr>
          <w:p>
            <w:pPr>
              <w:pStyle w:val="15"/>
              <w:spacing w:line="666" w:lineRule="exact"/>
              <w:ind w:left="1268" w:right="1255"/>
              <w:jc w:val="center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го</w:t>
            </w:r>
            <w:r>
              <w:rPr>
                <w:rFonts w:ascii="Calibri" w:hAnsi="Calibri"/>
                <w:b/>
                <w:sz w:val="56"/>
                <w:u w:val="double" w:color="006FC0"/>
              </w:rPr>
              <w:t>д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3179" w:type="dxa"/>
          </w:tcPr>
          <w:p>
            <w:pPr>
              <w:pStyle w:val="15"/>
              <w:spacing w:line="440" w:lineRule="exact"/>
              <w:ind w:left="461" w:right="460"/>
              <w:jc w:val="center"/>
              <w:rPr>
                <w:sz w:val="40"/>
              </w:rPr>
            </w:pPr>
            <w:r>
              <w:rPr>
                <w:sz w:val="40"/>
              </w:rPr>
              <w:t>ё…</w:t>
            </w:r>
            <w:r>
              <w:rPr>
                <w:spacing w:val="-1"/>
                <w:sz w:val="40"/>
              </w:rPr>
              <w:t xml:space="preserve"> </w:t>
            </w:r>
            <w:r>
              <w:rPr>
                <w:sz w:val="40"/>
              </w:rPr>
              <w:t>(ж</w:t>
            </w:r>
            <w:r>
              <w:rPr>
                <w:spacing w:val="-3"/>
                <w:sz w:val="40"/>
              </w:rPr>
              <w:t xml:space="preserve"> </w:t>
            </w:r>
            <w:r>
              <w:rPr>
                <w:sz w:val="40"/>
              </w:rPr>
              <w:t>/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ш)</w:t>
            </w:r>
          </w:p>
        </w:tc>
        <w:tc>
          <w:tcPr>
            <w:tcW w:w="3347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400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3179" w:type="dxa"/>
          </w:tcPr>
          <w:p>
            <w:pPr>
              <w:pStyle w:val="15"/>
              <w:spacing w:line="440" w:lineRule="exact"/>
              <w:ind w:left="460" w:right="460"/>
              <w:jc w:val="center"/>
              <w:rPr>
                <w:sz w:val="40"/>
              </w:rPr>
            </w:pPr>
            <w:r>
              <w:rPr>
                <w:sz w:val="40"/>
              </w:rPr>
              <w:t>сапо…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(г</w:t>
            </w:r>
            <w:r>
              <w:rPr>
                <w:spacing w:val="-3"/>
                <w:sz w:val="40"/>
              </w:rPr>
              <w:t xml:space="preserve"> </w:t>
            </w:r>
            <w:r>
              <w:rPr>
                <w:sz w:val="40"/>
              </w:rPr>
              <w:t>/</w:t>
            </w:r>
            <w:r>
              <w:rPr>
                <w:spacing w:val="-1"/>
                <w:sz w:val="40"/>
              </w:rPr>
              <w:t xml:space="preserve"> </w:t>
            </w:r>
            <w:r>
              <w:rPr>
                <w:sz w:val="40"/>
              </w:rPr>
              <w:t>к)</w:t>
            </w:r>
          </w:p>
        </w:tc>
        <w:tc>
          <w:tcPr>
            <w:tcW w:w="3347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400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3179" w:type="dxa"/>
          </w:tcPr>
          <w:p>
            <w:pPr>
              <w:pStyle w:val="15"/>
              <w:spacing w:line="440" w:lineRule="exact"/>
              <w:ind w:left="462" w:right="460"/>
              <w:jc w:val="center"/>
              <w:rPr>
                <w:sz w:val="40"/>
              </w:rPr>
            </w:pPr>
            <w:r>
              <w:rPr>
                <w:sz w:val="40"/>
              </w:rPr>
              <w:t>ду…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(б</w:t>
            </w:r>
            <w:r>
              <w:rPr>
                <w:spacing w:val="-3"/>
                <w:sz w:val="40"/>
              </w:rPr>
              <w:t xml:space="preserve"> </w:t>
            </w:r>
            <w:r>
              <w:rPr>
                <w:sz w:val="40"/>
              </w:rPr>
              <w:t>/</w:t>
            </w:r>
            <w:r>
              <w:rPr>
                <w:spacing w:val="-3"/>
                <w:sz w:val="40"/>
              </w:rPr>
              <w:t xml:space="preserve"> </w:t>
            </w:r>
            <w:r>
              <w:rPr>
                <w:sz w:val="40"/>
              </w:rPr>
              <w:t>п)</w:t>
            </w:r>
          </w:p>
        </w:tc>
        <w:tc>
          <w:tcPr>
            <w:tcW w:w="3347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400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3179" w:type="dxa"/>
          </w:tcPr>
          <w:p>
            <w:pPr>
              <w:pStyle w:val="15"/>
              <w:spacing w:line="440" w:lineRule="exact"/>
              <w:ind w:left="464" w:right="459"/>
              <w:jc w:val="center"/>
              <w:rPr>
                <w:sz w:val="40"/>
              </w:rPr>
            </w:pPr>
            <w:r>
              <w:rPr>
                <w:sz w:val="40"/>
              </w:rPr>
              <w:t>утю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…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(г</w:t>
            </w:r>
            <w:r>
              <w:rPr>
                <w:spacing w:val="-2"/>
                <w:sz w:val="40"/>
              </w:rPr>
              <w:t xml:space="preserve"> </w:t>
            </w:r>
            <w:r>
              <w:rPr>
                <w:sz w:val="40"/>
              </w:rPr>
              <w:t>/</w:t>
            </w:r>
            <w:r>
              <w:rPr>
                <w:spacing w:val="-1"/>
                <w:sz w:val="40"/>
              </w:rPr>
              <w:t xml:space="preserve"> </w:t>
            </w:r>
            <w:r>
              <w:rPr>
                <w:sz w:val="40"/>
              </w:rPr>
              <w:t>к)</w:t>
            </w:r>
          </w:p>
        </w:tc>
        <w:tc>
          <w:tcPr>
            <w:tcW w:w="3347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400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</w:tbl>
    <w:p>
      <w:pPr>
        <w:pStyle w:val="12"/>
        <w:rPr>
          <w:b/>
          <w:sz w:val="20"/>
        </w:rPr>
      </w:pPr>
    </w:p>
    <w:p>
      <w:pPr>
        <w:pStyle w:val="12"/>
        <w:spacing w:before="2"/>
        <w:rPr>
          <w:b/>
        </w:rPr>
      </w:pPr>
    </w:p>
    <w:p>
      <w:pPr>
        <w:spacing w:before="88"/>
        <w:ind w:left="1106" w:right="842" w:firstLine="0"/>
        <w:jc w:val="center"/>
        <w:rPr>
          <w:b/>
          <w:sz w:val="32"/>
        </w:rPr>
      </w:pPr>
      <w:r>
        <w:rPr>
          <w:b/>
          <w:sz w:val="32"/>
        </w:rPr>
        <w:t>Контрольная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работа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№</w:t>
      </w:r>
      <w:r>
        <w:rPr>
          <w:b/>
          <w:spacing w:val="-7"/>
          <w:sz w:val="32"/>
        </w:rPr>
        <w:t xml:space="preserve"> </w:t>
      </w:r>
      <w:r>
        <w:rPr>
          <w:b/>
          <w:sz w:val="32"/>
        </w:rPr>
        <w:t>2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теме: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«Звуки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буквы».</w:t>
      </w:r>
    </w:p>
    <w:p>
      <w:pPr>
        <w:pStyle w:val="5"/>
        <w:spacing w:before="2"/>
        <w:ind w:right="756"/>
      </w:pPr>
      <w:r>
        <w:t>(вариант</w:t>
      </w:r>
      <w:r>
        <w:rPr>
          <w:spacing w:val="-9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3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31"/>
        </w:rPr>
      </w:pPr>
    </w:p>
    <w:p>
      <w:pPr>
        <w:pStyle w:val="6"/>
        <w:ind w:left="5419" w:right="5051" w:hanging="92"/>
      </w:pPr>
      <w:r>
        <w:t>Диктант.</w:t>
      </w:r>
    </w:p>
    <w:p>
      <w:pPr>
        <w:spacing w:before="2"/>
        <w:ind w:left="5419" w:right="5051" w:firstLine="0"/>
        <w:jc w:val="left"/>
        <w:rPr>
          <w:sz w:val="32"/>
        </w:rPr>
      </w:pPr>
      <w:r>
        <w:rPr>
          <w:sz w:val="32"/>
        </w:rPr>
        <w:t>Зима.</w:t>
      </w:r>
    </w:p>
    <w:p>
      <w:pPr>
        <w:pStyle w:val="6"/>
        <w:spacing w:before="2" w:line="276" w:lineRule="auto"/>
        <w:ind w:right="1617" w:firstLine="542"/>
        <w:jc w:val="both"/>
      </w:pPr>
      <w:r>
        <w:t>Пришла</w:t>
      </w:r>
      <w:r>
        <w:rPr>
          <w:spacing w:val="1"/>
        </w:rPr>
        <w:t xml:space="preserve"> </w:t>
      </w:r>
      <w:r>
        <w:t>зима.</w:t>
      </w:r>
      <w:r>
        <w:rPr>
          <w:spacing w:val="1"/>
        </w:rPr>
        <w:t xml:space="preserve"> </w:t>
      </w:r>
      <w:r>
        <w:t>Трещат</w:t>
      </w:r>
      <w:r>
        <w:rPr>
          <w:spacing w:val="1"/>
        </w:rPr>
        <w:t xml:space="preserve"> </w:t>
      </w:r>
      <w:r>
        <w:t>морозы.</w:t>
      </w:r>
      <w:r>
        <w:rPr>
          <w:spacing w:val="1"/>
        </w:rPr>
        <w:t xml:space="preserve"> </w:t>
      </w:r>
      <w:r>
        <w:t>Иней</w:t>
      </w:r>
      <w:r>
        <w:rPr>
          <w:spacing w:val="1"/>
        </w:rPr>
        <w:t xml:space="preserve"> </w:t>
      </w:r>
      <w:r>
        <w:t>запушил</w:t>
      </w:r>
      <w:r>
        <w:rPr>
          <w:spacing w:val="1"/>
        </w:rPr>
        <w:t xml:space="preserve"> </w:t>
      </w:r>
      <w:r>
        <w:t>деревья.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пруду лёд. У Маши коньки. У Саши лыжи. Оля возит Лену на</w:t>
      </w:r>
      <w:r>
        <w:rPr>
          <w:spacing w:val="1"/>
        </w:rPr>
        <w:t xml:space="preserve"> </w:t>
      </w:r>
      <w:r>
        <w:t>санках.</w:t>
      </w:r>
      <w:r>
        <w:rPr>
          <w:spacing w:val="-4"/>
        </w:rPr>
        <w:t xml:space="preserve"> </w:t>
      </w:r>
      <w:r>
        <w:t>Весело</w:t>
      </w:r>
      <w:r>
        <w:rPr>
          <w:spacing w:val="-2"/>
        </w:rPr>
        <w:t xml:space="preserve"> </w:t>
      </w:r>
      <w:r>
        <w:t>ребятам.</w:t>
      </w:r>
      <w:r>
        <w:rPr>
          <w:spacing w:val="2"/>
        </w:rPr>
        <w:t xml:space="preserve"> </w:t>
      </w:r>
      <w:r>
        <w:t>(23</w:t>
      </w:r>
      <w:r>
        <w:rPr>
          <w:spacing w:val="-1"/>
        </w:rPr>
        <w:t xml:space="preserve"> </w:t>
      </w:r>
      <w:r>
        <w:t>слова)</w:t>
      </w:r>
    </w:p>
    <w:p>
      <w:pPr>
        <w:spacing w:before="118"/>
        <w:ind w:left="1376" w:right="0" w:firstLine="0"/>
        <w:jc w:val="both"/>
        <w:rPr>
          <w:sz w:val="32"/>
        </w:rPr>
      </w:pPr>
      <w:r>
        <w:rPr>
          <w:i/>
          <w:sz w:val="32"/>
        </w:rPr>
        <w:t>Слова</w:t>
      </w:r>
      <w:r>
        <w:rPr>
          <w:i/>
          <w:spacing w:val="-4"/>
          <w:sz w:val="32"/>
        </w:rPr>
        <w:t xml:space="preserve"> </w:t>
      </w:r>
      <w:r>
        <w:rPr>
          <w:i/>
          <w:sz w:val="32"/>
        </w:rPr>
        <w:t>для</w:t>
      </w:r>
      <w:r>
        <w:rPr>
          <w:i/>
          <w:spacing w:val="-1"/>
          <w:sz w:val="32"/>
        </w:rPr>
        <w:t xml:space="preserve"> </w:t>
      </w:r>
      <w:r>
        <w:rPr>
          <w:i/>
          <w:sz w:val="32"/>
        </w:rPr>
        <w:t>справок:</w:t>
      </w:r>
      <w:r>
        <w:rPr>
          <w:i/>
          <w:spacing w:val="-3"/>
          <w:sz w:val="32"/>
        </w:rPr>
        <w:t xml:space="preserve"> </w:t>
      </w:r>
      <w:r>
        <w:rPr>
          <w:sz w:val="32"/>
        </w:rPr>
        <w:t>запушил.</w:t>
      </w:r>
    </w:p>
    <w:p>
      <w:pPr>
        <w:pStyle w:val="7"/>
        <w:spacing w:before="169"/>
        <w:ind w:left="1376"/>
        <w:jc w:val="both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0"/>
          <w:numId w:val="11"/>
        </w:numPr>
        <w:tabs>
          <w:tab w:val="left" w:pos="1554"/>
        </w:tabs>
        <w:spacing w:before="3" w:after="0" w:line="240" w:lineRule="auto"/>
        <w:ind w:left="1553" w:right="0" w:hanging="178"/>
        <w:jc w:val="both"/>
        <w:rPr>
          <w:sz w:val="30"/>
        </w:rPr>
      </w:pPr>
      <w:r>
        <w:rPr>
          <w:sz w:val="30"/>
        </w:rPr>
        <w:t>В</w:t>
      </w:r>
      <w:r>
        <w:rPr>
          <w:spacing w:val="-1"/>
          <w:sz w:val="30"/>
        </w:rPr>
        <w:t xml:space="preserve"> </w:t>
      </w:r>
      <w:r>
        <w:rPr>
          <w:sz w:val="30"/>
        </w:rPr>
        <w:t>последнем</w:t>
      </w:r>
      <w:r>
        <w:rPr>
          <w:spacing w:val="-4"/>
          <w:sz w:val="30"/>
        </w:rPr>
        <w:t xml:space="preserve"> </w:t>
      </w:r>
      <w:r>
        <w:rPr>
          <w:sz w:val="30"/>
        </w:rPr>
        <w:t>предложении</w:t>
      </w:r>
      <w:r>
        <w:rPr>
          <w:spacing w:val="-3"/>
          <w:sz w:val="30"/>
        </w:rPr>
        <w:t xml:space="preserve"> </w:t>
      </w:r>
      <w:r>
        <w:rPr>
          <w:sz w:val="30"/>
        </w:rPr>
        <w:t>подчеркнуть</w:t>
      </w:r>
      <w:r>
        <w:rPr>
          <w:spacing w:val="-4"/>
          <w:sz w:val="30"/>
        </w:rPr>
        <w:t xml:space="preserve"> </w:t>
      </w:r>
      <w:r>
        <w:rPr>
          <w:sz w:val="30"/>
        </w:rPr>
        <w:t>мягкие</w:t>
      </w:r>
      <w:r>
        <w:rPr>
          <w:spacing w:val="-4"/>
          <w:sz w:val="30"/>
        </w:rPr>
        <w:t xml:space="preserve"> </w:t>
      </w:r>
      <w:r>
        <w:rPr>
          <w:sz w:val="30"/>
        </w:rPr>
        <w:t>согласные</w:t>
      </w:r>
      <w:r>
        <w:rPr>
          <w:spacing w:val="71"/>
          <w:sz w:val="30"/>
        </w:rPr>
        <w:t xml:space="preserve"> </w:t>
      </w:r>
      <w:r>
        <w:rPr>
          <w:sz w:val="30"/>
        </w:rPr>
        <w:t>(=).</w:t>
      </w:r>
    </w:p>
    <w:p>
      <w:pPr>
        <w:pStyle w:val="14"/>
        <w:numPr>
          <w:ilvl w:val="0"/>
          <w:numId w:val="11"/>
        </w:numPr>
        <w:tabs>
          <w:tab w:val="left" w:pos="1554"/>
        </w:tabs>
        <w:spacing w:before="5" w:after="0" w:line="237" w:lineRule="auto"/>
        <w:ind w:left="833" w:right="832" w:firstLine="542"/>
        <w:jc w:val="both"/>
        <w:rPr>
          <w:sz w:val="30"/>
        </w:rPr>
      </w:pPr>
      <w:r>
        <w:rPr>
          <w:sz w:val="30"/>
        </w:rPr>
        <w:t>Списать слова, вставляя пропущенную букву. Подобрать проверочные</w:t>
      </w:r>
      <w:r>
        <w:rPr>
          <w:spacing w:val="1"/>
          <w:sz w:val="30"/>
        </w:rPr>
        <w:t xml:space="preserve"> </w:t>
      </w:r>
      <w:r>
        <w:rPr>
          <w:sz w:val="30"/>
        </w:rPr>
        <w:t>слова:</w:t>
      </w:r>
    </w:p>
    <w:p>
      <w:pPr>
        <w:spacing w:before="5"/>
        <w:ind w:left="1376" w:right="0" w:firstLine="0"/>
        <w:jc w:val="both"/>
        <w:rPr>
          <w:sz w:val="32"/>
        </w:rPr>
      </w:pPr>
      <w:r>
        <w:rPr>
          <w:i/>
          <w:sz w:val="32"/>
        </w:rPr>
        <w:t>сапо</w:t>
      </w:r>
      <w:r>
        <w:rPr>
          <w:i/>
          <w:sz w:val="32"/>
          <w:u w:val="single"/>
        </w:rPr>
        <w:t xml:space="preserve">    </w:t>
      </w:r>
      <w:r>
        <w:rPr>
          <w:i/>
          <w:spacing w:val="56"/>
          <w:sz w:val="32"/>
          <w:u w:val="single"/>
        </w:rPr>
        <w:t xml:space="preserve"> </w:t>
      </w:r>
      <w:r>
        <w:rPr>
          <w:i/>
          <w:sz w:val="32"/>
        </w:rPr>
        <w:t>(г /</w:t>
      </w:r>
      <w:r>
        <w:rPr>
          <w:i/>
          <w:spacing w:val="2"/>
          <w:sz w:val="32"/>
        </w:rPr>
        <w:t xml:space="preserve"> </w:t>
      </w:r>
      <w:r>
        <w:rPr>
          <w:i/>
          <w:sz w:val="32"/>
        </w:rPr>
        <w:t>к),</w:t>
      </w:r>
      <w:r>
        <w:rPr>
          <w:i/>
          <w:spacing w:val="65"/>
          <w:sz w:val="32"/>
        </w:rPr>
        <w:t xml:space="preserve"> </w:t>
      </w:r>
      <w:r>
        <w:rPr>
          <w:i/>
          <w:sz w:val="32"/>
        </w:rPr>
        <w:t>сле</w:t>
      </w:r>
      <w:r>
        <w:rPr>
          <w:i/>
          <w:sz w:val="32"/>
          <w:u w:val="single"/>
        </w:rPr>
        <w:t xml:space="preserve">   </w:t>
      </w:r>
      <w:r>
        <w:rPr>
          <w:i/>
          <w:spacing w:val="8"/>
          <w:sz w:val="32"/>
          <w:u w:val="single"/>
        </w:rPr>
        <w:t xml:space="preserve"> </w:t>
      </w:r>
      <w:r>
        <w:rPr>
          <w:i/>
          <w:sz w:val="32"/>
          <w:u w:val="single"/>
        </w:rPr>
        <w:t>(</w:t>
      </w:r>
      <w:r>
        <w:rPr>
          <w:i/>
          <w:sz w:val="32"/>
        </w:rPr>
        <w:t>д /</w:t>
      </w:r>
      <w:r>
        <w:rPr>
          <w:i/>
          <w:spacing w:val="7"/>
          <w:sz w:val="32"/>
        </w:rPr>
        <w:t xml:space="preserve"> </w:t>
      </w:r>
      <w:r>
        <w:rPr>
          <w:i/>
          <w:sz w:val="32"/>
        </w:rPr>
        <w:t>т),</w:t>
      </w:r>
      <w:r>
        <w:rPr>
          <w:i/>
          <w:spacing w:val="64"/>
          <w:sz w:val="32"/>
        </w:rPr>
        <w:t xml:space="preserve"> </w:t>
      </w:r>
      <w:r>
        <w:rPr>
          <w:i/>
          <w:sz w:val="32"/>
        </w:rPr>
        <w:t>гла</w:t>
      </w:r>
      <w:r>
        <w:rPr>
          <w:i/>
          <w:sz w:val="32"/>
          <w:u w:val="single"/>
        </w:rPr>
        <w:t xml:space="preserve">  </w:t>
      </w:r>
      <w:r>
        <w:rPr>
          <w:i/>
          <w:spacing w:val="78"/>
          <w:sz w:val="32"/>
          <w:u w:val="single"/>
        </w:rPr>
        <w:t xml:space="preserve"> </w:t>
      </w:r>
      <w:r>
        <w:rPr>
          <w:i/>
          <w:sz w:val="32"/>
        </w:rPr>
        <w:t>(з</w:t>
      </w:r>
      <w:r>
        <w:rPr>
          <w:i/>
          <w:spacing w:val="-1"/>
          <w:sz w:val="32"/>
        </w:rPr>
        <w:t xml:space="preserve"> </w:t>
      </w:r>
      <w:r>
        <w:rPr>
          <w:i/>
          <w:sz w:val="32"/>
        </w:rPr>
        <w:t>/</w:t>
      </w:r>
      <w:r>
        <w:rPr>
          <w:i/>
          <w:spacing w:val="-3"/>
          <w:sz w:val="32"/>
        </w:rPr>
        <w:t xml:space="preserve"> </w:t>
      </w:r>
      <w:r>
        <w:rPr>
          <w:i/>
          <w:sz w:val="32"/>
        </w:rPr>
        <w:t>с),  каранда</w:t>
      </w:r>
      <w:r>
        <w:rPr>
          <w:i/>
          <w:sz w:val="32"/>
          <w:u w:val="single"/>
        </w:rPr>
        <w:t xml:space="preserve">     </w:t>
      </w:r>
      <w:r>
        <w:rPr>
          <w:i/>
          <w:spacing w:val="37"/>
          <w:sz w:val="32"/>
          <w:u w:val="single"/>
        </w:rPr>
        <w:t xml:space="preserve"> </w:t>
      </w:r>
      <w:r>
        <w:rPr>
          <w:i/>
          <w:sz w:val="32"/>
        </w:rPr>
        <w:t>(ж</w:t>
      </w:r>
      <w:r>
        <w:rPr>
          <w:i/>
          <w:spacing w:val="-10"/>
          <w:sz w:val="32"/>
        </w:rPr>
        <w:t xml:space="preserve"> </w:t>
      </w:r>
      <w:r>
        <w:rPr>
          <w:i/>
          <w:sz w:val="32"/>
        </w:rPr>
        <w:t>/</w:t>
      </w:r>
      <w:r>
        <w:rPr>
          <w:i/>
          <w:spacing w:val="-7"/>
          <w:sz w:val="32"/>
        </w:rPr>
        <w:t xml:space="preserve"> </w:t>
      </w:r>
      <w:r>
        <w:rPr>
          <w:i/>
          <w:sz w:val="32"/>
        </w:rPr>
        <w:t>ш)</w:t>
      </w:r>
      <w:r>
        <w:rPr>
          <w:sz w:val="32"/>
        </w:rPr>
        <w:t>.</w:t>
      </w: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4"/>
        <w:rPr>
          <w:sz w:val="16"/>
        </w:rPr>
      </w:pPr>
    </w:p>
    <w:p>
      <w:pPr>
        <w:pStyle w:val="4"/>
        <w:spacing w:before="88" w:line="367" w:lineRule="exact"/>
        <w:ind w:left="1103" w:right="849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«Звуки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буквы».</w:t>
      </w:r>
    </w:p>
    <w:p>
      <w:pPr>
        <w:pStyle w:val="5"/>
        <w:spacing w:line="367" w:lineRule="exact"/>
      </w:pPr>
      <w:r>
        <w:t>(вариант</w:t>
      </w:r>
      <w:r>
        <w:rPr>
          <w:spacing w:val="-7"/>
        </w:rPr>
        <w:t xml:space="preserve"> </w:t>
      </w:r>
      <w:r>
        <w:t>1,</w:t>
      </w:r>
      <w:r>
        <w:rPr>
          <w:spacing w:val="-5"/>
        </w:rPr>
        <w:t xml:space="preserve"> </w:t>
      </w:r>
      <w:r>
        <w:t>минимальный</w:t>
      </w:r>
      <w:r>
        <w:rPr>
          <w:spacing w:val="-6"/>
        </w:rPr>
        <w:t xml:space="preserve"> </w:t>
      </w:r>
      <w:r>
        <w:t>уровень)</w:t>
      </w:r>
    </w:p>
    <w:p>
      <w:pPr>
        <w:pStyle w:val="6"/>
        <w:spacing w:before="2"/>
        <w:ind w:left="1106" w:right="837"/>
        <w:jc w:val="center"/>
      </w:pPr>
      <w:r>
        <w:t>Списывание.</w:t>
      </w:r>
    </w:p>
    <w:p>
      <w:pPr>
        <w:spacing w:before="2"/>
        <w:ind w:left="843" w:right="849" w:firstLine="0"/>
        <w:jc w:val="center"/>
        <w:rPr>
          <w:sz w:val="32"/>
        </w:rPr>
      </w:pPr>
      <w:r>
        <w:pict>
          <v:rect id="_x0000_s1056" o:spid="_x0000_s1056" o:spt="1" style="position:absolute;left:0pt;margin-left:464.6pt;margin-top:26.2pt;height:40.2pt;width:12.55pt;mso-position-horizontal-relative:page;z-index:-25164185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rect id="_x0000_s1057" o:spid="_x0000_s1057" o:spt="1" style="position:absolute;left:0pt;margin-left:543.3pt;margin-top:26.2pt;height:40.2pt;width:18.4pt;mso-position-horizontal-relative:page;z-index:-25164185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shape id="_x0000_s1058" o:spid="_x0000_s1058" o:spt="202" type="#_x0000_t202" style="position:absolute;left:0pt;margin-left:550.75pt;margin-top:46.55pt;height:15.45pt;width:9.4pt;mso-position-horizontal-relative:page;z-index:-25163980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ы</w:t>
                  </w:r>
                </w:p>
              </w:txbxContent>
            </v:textbox>
          </v:shape>
        </w:pict>
      </w:r>
      <w:r>
        <w:rPr>
          <w:sz w:val="32"/>
        </w:rPr>
        <w:t>Зима.</w:t>
      </w:r>
    </w:p>
    <w:p>
      <w:pPr>
        <w:spacing w:after="0"/>
        <w:jc w:val="center"/>
        <w:rPr>
          <w:sz w:val="32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10"/>
        <w:rPr>
          <w:sz w:val="31"/>
        </w:rPr>
      </w:pPr>
    </w:p>
    <w:p>
      <w:pPr>
        <w:pStyle w:val="6"/>
        <w:ind w:left="1400"/>
      </w:pPr>
      <w:r>
        <w:t>Зима.</w:t>
      </w:r>
      <w:r>
        <w:rPr>
          <w:spacing w:val="-17"/>
        </w:rPr>
        <w:t xml:space="preserve"> </w:t>
      </w:r>
      <w:r>
        <w:t>Моро</w:t>
      </w:r>
    </w:p>
    <w:p>
      <w:pPr>
        <w:spacing w:before="144" w:line="272" w:lineRule="exact"/>
        <w:ind w:left="136" w:right="0" w:firstLine="0"/>
        <w:jc w:val="left"/>
        <w:rPr>
          <w:sz w:val="28"/>
        </w:rPr>
      </w:pPr>
      <w:r>
        <w:br w:type="column"/>
      </w:r>
      <w:r>
        <w:rPr>
          <w:sz w:val="28"/>
          <w:u w:val="single"/>
        </w:rPr>
        <w:t>з</w:t>
      </w:r>
    </w:p>
    <w:p>
      <w:pPr>
        <w:pStyle w:val="6"/>
        <w:tabs>
          <w:tab w:val="left" w:pos="765"/>
          <w:tab w:val="left" w:pos="2729"/>
        </w:tabs>
        <w:spacing w:line="369" w:lineRule="exact"/>
        <w:ind w:left="136"/>
      </w:pPr>
      <w:r>
        <w:pict>
          <v:group id="_x0000_s1059" o:spid="_x0000_s1059" o:spt="203" style="position:absolute;left:0pt;margin-left:286.35pt;margin-top:-13.1pt;height:40.2pt;width:15.7pt;mso-position-horizontal-relative:page;z-index:-251642880;mso-width-relative:page;mso-height-relative:page;" coordorigin="5727,-262" coordsize="314,804">
            <o:lock v:ext="edit"/>
            <v:rect id="_x0000_s1060" o:spid="_x0000_s1060" o:spt="1" style="position:absolute;left:5727;top:-263;height:804;width:251;" fillcolor="#FFFFFF" filled="t" stroked="f" coordsize="21600,21600">
              <v:path/>
              <v:fill on="t" focussize="0,0"/>
              <v:stroke on="f"/>
              <v:imagedata o:title=""/>
              <o:lock v:ext="edit"/>
            </v:rect>
            <v:rect id="_x0000_s1061" o:spid="_x0000_s1061" o:spt="1" style="position:absolute;left:5853;top:100;height:15;width:144;" fillcolor="#000000" filled="t" stroked="f" coordsize="21600,21600">
              <v:path/>
              <v:fill on="t" focussize="0,0"/>
              <v:stroke on="f"/>
              <v:imagedata o:title=""/>
              <o:lock v:ext="edit"/>
            </v:rect>
            <v:shape id="_x0000_s1062" o:spid="_x0000_s1062" o:spt="202" type="#_x0000_t202" style="position:absolute;left:5727;top:-263;height:804;width:314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72"/>
                      <w:ind w:left="126" w:right="-11" w:firstLine="0"/>
                      <w:jc w:val="lef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</w:t>
                    </w:r>
                    <w:r>
                      <w:rPr>
                        <w:spacing w:val="-67"/>
                        <w:sz w:val="28"/>
                      </w:rPr>
                      <w:t xml:space="preserve"> </w:t>
                    </w:r>
                    <w:r>
                      <w:rPr>
                        <w:w w:val="95"/>
                        <w:sz w:val="28"/>
                      </w:rPr>
                      <w:t>ы</w:t>
                    </w:r>
                  </w:p>
                </w:txbxContent>
              </v:textbox>
            </v:shape>
          </v:group>
        </w:pict>
      </w:r>
      <w:r>
        <w:pict>
          <v:rect id="_x0000_s1063" o:spid="_x0000_s1063" o:spt="1" style="position:absolute;left:0pt;margin-left:158.55pt;margin-top:14.5pt;height:40.2pt;width:18.4pt;mso-position-horizontal-relative:page;z-index:-25164083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rect id="_x0000_s1064" o:spid="_x0000_s1064" o:spt="1" style="position:absolute;left:0pt;margin-left:218.8pt;margin-top:14.5pt;height:40.2pt;width:18.4pt;mso-position-horizontal-relative:page;z-index:-25164083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shape id="_x0000_s1065" o:spid="_x0000_s1065" o:spt="202" type="#_x0000_t202" style="position:absolute;left:0pt;margin-left:471.05pt;margin-top:7.2pt;height:15.45pt;width:7.1pt;mso-position-horizontal-relative:page;z-index:-25163980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д</w:t>
                  </w:r>
                </w:p>
              </w:txbxContent>
            </v:textbox>
          </v:shape>
        </w:pict>
      </w:r>
      <w:r>
        <w:rPr>
          <w:position w:val="-5"/>
          <w:sz w:val="28"/>
        </w:rPr>
        <w:t>с</w:t>
      </w:r>
      <w:r>
        <w:rPr>
          <w:spacing w:val="31"/>
          <w:position w:val="-5"/>
          <w:sz w:val="28"/>
        </w:rPr>
        <w:t xml:space="preserve"> </w:t>
      </w:r>
      <w:r>
        <w:t>.</w:t>
      </w:r>
      <w:r>
        <w:tab/>
      </w:r>
      <w:r>
        <w:t>Иней</w:t>
      </w:r>
      <w:r>
        <w:rPr>
          <w:spacing w:val="-3"/>
        </w:rPr>
        <w:t xml:space="preserve"> </w:t>
      </w:r>
      <w:r>
        <w:t>запуш</w:t>
      </w:r>
      <w:r>
        <w:tab/>
      </w:r>
      <w:r>
        <w:t>л</w:t>
      </w:r>
      <w:r>
        <w:rPr>
          <w:spacing w:val="69"/>
        </w:rPr>
        <w:t xml:space="preserve"> </w:t>
      </w:r>
      <w:r>
        <w:t>деревья.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пруду</w:t>
      </w:r>
      <w:r>
        <w:rPr>
          <w:spacing w:val="-1"/>
        </w:rPr>
        <w:t xml:space="preserve"> </w:t>
      </w:r>
      <w:r>
        <w:t>лё</w:t>
      </w:r>
    </w:p>
    <w:p>
      <w:pPr>
        <w:spacing w:before="224"/>
        <w:ind w:left="135" w:right="0" w:firstLine="0"/>
        <w:jc w:val="left"/>
        <w:rPr>
          <w:sz w:val="28"/>
        </w:rPr>
      </w:pPr>
      <w:r>
        <w:br w:type="column"/>
      </w:r>
      <w:r>
        <w:rPr>
          <w:position w:val="18"/>
          <w:sz w:val="28"/>
          <w:u w:val="single"/>
        </w:rPr>
        <w:t>т</w:t>
      </w:r>
      <w:r>
        <w:rPr>
          <w:spacing w:val="111"/>
          <w:position w:val="18"/>
          <w:sz w:val="28"/>
        </w:rPr>
        <w:t xml:space="preserve"> </w:t>
      </w:r>
      <w:r>
        <w:rPr>
          <w:sz w:val="32"/>
        </w:rPr>
        <w:t>.</w:t>
      </w:r>
      <w:r>
        <w:rPr>
          <w:spacing w:val="2"/>
          <w:sz w:val="32"/>
        </w:rPr>
        <w:t xml:space="preserve"> </w:t>
      </w:r>
      <w:r>
        <w:rPr>
          <w:sz w:val="32"/>
        </w:rPr>
        <w:t>У</w:t>
      </w:r>
      <w:r>
        <w:rPr>
          <w:spacing w:val="-6"/>
          <w:sz w:val="32"/>
        </w:rPr>
        <w:t xml:space="preserve"> </w:t>
      </w:r>
      <w:r>
        <w:rPr>
          <w:sz w:val="32"/>
        </w:rPr>
        <w:t>Маш</w:t>
      </w:r>
      <w:r>
        <w:rPr>
          <w:spacing w:val="71"/>
          <w:sz w:val="32"/>
        </w:rPr>
        <w:t xml:space="preserve"> </w:t>
      </w:r>
      <w:r>
        <w:rPr>
          <w:position w:val="18"/>
          <w:sz w:val="28"/>
          <w:u w:val="single"/>
        </w:rPr>
        <w:t>и</w:t>
      </w:r>
    </w:p>
    <w:p>
      <w:pPr>
        <w:spacing w:after="0"/>
        <w:jc w:val="left"/>
        <w:rPr>
          <w:sz w:val="28"/>
        </w:rPr>
        <w:sectPr>
          <w:type w:val="continuous"/>
          <w:pgSz w:w="11910" w:h="16840"/>
          <w:pgMar w:top="1080" w:right="0" w:bottom="280" w:left="300" w:header="720" w:footer="720" w:gutter="0"/>
          <w:cols w:equalWidth="0" w:num="3">
            <w:col w:w="3001" w:space="40"/>
            <w:col w:w="5906" w:space="39"/>
            <w:col w:w="2624"/>
          </w:cols>
        </w:sectPr>
      </w:pPr>
    </w:p>
    <w:p>
      <w:pPr>
        <w:pStyle w:val="6"/>
        <w:rPr>
          <w:sz w:val="28"/>
        </w:rPr>
      </w:pPr>
      <w:r>
        <w:pict>
          <v:shape id="_x0000_s1066" o:spid="_x0000_s1066" o:spt="202" type="#_x0000_t202" style="position:absolute;left:0pt;margin-left:165.9pt;margin-top:16.6pt;height:15.45pt;width:9.4pt;mso-position-horizontal-relative:page;z-index:-25163878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ы</w:t>
                  </w:r>
                </w:p>
              </w:txbxContent>
            </v:textbox>
          </v:shape>
        </w:pict>
      </w:r>
      <w:r>
        <w:pict>
          <v:shape id="_x0000_s1067" o:spid="_x0000_s1067" o:spt="202" type="#_x0000_t202" style="position:absolute;left:0pt;margin-left:226.15pt;margin-top:16.6pt;height:15.45pt;width:9.4pt;mso-position-horizontal-relative:page;z-index:-251638784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ы</w:t>
                  </w:r>
                </w:p>
              </w:txbxContent>
            </v:textbox>
          </v:shape>
        </w:pict>
      </w:r>
      <w:r>
        <w:t>коньки.</w:t>
      </w:r>
      <w:r>
        <w:rPr>
          <w:spacing w:val="-2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Саш</w:t>
      </w:r>
      <w:r>
        <w:rPr>
          <w:spacing w:val="76"/>
        </w:rPr>
        <w:t xml:space="preserve"> </w:t>
      </w:r>
      <w:r>
        <w:rPr>
          <w:position w:val="17"/>
          <w:sz w:val="28"/>
          <w:u w:val="single"/>
        </w:rPr>
        <w:t>и</w:t>
      </w:r>
    </w:p>
    <w:p>
      <w:pPr>
        <w:spacing w:before="0"/>
        <w:ind w:left="262" w:right="0" w:firstLine="0"/>
        <w:jc w:val="left"/>
        <w:rPr>
          <w:sz w:val="28"/>
        </w:rPr>
      </w:pPr>
      <w:r>
        <w:br w:type="column"/>
      </w:r>
      <w:r>
        <w:rPr>
          <w:sz w:val="32"/>
        </w:rPr>
        <w:t>лыж</w:t>
      </w:r>
      <w:r>
        <w:rPr>
          <w:spacing w:val="38"/>
          <w:sz w:val="32"/>
        </w:rPr>
        <w:t xml:space="preserve"> </w:t>
      </w:r>
      <w:r>
        <w:rPr>
          <w:position w:val="17"/>
          <w:sz w:val="28"/>
          <w:u w:val="single"/>
        </w:rPr>
        <w:t>и</w:t>
      </w:r>
    </w:p>
    <w:p>
      <w:pPr>
        <w:pStyle w:val="6"/>
        <w:tabs>
          <w:tab w:val="left" w:pos="531"/>
        </w:tabs>
        <w:spacing w:before="133"/>
        <w:ind w:left="128"/>
      </w:pPr>
      <w:r>
        <w:br w:type="column"/>
      </w:r>
      <w:r>
        <w:t>.</w:t>
      </w:r>
      <w:r>
        <w:tab/>
      </w:r>
      <w:r>
        <w:t>Оля</w:t>
      </w:r>
      <w:r>
        <w:rPr>
          <w:spacing w:val="-4"/>
        </w:rPr>
        <w:t xml:space="preserve"> </w:t>
      </w:r>
      <w:r>
        <w:t>везёт</w:t>
      </w:r>
      <w:r>
        <w:rPr>
          <w:spacing w:val="-6"/>
        </w:rPr>
        <w:t xml:space="preserve"> </w:t>
      </w:r>
      <w:r>
        <w:t>санки. Весело</w:t>
      </w:r>
      <w:r>
        <w:rPr>
          <w:spacing w:val="-3"/>
        </w:rPr>
        <w:t xml:space="preserve"> </w:t>
      </w:r>
      <w:r>
        <w:t>р_бятам.</w:t>
      </w:r>
      <w:r>
        <w:rPr>
          <w:spacing w:val="-4"/>
        </w:rPr>
        <w:t xml:space="preserve"> </w:t>
      </w:r>
      <w:r>
        <w:t>(19</w:t>
      </w:r>
      <w:r>
        <w:rPr>
          <w:spacing w:val="2"/>
        </w:rPr>
        <w:t xml:space="preserve"> </w:t>
      </w:r>
      <w:r>
        <w:t>слов)</w:t>
      </w:r>
    </w:p>
    <w:p>
      <w:pPr>
        <w:spacing w:after="0"/>
        <w:sectPr>
          <w:type w:val="continuous"/>
          <w:pgSz w:w="11910" w:h="16840"/>
          <w:pgMar w:top="1080" w:right="0" w:bottom="280" w:left="300" w:header="720" w:footer="720" w:gutter="0"/>
          <w:cols w:equalWidth="0" w:num="3">
            <w:col w:w="3206" w:space="40"/>
            <w:col w:w="1166" w:space="39"/>
            <w:col w:w="7159"/>
          </w:cols>
        </w:sectPr>
      </w:pPr>
    </w:p>
    <w:p>
      <w:pPr>
        <w:pStyle w:val="12"/>
        <w:spacing w:before="3"/>
        <w:rPr>
          <w:sz w:val="12"/>
        </w:rPr>
      </w:pPr>
      <w:r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4141470</wp:posOffset>
            </wp:positionH>
            <wp:positionV relativeFrom="page">
              <wp:posOffset>874395</wp:posOffset>
            </wp:positionV>
            <wp:extent cx="80645" cy="80645"/>
            <wp:effectExtent l="0" t="0" r="0" b="0"/>
            <wp:wrapNone/>
            <wp:docPr id="139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image59.png"/>
                    <pic:cNvPicPr>
                      <a:picLocks noChangeAspect="1"/>
                    </pic:cNvPicPr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962" cy="80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42"/>
        <w:ind w:left="833" w:right="0" w:firstLine="0"/>
        <w:jc w:val="left"/>
        <w:rPr>
          <w:rFonts w:ascii="Calibri" w:hAnsi="Calibri"/>
          <w:sz w:val="30"/>
        </w:rPr>
      </w:pPr>
      <w:r>
        <w:rPr>
          <w:rFonts w:ascii="Calibri" w:hAnsi="Calibri"/>
          <w:i/>
          <w:sz w:val="30"/>
        </w:rPr>
        <w:t>Слова</w:t>
      </w:r>
      <w:r>
        <w:rPr>
          <w:rFonts w:ascii="Calibri" w:hAnsi="Calibri"/>
          <w:i/>
          <w:spacing w:val="-4"/>
          <w:sz w:val="30"/>
        </w:rPr>
        <w:t xml:space="preserve"> </w:t>
      </w:r>
      <w:r>
        <w:rPr>
          <w:rFonts w:ascii="Calibri" w:hAnsi="Calibri"/>
          <w:i/>
          <w:sz w:val="30"/>
        </w:rPr>
        <w:t>для</w:t>
      </w:r>
      <w:r>
        <w:rPr>
          <w:rFonts w:ascii="Calibri" w:hAnsi="Calibri"/>
          <w:i/>
          <w:spacing w:val="1"/>
          <w:sz w:val="30"/>
        </w:rPr>
        <w:t xml:space="preserve"> </w:t>
      </w:r>
      <w:r>
        <w:rPr>
          <w:rFonts w:ascii="Calibri" w:hAnsi="Calibri"/>
          <w:i/>
          <w:sz w:val="30"/>
        </w:rPr>
        <w:t>справок:</w:t>
      </w:r>
      <w:r>
        <w:rPr>
          <w:rFonts w:ascii="Calibri" w:hAnsi="Calibri"/>
          <w:i/>
          <w:spacing w:val="-5"/>
          <w:sz w:val="30"/>
        </w:rPr>
        <w:t xml:space="preserve"> </w:t>
      </w:r>
      <w:r>
        <w:rPr>
          <w:rFonts w:ascii="Calibri" w:hAnsi="Calibri"/>
          <w:sz w:val="30"/>
        </w:rPr>
        <w:t>запушил.</w:t>
      </w:r>
    </w:p>
    <w:p>
      <w:pPr>
        <w:pStyle w:val="7"/>
        <w:spacing w:before="172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0"/>
          <w:numId w:val="12"/>
        </w:numPr>
        <w:tabs>
          <w:tab w:val="left" w:pos="1553"/>
          <w:tab w:val="left" w:pos="1554"/>
        </w:tabs>
        <w:spacing w:before="4" w:after="0" w:line="240" w:lineRule="auto"/>
        <w:ind w:left="1553" w:right="1086" w:hanging="361"/>
        <w:jc w:val="left"/>
        <w:rPr>
          <w:sz w:val="30"/>
        </w:rPr>
      </w:pPr>
      <w:r>
        <w:rPr>
          <w:sz w:val="30"/>
        </w:rPr>
        <w:t xml:space="preserve">Списать звонкие согласные </w:t>
      </w:r>
      <w:r>
        <w:rPr>
          <w:i/>
          <w:sz w:val="30"/>
        </w:rPr>
        <w:t xml:space="preserve">Б, В, Г, Д, Ж, З </w:t>
      </w:r>
      <w:r>
        <w:rPr>
          <w:sz w:val="30"/>
        </w:rPr>
        <w:t>и приписать к ним парные</w:t>
      </w:r>
      <w:r>
        <w:rPr>
          <w:spacing w:val="-72"/>
          <w:sz w:val="30"/>
        </w:rPr>
        <w:t xml:space="preserve"> </w:t>
      </w:r>
      <w:r>
        <w:rPr>
          <w:sz w:val="30"/>
        </w:rPr>
        <w:t>глухие</w:t>
      </w:r>
      <w:r>
        <w:rPr>
          <w:spacing w:val="1"/>
          <w:sz w:val="30"/>
        </w:rPr>
        <w:t xml:space="preserve"> </w:t>
      </w:r>
      <w:r>
        <w:rPr>
          <w:sz w:val="30"/>
        </w:rPr>
        <w:t>согласные.</w:t>
      </w:r>
    </w:p>
    <w:p>
      <w:pPr>
        <w:pStyle w:val="14"/>
        <w:numPr>
          <w:ilvl w:val="0"/>
          <w:numId w:val="12"/>
        </w:numPr>
        <w:tabs>
          <w:tab w:val="left" w:pos="1553"/>
          <w:tab w:val="left" w:pos="1554"/>
        </w:tabs>
        <w:spacing w:before="2" w:after="0" w:line="240" w:lineRule="auto"/>
        <w:ind w:left="1553" w:right="0" w:hanging="361"/>
        <w:jc w:val="left"/>
        <w:rPr>
          <w:sz w:val="30"/>
        </w:rPr>
      </w:pPr>
      <w:r>
        <w:rPr>
          <w:sz w:val="30"/>
        </w:rPr>
        <w:t>Вставить</w:t>
      </w:r>
      <w:r>
        <w:rPr>
          <w:spacing w:val="-4"/>
          <w:sz w:val="30"/>
        </w:rPr>
        <w:t xml:space="preserve"> </w:t>
      </w:r>
      <w:r>
        <w:rPr>
          <w:sz w:val="30"/>
        </w:rPr>
        <w:t>пропущенные</w:t>
      </w:r>
      <w:r>
        <w:rPr>
          <w:spacing w:val="-4"/>
          <w:sz w:val="30"/>
        </w:rPr>
        <w:t xml:space="preserve"> </w:t>
      </w:r>
      <w:r>
        <w:rPr>
          <w:sz w:val="30"/>
        </w:rPr>
        <w:t>буквы.</w:t>
      </w:r>
      <w:r>
        <w:rPr>
          <w:spacing w:val="-4"/>
          <w:sz w:val="30"/>
        </w:rPr>
        <w:t xml:space="preserve"> </w:t>
      </w:r>
      <w:r>
        <w:rPr>
          <w:sz w:val="30"/>
        </w:rPr>
        <w:t>Списать</w:t>
      </w:r>
      <w:r>
        <w:rPr>
          <w:spacing w:val="-3"/>
          <w:sz w:val="30"/>
        </w:rPr>
        <w:t xml:space="preserve"> </w:t>
      </w:r>
      <w:r>
        <w:rPr>
          <w:sz w:val="30"/>
        </w:rPr>
        <w:t>слова.</w:t>
      </w:r>
    </w:p>
    <w:p>
      <w:pPr>
        <w:spacing w:after="0" w:line="240" w:lineRule="auto"/>
        <w:jc w:val="left"/>
        <w:rPr>
          <w:sz w:val="30"/>
        </w:rPr>
        <w:sectPr>
          <w:type w:val="continuous"/>
          <w:pgSz w:w="11910" w:h="16840"/>
          <w:pgMar w:top="1080" w:right="0" w:bottom="280" w:left="300" w:header="720" w:footer="720" w:gutter="0"/>
          <w:cols w:space="720" w:num="1"/>
        </w:sectPr>
      </w:pPr>
    </w:p>
    <w:p>
      <w:pPr>
        <w:pStyle w:val="12"/>
        <w:spacing w:before="11"/>
        <w:rPr>
          <w:sz w:val="18"/>
        </w:rPr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363"/>
        <w:gridCol w:w="1916"/>
        <w:gridCol w:w="2161"/>
        <w:gridCol w:w="2272"/>
        <w:gridCol w:w="234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20" w:hRule="atLeast"/>
        </w:trPr>
        <w:tc>
          <w:tcPr>
            <w:tcW w:w="2363" w:type="dxa"/>
          </w:tcPr>
          <w:p>
            <w:pPr>
              <w:pStyle w:val="15"/>
              <w:spacing w:before="5"/>
              <w:ind w:left="0"/>
              <w:rPr>
                <w:sz w:val="4"/>
              </w:rPr>
            </w:pPr>
          </w:p>
          <w:p>
            <w:pPr>
              <w:pStyle w:val="15"/>
              <w:ind w:left="22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07135" cy="657860"/>
                  <wp:effectExtent l="0" t="0" r="0" b="0"/>
                  <wp:docPr id="141" name="image6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image60.jpeg"/>
                          <pic:cNvPicPr>
                            <a:picLocks noChangeAspect="1"/>
                          </pic:cNvPicPr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683" cy="658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6" w:type="dxa"/>
          </w:tcPr>
          <w:p>
            <w:pPr>
              <w:pStyle w:val="15"/>
              <w:ind w:left="49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80390" cy="895985"/>
                  <wp:effectExtent l="0" t="0" r="0" b="0"/>
                  <wp:docPr id="143" name="image4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image45.jpeg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649" cy="896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1" w:type="dxa"/>
          </w:tcPr>
          <w:p>
            <w:pPr>
              <w:pStyle w:val="15"/>
              <w:ind w:left="25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28065" cy="895985"/>
                  <wp:effectExtent l="0" t="0" r="0" b="0"/>
                  <wp:docPr id="145" name="image6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image61.jpeg"/>
                          <pic:cNvPicPr>
                            <a:picLocks noChangeAspect="1"/>
                          </pic:cNvPicPr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541" cy="896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2" w:type="dxa"/>
          </w:tcPr>
          <w:p>
            <w:pPr>
              <w:pStyle w:val="15"/>
              <w:ind w:left="27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81405" cy="895985"/>
                  <wp:effectExtent l="0" t="0" r="0" b="0"/>
                  <wp:docPr id="147" name="image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image62.png"/>
                          <pic:cNvPicPr>
                            <a:picLocks noChangeAspect="1"/>
                          </pic:cNvPicPr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514" cy="896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9" w:type="dxa"/>
          </w:tcPr>
          <w:p>
            <w:pPr>
              <w:pStyle w:val="15"/>
              <w:spacing w:before="5"/>
              <w:ind w:left="0"/>
              <w:rPr>
                <w:sz w:val="2"/>
              </w:rPr>
            </w:pPr>
          </w:p>
          <w:p>
            <w:pPr>
              <w:pStyle w:val="15"/>
              <w:ind w:left="27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99185" cy="868045"/>
                  <wp:effectExtent l="0" t="0" r="0" b="0"/>
                  <wp:docPr id="149" name="image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image63.png"/>
                          <pic:cNvPicPr>
                            <a:picLocks noChangeAspect="1"/>
                          </pic:cNvPicPr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817" cy="86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03" w:hRule="atLeast"/>
        </w:trPr>
        <w:tc>
          <w:tcPr>
            <w:tcW w:w="2363" w:type="dxa"/>
          </w:tcPr>
          <w:p>
            <w:pPr>
              <w:pStyle w:val="15"/>
              <w:ind w:left="47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ч_йка</w:t>
            </w:r>
          </w:p>
        </w:tc>
        <w:tc>
          <w:tcPr>
            <w:tcW w:w="1916" w:type="dxa"/>
          </w:tcPr>
          <w:p>
            <w:pPr>
              <w:pStyle w:val="15"/>
              <w:ind w:left="133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ж_раф</w:t>
            </w:r>
          </w:p>
        </w:tc>
        <w:tc>
          <w:tcPr>
            <w:tcW w:w="2161" w:type="dxa"/>
          </w:tcPr>
          <w:p>
            <w:pPr>
              <w:pStyle w:val="15"/>
              <w:ind w:left="152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щ_вель</w:t>
            </w:r>
          </w:p>
        </w:tc>
        <w:tc>
          <w:tcPr>
            <w:tcW w:w="2272" w:type="dxa"/>
          </w:tcPr>
          <w:p>
            <w:pPr>
              <w:pStyle w:val="15"/>
              <w:ind w:left="493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щ_ка</w:t>
            </w:r>
          </w:p>
        </w:tc>
        <w:tc>
          <w:tcPr>
            <w:tcW w:w="2349" w:type="dxa"/>
          </w:tcPr>
          <w:p>
            <w:pPr>
              <w:pStyle w:val="15"/>
              <w:ind w:left="421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мыш_</w:t>
            </w:r>
          </w:p>
        </w:tc>
      </w:tr>
    </w:tbl>
    <w:p>
      <w:pPr>
        <w:spacing w:before="0" w:line="343" w:lineRule="exact"/>
        <w:ind w:left="833" w:right="0" w:firstLine="0"/>
        <w:jc w:val="left"/>
        <w:rPr>
          <w:b/>
          <w:i/>
          <w:sz w:val="30"/>
        </w:rPr>
      </w:pPr>
      <w:r>
        <w:rPr>
          <w:sz w:val="30"/>
        </w:rPr>
        <w:t>Подчеркнуть сочетания</w:t>
      </w:r>
      <w:r>
        <w:rPr>
          <w:spacing w:val="-2"/>
          <w:sz w:val="30"/>
        </w:rPr>
        <w:t xml:space="preserve"> </w:t>
      </w:r>
      <w:r>
        <w:rPr>
          <w:b/>
          <w:i/>
          <w:sz w:val="30"/>
          <w:u w:val="thick"/>
        </w:rPr>
        <w:t>жи</w:t>
      </w:r>
      <w:r>
        <w:rPr>
          <w:b/>
          <w:i/>
          <w:sz w:val="30"/>
        </w:rPr>
        <w:t>-</w:t>
      </w:r>
      <w:r>
        <w:rPr>
          <w:b/>
          <w:i/>
          <w:sz w:val="30"/>
          <w:u w:val="thick"/>
        </w:rPr>
        <w:t>ши</w:t>
      </w:r>
      <w:r>
        <w:rPr>
          <w:b/>
          <w:i/>
          <w:sz w:val="30"/>
        </w:rPr>
        <w:t>,</w:t>
      </w:r>
      <w:r>
        <w:rPr>
          <w:b/>
          <w:i/>
          <w:spacing w:val="-3"/>
          <w:sz w:val="30"/>
        </w:rPr>
        <w:t xml:space="preserve"> </w:t>
      </w:r>
      <w:r>
        <w:rPr>
          <w:b/>
          <w:i/>
          <w:sz w:val="30"/>
          <w:u w:val="thick"/>
        </w:rPr>
        <w:t>ча</w:t>
      </w:r>
      <w:r>
        <w:rPr>
          <w:b/>
          <w:i/>
          <w:sz w:val="30"/>
        </w:rPr>
        <w:t>-</w:t>
      </w:r>
      <w:r>
        <w:rPr>
          <w:b/>
          <w:i/>
          <w:sz w:val="30"/>
          <w:u w:val="thick"/>
        </w:rPr>
        <w:t>ща</w:t>
      </w:r>
      <w:r>
        <w:rPr>
          <w:b/>
          <w:i/>
          <w:sz w:val="30"/>
        </w:rPr>
        <w:t>,</w:t>
      </w:r>
      <w:r>
        <w:rPr>
          <w:b/>
          <w:i/>
          <w:spacing w:val="-3"/>
          <w:sz w:val="30"/>
        </w:rPr>
        <w:t xml:space="preserve"> </w:t>
      </w:r>
      <w:r>
        <w:rPr>
          <w:b/>
          <w:i/>
          <w:sz w:val="30"/>
          <w:u w:val="thick"/>
        </w:rPr>
        <w:t>чу</w:t>
      </w:r>
      <w:r>
        <w:rPr>
          <w:b/>
          <w:i/>
          <w:sz w:val="30"/>
        </w:rPr>
        <w:t>-</w:t>
      </w:r>
      <w:r>
        <w:rPr>
          <w:b/>
          <w:i/>
          <w:sz w:val="30"/>
          <w:u w:val="thick"/>
        </w:rPr>
        <w:t>щу</w:t>
      </w:r>
      <w:r>
        <w:rPr>
          <w:b/>
          <w:i/>
          <w:sz w:val="30"/>
        </w:rPr>
        <w:t>.</w:t>
      </w:r>
    </w:p>
    <w:p>
      <w:pPr>
        <w:spacing w:after="0" w:line="343" w:lineRule="exact"/>
        <w:jc w:val="left"/>
        <w:rPr>
          <w:sz w:val="3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8"/>
        <w:spacing w:before="76"/>
        <w:ind w:right="844"/>
      </w:pP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 5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«Названия</w:t>
      </w:r>
      <w:r>
        <w:rPr>
          <w:spacing w:val="-4"/>
        </w:rPr>
        <w:t xml:space="preserve"> </w:t>
      </w:r>
      <w:r>
        <w:t>предметов»</w:t>
      </w:r>
    </w:p>
    <w:p>
      <w:pPr>
        <w:pStyle w:val="9"/>
        <w:ind w:right="841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1"/>
        <w:rPr>
          <w:b/>
          <w:i/>
          <w:sz w:val="27"/>
        </w:rPr>
      </w:pPr>
    </w:p>
    <w:p>
      <w:pPr>
        <w:pStyle w:val="14"/>
        <w:numPr>
          <w:ilvl w:val="0"/>
          <w:numId w:val="13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6"/>
          <w:sz w:val="28"/>
        </w:rPr>
        <w:t xml:space="preserve"> </w:t>
      </w:r>
      <w:r>
        <w:rPr>
          <w:sz w:val="28"/>
        </w:rPr>
        <w:t>текст.</w:t>
      </w:r>
    </w:p>
    <w:p>
      <w:pPr>
        <w:pStyle w:val="2"/>
        <w:tabs>
          <w:tab w:val="left" w:pos="8506"/>
        </w:tabs>
        <w:spacing w:before="251" w:line="240" w:lineRule="auto"/>
        <w:ind w:right="1424"/>
      </w:pPr>
      <w:r>
        <w:t>Дует</w:t>
      </w:r>
      <w:r>
        <w:rPr>
          <w:spacing w:val="1"/>
        </w:rPr>
        <w:t xml:space="preserve"> </w:t>
      </w:r>
      <w:r>
        <w:t>холодный</w:t>
      </w:r>
      <w:r>
        <w:rPr>
          <w:spacing w:val="1"/>
        </w:rPr>
        <w:t xml:space="preserve"> </w:t>
      </w:r>
      <w:r>
        <w:t>ветер. Моросит</w:t>
      </w:r>
      <w:r>
        <w:rPr>
          <w:spacing w:val="1"/>
        </w:rPr>
        <w:t xml:space="preserve"> </w:t>
      </w:r>
      <w:r>
        <w:t>мелкий</w:t>
      </w:r>
      <w:r>
        <w:rPr>
          <w:spacing w:val="-115"/>
        </w:rPr>
        <w:t xml:space="preserve"> </w:t>
      </w:r>
      <w:r>
        <w:t>дождь.</w:t>
      </w:r>
      <w:r>
        <w:rPr>
          <w:spacing w:val="-2"/>
        </w:rPr>
        <w:t xml:space="preserve"> </w:t>
      </w:r>
      <w:r>
        <w:t>Мальчик</w:t>
      </w:r>
      <w:r>
        <w:rPr>
          <w:spacing w:val="-6"/>
        </w:rPr>
        <w:t xml:space="preserve"> </w:t>
      </w:r>
      <w:r>
        <w:t>идет</w:t>
      </w:r>
      <w:r>
        <w:rPr>
          <w:spacing w:val="118"/>
        </w:rPr>
        <w:t xml:space="preserve"> </w:t>
      </w:r>
      <w:r>
        <w:t>в</w:t>
      </w:r>
      <w:r>
        <w:rPr>
          <w:spacing w:val="112"/>
        </w:rPr>
        <w:t xml:space="preserve"> </w:t>
      </w:r>
      <w:r>
        <w:t>дом.</w:t>
      </w:r>
      <w:r>
        <w:rPr>
          <w:spacing w:val="-1"/>
        </w:rPr>
        <w:t xml:space="preserve"> </w:t>
      </w:r>
      <w:r>
        <w:t>За</w:t>
      </w:r>
      <w:r>
        <w:tab/>
      </w:r>
      <w:r>
        <w:t>ним</w:t>
      </w:r>
      <w:r>
        <w:rPr>
          <w:spacing w:val="1"/>
        </w:rPr>
        <w:t xml:space="preserve"> </w:t>
      </w:r>
      <w:r>
        <w:t>бежит</w:t>
      </w:r>
      <w:r>
        <w:rPr>
          <w:spacing w:val="117"/>
        </w:rPr>
        <w:t xml:space="preserve"> </w:t>
      </w:r>
      <w:r>
        <w:t>собака.</w:t>
      </w:r>
    </w:p>
    <w:p>
      <w:pPr>
        <w:pStyle w:val="12"/>
        <w:spacing w:after="7" w:line="317" w:lineRule="exact"/>
        <w:ind w:left="833"/>
      </w:pPr>
      <w:r>
        <w:t>Выпиши</w:t>
      </w:r>
      <w:r>
        <w:rPr>
          <w:spacing w:val="-3"/>
        </w:rPr>
        <w:t xml:space="preserve"> </w:t>
      </w:r>
      <w:r>
        <w:t>названия</w:t>
      </w:r>
      <w:r>
        <w:rPr>
          <w:spacing w:val="-3"/>
        </w:rPr>
        <w:t xml:space="preserve"> </w:t>
      </w:r>
      <w:r>
        <w:t>предметов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таблицу.</w:t>
      </w:r>
    </w:p>
    <w:tbl>
      <w:tblPr>
        <w:tblStyle w:val="11"/>
        <w:tblW w:w="0" w:type="auto"/>
        <w:tblInd w:w="145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850"/>
        <w:gridCol w:w="4855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3" w:hRule="atLeast"/>
        </w:trPr>
        <w:tc>
          <w:tcPr>
            <w:tcW w:w="4850" w:type="dxa"/>
          </w:tcPr>
          <w:p>
            <w:pPr>
              <w:pStyle w:val="15"/>
              <w:spacing w:line="613" w:lineRule="exact"/>
              <w:ind w:left="1908" w:right="1910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кто?</w:t>
            </w:r>
          </w:p>
        </w:tc>
        <w:tc>
          <w:tcPr>
            <w:tcW w:w="4855" w:type="dxa"/>
          </w:tcPr>
          <w:p>
            <w:pPr>
              <w:pStyle w:val="15"/>
              <w:spacing w:line="613" w:lineRule="exact"/>
              <w:ind w:left="1917" w:right="1909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что?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485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855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485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855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4850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  <w:tc>
          <w:tcPr>
            <w:tcW w:w="4855" w:type="dxa"/>
          </w:tcPr>
          <w:p>
            <w:pPr>
              <w:pStyle w:val="15"/>
              <w:ind w:left="0"/>
              <w:rPr>
                <w:sz w:val="24"/>
              </w:rPr>
            </w:pPr>
          </w:p>
        </w:tc>
      </w:tr>
    </w:tbl>
    <w:p>
      <w:pPr>
        <w:pStyle w:val="12"/>
        <w:spacing w:before="2"/>
      </w:pPr>
    </w:p>
    <w:p>
      <w:pPr>
        <w:pStyle w:val="14"/>
        <w:numPr>
          <w:ilvl w:val="0"/>
          <w:numId w:val="13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12"/>
        <w:spacing w:before="5"/>
        <w:rPr>
          <w:sz w:val="21"/>
        </w:rPr>
      </w:pPr>
    </w:p>
    <w:tbl>
      <w:tblPr>
        <w:tblStyle w:val="11"/>
        <w:tblW w:w="0" w:type="auto"/>
        <w:tblInd w:w="1121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497"/>
        <w:gridCol w:w="2493"/>
        <w:gridCol w:w="2497"/>
        <w:gridCol w:w="249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8" w:hRule="atLeast"/>
        </w:trPr>
        <w:tc>
          <w:tcPr>
            <w:tcW w:w="2497" w:type="dxa"/>
          </w:tcPr>
          <w:p>
            <w:pPr>
              <w:pStyle w:val="15"/>
              <w:ind w:left="1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448435" cy="1040130"/>
                  <wp:effectExtent l="0" t="0" r="0" b="0"/>
                  <wp:docPr id="151" name="image6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image64.jpeg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575" cy="104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3" w:type="dxa"/>
          </w:tcPr>
          <w:p>
            <w:pPr>
              <w:pStyle w:val="15"/>
              <w:ind w:left="64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13435" cy="1084580"/>
                  <wp:effectExtent l="0" t="0" r="0" b="0"/>
                  <wp:docPr id="153" name="image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image65.jpeg"/>
                          <pic:cNvPicPr>
                            <a:picLocks noChangeAspect="1"/>
                          </pic:cNvPicPr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042" cy="1084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7" w:type="dxa"/>
          </w:tcPr>
          <w:p>
            <w:pPr>
              <w:pStyle w:val="15"/>
              <w:ind w:left="43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68705" cy="1028700"/>
                  <wp:effectExtent l="0" t="0" r="0" b="0"/>
                  <wp:docPr id="155" name="image66.jpeg" descr="https://cdn.pixabay.com/photo/2015/04/26/15/48/rabbit-740621_12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image66.jpeg" descr="https://cdn.pixabay.com/photo/2015/04/26/15/48/rabbit-740621_1280.jpg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12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7" w:type="dxa"/>
          </w:tcPr>
          <w:p>
            <w:pPr>
              <w:pStyle w:val="15"/>
              <w:spacing w:before="7"/>
              <w:ind w:left="0"/>
              <w:rPr>
                <w:sz w:val="7"/>
              </w:rPr>
            </w:pPr>
          </w:p>
          <w:p>
            <w:pPr>
              <w:pStyle w:val="15"/>
              <w:ind w:left="23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39215" cy="1021080"/>
                  <wp:effectExtent l="0" t="0" r="0" b="0"/>
                  <wp:docPr id="157" name="image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image67.jpeg"/>
                          <pic:cNvPicPr>
                            <a:picLocks noChangeAspect="1"/>
                          </pic:cNvPicPr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807" cy="102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3" w:hRule="atLeast"/>
        </w:trPr>
        <w:tc>
          <w:tcPr>
            <w:tcW w:w="2497" w:type="dxa"/>
          </w:tcPr>
          <w:p>
            <w:pPr>
              <w:pStyle w:val="15"/>
              <w:spacing w:line="613" w:lineRule="exact"/>
              <w:ind w:left="715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волк</w:t>
            </w:r>
          </w:p>
        </w:tc>
        <w:tc>
          <w:tcPr>
            <w:tcW w:w="2493" w:type="dxa"/>
          </w:tcPr>
          <w:p>
            <w:pPr>
              <w:pStyle w:val="15"/>
              <w:spacing w:line="613" w:lineRule="exact"/>
              <w:ind w:left="557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дупло</w:t>
            </w:r>
          </w:p>
        </w:tc>
        <w:tc>
          <w:tcPr>
            <w:tcW w:w="2497" w:type="dxa"/>
          </w:tcPr>
          <w:p>
            <w:pPr>
              <w:pStyle w:val="15"/>
              <w:spacing w:line="613" w:lineRule="exact"/>
              <w:ind w:left="431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кролик</w:t>
            </w:r>
          </w:p>
        </w:tc>
        <w:tc>
          <w:tcPr>
            <w:tcW w:w="2497" w:type="dxa"/>
          </w:tcPr>
          <w:p>
            <w:pPr>
              <w:pStyle w:val="15"/>
              <w:spacing w:line="613" w:lineRule="exact"/>
              <w:ind w:left="777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нож</w:t>
            </w:r>
          </w:p>
        </w:tc>
      </w:tr>
    </w:tbl>
    <w:p>
      <w:pPr>
        <w:pStyle w:val="12"/>
        <w:spacing w:before="8"/>
        <w:rPr>
          <w:sz w:val="27"/>
        </w:rPr>
      </w:pPr>
    </w:p>
    <w:p>
      <w:pPr>
        <w:pStyle w:val="12"/>
        <w:spacing w:before="1"/>
        <w:ind w:left="833"/>
      </w:pPr>
      <w:r>
        <w:t>Закончи</w:t>
      </w:r>
      <w:r>
        <w:rPr>
          <w:spacing w:val="-5"/>
        </w:rPr>
        <w:t xml:space="preserve"> </w:t>
      </w:r>
      <w:r>
        <w:t>предложения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данными</w:t>
      </w:r>
      <w:r>
        <w:rPr>
          <w:spacing w:val="-5"/>
        </w:rPr>
        <w:t xml:space="preserve"> </w:t>
      </w:r>
      <w:r>
        <w:t>словами.</w:t>
      </w:r>
    </w:p>
    <w:p>
      <w:pPr>
        <w:pStyle w:val="2"/>
        <w:spacing w:before="1"/>
      </w:pPr>
      <w:r>
        <w:t>Хлеб</w:t>
      </w:r>
      <w:r>
        <w:rPr>
          <w:spacing w:val="-5"/>
        </w:rPr>
        <w:t xml:space="preserve"> </w:t>
      </w:r>
      <w:r>
        <w:t>режут</w:t>
      </w:r>
      <w:r>
        <w:rPr>
          <w:spacing w:val="-4"/>
        </w:rPr>
        <w:t xml:space="preserve"> </w:t>
      </w:r>
      <w:r>
        <w:t>(чем?)</w:t>
      </w:r>
    </w:p>
    <w:p>
      <w:pPr>
        <w:tabs>
          <w:tab w:val="left" w:pos="6792"/>
        </w:tabs>
        <w:spacing w:before="0" w:line="634" w:lineRule="exact"/>
        <w:ind w:left="833" w:right="0" w:firstLine="0"/>
        <w:jc w:val="left"/>
        <w:rPr>
          <w:rFonts w:ascii="Calibri"/>
          <w:b/>
          <w:sz w:val="52"/>
        </w:rPr>
      </w:pPr>
      <w:r>
        <w:rPr>
          <w:rFonts w:ascii="Calibri"/>
          <w:b/>
          <w:w w:val="99"/>
          <w:sz w:val="52"/>
          <w:u w:val="thick"/>
        </w:rPr>
        <w:t xml:space="preserve"> </w:t>
      </w:r>
      <w:r>
        <w:rPr>
          <w:rFonts w:ascii="Calibri"/>
          <w:b/>
          <w:sz w:val="52"/>
          <w:u w:val="thick"/>
        </w:rPr>
        <w:tab/>
      </w:r>
      <w:r>
        <w:rPr>
          <w:rFonts w:ascii="Calibri"/>
          <w:b/>
          <w:sz w:val="52"/>
        </w:rPr>
        <w:t>.</w:t>
      </w:r>
    </w:p>
    <w:p>
      <w:pPr>
        <w:pStyle w:val="2"/>
        <w:spacing w:before="3"/>
      </w:pPr>
      <w:r>
        <w:t>Травка</w:t>
      </w:r>
      <w:r>
        <w:rPr>
          <w:spacing w:val="-5"/>
        </w:rPr>
        <w:t xml:space="preserve"> </w:t>
      </w:r>
      <w:r>
        <w:t>нужна</w:t>
      </w:r>
      <w:r>
        <w:rPr>
          <w:spacing w:val="-2"/>
        </w:rPr>
        <w:t xml:space="preserve"> </w:t>
      </w:r>
      <w:r>
        <w:t>(кому?)</w:t>
      </w:r>
    </w:p>
    <w:p>
      <w:pPr>
        <w:tabs>
          <w:tab w:val="left" w:pos="6014"/>
        </w:tabs>
        <w:spacing w:before="0" w:line="634" w:lineRule="exact"/>
        <w:ind w:left="833" w:right="0" w:firstLine="0"/>
        <w:jc w:val="left"/>
        <w:rPr>
          <w:rFonts w:ascii="Calibri"/>
          <w:b/>
          <w:sz w:val="52"/>
        </w:rPr>
      </w:pPr>
      <w:r>
        <w:rPr>
          <w:rFonts w:ascii="Calibri"/>
          <w:b/>
          <w:w w:val="99"/>
          <w:sz w:val="52"/>
          <w:u w:val="thick"/>
        </w:rPr>
        <w:t xml:space="preserve"> </w:t>
      </w:r>
      <w:r>
        <w:rPr>
          <w:rFonts w:ascii="Calibri"/>
          <w:b/>
          <w:sz w:val="52"/>
          <w:u w:val="thick"/>
        </w:rPr>
        <w:tab/>
      </w:r>
      <w:r>
        <w:rPr>
          <w:rFonts w:ascii="Calibri"/>
          <w:b/>
          <w:sz w:val="52"/>
        </w:rPr>
        <w:t>.</w:t>
      </w:r>
    </w:p>
    <w:p>
      <w:pPr>
        <w:pStyle w:val="2"/>
      </w:pPr>
      <w:r>
        <w:t>Белка</w:t>
      </w:r>
      <w:r>
        <w:rPr>
          <w:spacing w:val="-6"/>
        </w:rPr>
        <w:t xml:space="preserve"> </w:t>
      </w:r>
      <w:r>
        <w:t>живет</w:t>
      </w:r>
      <w:r>
        <w:rPr>
          <w:spacing w:val="-5"/>
        </w:rPr>
        <w:t xml:space="preserve"> </w:t>
      </w:r>
      <w:r>
        <w:t>(где?)</w:t>
      </w:r>
      <w:r>
        <w:rPr>
          <w:spacing w:val="1"/>
        </w:rPr>
        <w:t xml:space="preserve"> </w:t>
      </w:r>
      <w:r>
        <w:t>в</w:t>
      </w:r>
    </w:p>
    <w:p>
      <w:pPr>
        <w:tabs>
          <w:tab w:val="left" w:pos="6533"/>
        </w:tabs>
        <w:spacing w:before="0" w:line="634" w:lineRule="exact"/>
        <w:ind w:left="833" w:right="0" w:firstLine="0"/>
        <w:jc w:val="left"/>
        <w:rPr>
          <w:rFonts w:ascii="Calibri"/>
          <w:b/>
          <w:sz w:val="52"/>
        </w:rPr>
      </w:pPr>
      <w:r>
        <w:rPr>
          <w:rFonts w:ascii="Calibri"/>
          <w:b/>
          <w:w w:val="99"/>
          <w:sz w:val="52"/>
          <w:u w:val="thick"/>
        </w:rPr>
        <w:t xml:space="preserve"> </w:t>
      </w:r>
      <w:r>
        <w:rPr>
          <w:rFonts w:ascii="Calibri"/>
          <w:b/>
          <w:sz w:val="52"/>
          <w:u w:val="thick"/>
        </w:rPr>
        <w:tab/>
      </w:r>
      <w:r>
        <w:rPr>
          <w:rFonts w:ascii="Calibri"/>
          <w:b/>
          <w:sz w:val="52"/>
        </w:rPr>
        <w:t>.</w:t>
      </w:r>
    </w:p>
    <w:p>
      <w:pPr>
        <w:pStyle w:val="2"/>
        <w:spacing w:before="5"/>
      </w:pPr>
      <w:r>
        <w:t>В</w:t>
      </w:r>
      <w:r>
        <w:rPr>
          <w:spacing w:val="-5"/>
        </w:rPr>
        <w:t xml:space="preserve"> </w:t>
      </w:r>
      <w:r>
        <w:t>лесу</w:t>
      </w:r>
      <w:r>
        <w:rPr>
          <w:spacing w:val="-4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встретить</w:t>
      </w:r>
      <w:r>
        <w:rPr>
          <w:spacing w:val="2"/>
        </w:rPr>
        <w:t xml:space="preserve"> </w:t>
      </w:r>
      <w:r>
        <w:t>(кого?)</w:t>
      </w:r>
    </w:p>
    <w:p>
      <w:pPr>
        <w:tabs>
          <w:tab w:val="left" w:pos="4204"/>
        </w:tabs>
        <w:spacing w:before="0" w:line="634" w:lineRule="exact"/>
        <w:ind w:left="833" w:right="0" w:firstLine="0"/>
        <w:jc w:val="left"/>
        <w:rPr>
          <w:rFonts w:ascii="Calibri"/>
          <w:b/>
          <w:sz w:val="52"/>
        </w:rPr>
      </w:pPr>
      <w:r>
        <w:rPr>
          <w:rFonts w:ascii="Calibri"/>
          <w:b/>
          <w:w w:val="99"/>
          <w:sz w:val="52"/>
          <w:u w:val="thick"/>
        </w:rPr>
        <w:t xml:space="preserve"> </w:t>
      </w:r>
      <w:r>
        <w:rPr>
          <w:rFonts w:ascii="Calibri"/>
          <w:b/>
          <w:sz w:val="52"/>
          <w:u w:val="thick"/>
        </w:rPr>
        <w:tab/>
      </w:r>
      <w:r>
        <w:rPr>
          <w:rFonts w:ascii="Calibri"/>
          <w:b/>
          <w:sz w:val="52"/>
        </w:rPr>
        <w:t>.</w:t>
      </w:r>
    </w:p>
    <w:p>
      <w:pPr>
        <w:pStyle w:val="12"/>
        <w:spacing w:before="6"/>
        <w:rPr>
          <w:rFonts w:ascii="Calibri"/>
          <w:b/>
          <w:sz w:val="52"/>
        </w:rPr>
      </w:pPr>
    </w:p>
    <w:p>
      <w:pPr>
        <w:pStyle w:val="14"/>
        <w:numPr>
          <w:ilvl w:val="0"/>
          <w:numId w:val="13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Какая</w:t>
      </w:r>
      <w:r>
        <w:rPr>
          <w:spacing w:val="-2"/>
          <w:sz w:val="28"/>
        </w:rPr>
        <w:t xml:space="preserve"> </w:t>
      </w:r>
      <w:r>
        <w:rPr>
          <w:sz w:val="28"/>
        </w:rPr>
        <w:t>буква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права?</w:t>
      </w:r>
      <w:r>
        <w:rPr>
          <w:spacing w:val="-3"/>
          <w:sz w:val="28"/>
        </w:rPr>
        <w:t xml:space="preserve"> </w:t>
      </w:r>
      <w:r>
        <w:rPr>
          <w:sz w:val="28"/>
        </w:rPr>
        <w:t>Зачеркни</w:t>
      </w:r>
      <w:r>
        <w:rPr>
          <w:spacing w:val="-4"/>
          <w:sz w:val="28"/>
        </w:rPr>
        <w:t xml:space="preserve"> </w:t>
      </w:r>
      <w:r>
        <w:rPr>
          <w:sz w:val="28"/>
        </w:rPr>
        <w:t>ее.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</w:pPr>
    </w:p>
    <w:p>
      <w:pPr>
        <w:pStyle w:val="12"/>
        <w:ind w:left="1090"/>
        <w:rPr>
          <w:sz w:val="20"/>
        </w:rPr>
      </w:pPr>
      <w:r>
        <w:rPr>
          <w:sz w:val="20"/>
        </w:rPr>
        <w:drawing>
          <wp:inline distT="0" distB="0" distL="0" distR="0">
            <wp:extent cx="5707380" cy="1409065"/>
            <wp:effectExtent l="0" t="0" r="0" b="0"/>
            <wp:docPr id="159" name="image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image68.jpeg"/>
                    <pic:cNvPicPr>
                      <a:picLocks noChangeAspect="1"/>
                    </pic:cNvPicPr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7641" cy="1409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rPr>
          <w:sz w:val="20"/>
        </w:rPr>
      </w:pPr>
    </w:p>
    <w:p>
      <w:pPr>
        <w:pStyle w:val="12"/>
        <w:spacing w:before="6"/>
        <w:rPr>
          <w:sz w:val="23"/>
        </w:rPr>
      </w:pPr>
    </w:p>
    <w:p>
      <w:pPr>
        <w:pStyle w:val="8"/>
        <w:spacing w:before="87" w:line="240" w:lineRule="auto"/>
        <w:ind w:right="844"/>
      </w:pP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 5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«Названия</w:t>
      </w:r>
      <w:r>
        <w:rPr>
          <w:spacing w:val="-4"/>
        </w:rPr>
        <w:t xml:space="preserve"> </w:t>
      </w:r>
      <w:r>
        <w:t>предметов»</w:t>
      </w:r>
    </w:p>
    <w:p>
      <w:pPr>
        <w:pStyle w:val="9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1"/>
        <w:rPr>
          <w:b/>
          <w:i/>
          <w:sz w:val="27"/>
        </w:rPr>
      </w:pPr>
    </w:p>
    <w:p>
      <w:pPr>
        <w:pStyle w:val="14"/>
        <w:numPr>
          <w:ilvl w:val="1"/>
          <w:numId w:val="13"/>
        </w:numPr>
        <w:tabs>
          <w:tab w:val="left" w:pos="1540"/>
        </w:tabs>
        <w:spacing w:before="0" w:after="0" w:line="240" w:lineRule="auto"/>
        <w:ind w:left="1539" w:right="0" w:hanging="280"/>
        <w:jc w:val="left"/>
        <w:rPr>
          <w:sz w:val="28"/>
        </w:rPr>
      </w:pPr>
      <w:r>
        <w:rPr>
          <w:sz w:val="28"/>
        </w:rPr>
        <w:t>Допиши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таблицу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ним.</w:t>
      </w:r>
    </w:p>
    <w:p>
      <w:pPr>
        <w:pStyle w:val="12"/>
        <w:spacing w:before="1" w:after="1"/>
      </w:pPr>
    </w:p>
    <w:tbl>
      <w:tblPr>
        <w:tblStyle w:val="11"/>
        <w:tblW w:w="0" w:type="auto"/>
        <w:tblInd w:w="145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23"/>
        <w:gridCol w:w="3188"/>
        <w:gridCol w:w="390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2223" w:type="dxa"/>
          </w:tcPr>
          <w:p>
            <w:pPr>
              <w:pStyle w:val="15"/>
              <w:spacing w:line="301" w:lineRule="exact"/>
              <w:ind w:left="561"/>
              <w:rPr>
                <w:b/>
                <w:sz w:val="28"/>
              </w:rPr>
            </w:pPr>
            <w:r>
              <w:rPr>
                <w:b/>
                <w:sz w:val="28"/>
              </w:rPr>
              <w:t>Предмет</w:t>
            </w:r>
          </w:p>
        </w:tc>
        <w:tc>
          <w:tcPr>
            <w:tcW w:w="3188" w:type="dxa"/>
          </w:tcPr>
          <w:p>
            <w:pPr>
              <w:pStyle w:val="15"/>
              <w:spacing w:line="301" w:lineRule="exact"/>
              <w:ind w:left="1138"/>
              <w:rPr>
                <w:b/>
                <w:sz w:val="28"/>
              </w:rPr>
            </w:pPr>
            <w:r>
              <w:rPr>
                <w:b/>
                <w:sz w:val="28"/>
              </w:rPr>
              <w:t>Вопрос</w:t>
            </w:r>
          </w:p>
        </w:tc>
        <w:tc>
          <w:tcPr>
            <w:tcW w:w="3900" w:type="dxa"/>
          </w:tcPr>
          <w:p>
            <w:pPr>
              <w:pStyle w:val="15"/>
              <w:spacing w:line="301" w:lineRule="exact"/>
              <w:ind w:left="705" w:right="69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предмета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80" w:hRule="atLeast"/>
        </w:trPr>
        <w:tc>
          <w:tcPr>
            <w:tcW w:w="2223" w:type="dxa"/>
          </w:tcPr>
          <w:p>
            <w:pPr>
              <w:pStyle w:val="15"/>
              <w:ind w:left="1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91210" cy="537210"/>
                  <wp:effectExtent l="0" t="0" r="0" b="0"/>
                  <wp:docPr id="161" name="image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image69.jpeg"/>
                          <pic:cNvPicPr>
                            <a:picLocks noChangeAspect="1"/>
                          </pic:cNvPicPr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1661" cy="53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</w:tcPr>
          <w:p>
            <w:pPr>
              <w:pStyle w:val="15"/>
              <w:spacing w:before="220"/>
              <w:ind w:left="1104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что?</w:t>
            </w:r>
          </w:p>
        </w:tc>
        <w:tc>
          <w:tcPr>
            <w:tcW w:w="3900" w:type="dxa"/>
          </w:tcPr>
          <w:p>
            <w:pPr>
              <w:pStyle w:val="15"/>
              <w:spacing w:before="220"/>
              <w:ind w:left="698" w:right="693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самолёт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2223" w:type="dxa"/>
          </w:tcPr>
          <w:p>
            <w:pPr>
              <w:pStyle w:val="15"/>
              <w:spacing w:before="11"/>
              <w:ind w:left="0"/>
              <w:rPr>
                <w:sz w:val="2"/>
              </w:rPr>
            </w:pPr>
          </w:p>
          <w:p>
            <w:pPr>
              <w:pStyle w:val="15"/>
              <w:ind w:left="16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65455" cy="493395"/>
                  <wp:effectExtent l="0" t="0" r="0" b="0"/>
                  <wp:docPr id="163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image70.png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718" cy="493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900" w:type="dxa"/>
          </w:tcPr>
          <w:p>
            <w:pPr>
              <w:pStyle w:val="15"/>
              <w:spacing w:before="162"/>
              <w:ind w:left="698" w:right="693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муха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2223" w:type="dxa"/>
          </w:tcPr>
          <w:p>
            <w:pPr>
              <w:pStyle w:val="15"/>
              <w:ind w:left="1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93090" cy="534035"/>
                  <wp:effectExtent l="0" t="0" r="0" b="0"/>
                  <wp:docPr id="165" name="image7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image71.jpeg"/>
                          <pic:cNvPicPr>
                            <a:picLocks noChangeAspect="1"/>
                          </pic:cNvPicPr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374" cy="534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900" w:type="dxa"/>
          </w:tcPr>
          <w:p>
            <w:pPr>
              <w:pStyle w:val="15"/>
              <w:spacing w:before="162"/>
              <w:ind w:left="696" w:right="693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стул</w:t>
            </w:r>
          </w:p>
        </w:tc>
      </w:tr>
    </w:tbl>
    <w:p>
      <w:pPr>
        <w:pStyle w:val="12"/>
        <w:ind w:left="1005"/>
        <w:rPr>
          <w:sz w:val="20"/>
        </w:rPr>
      </w:pPr>
      <w:r>
        <w:rPr>
          <w:sz w:val="20"/>
        </w:rPr>
        <w:drawing>
          <wp:inline distT="0" distB="0" distL="0" distR="0">
            <wp:extent cx="3009900" cy="2286000"/>
            <wp:effectExtent l="0" t="0" r="0" b="0"/>
            <wp:docPr id="167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image72.png"/>
                    <pic:cNvPicPr>
                      <a:picLocks noChangeAspect="1"/>
                    </pic:cNvPicPr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9923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11"/>
        <w:tblW w:w="0" w:type="auto"/>
        <w:tblInd w:w="1453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23"/>
        <w:gridCol w:w="3188"/>
        <w:gridCol w:w="3900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2223" w:type="dxa"/>
          </w:tcPr>
          <w:p>
            <w:pPr>
              <w:pStyle w:val="15"/>
              <w:ind w:left="1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41985" cy="534035"/>
                  <wp:effectExtent l="0" t="0" r="0" b="0"/>
                  <wp:docPr id="169" name="image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image73.jpeg"/>
                          <pic:cNvPicPr>
                            <a:picLocks noChangeAspect="1"/>
                          </pic:cNvPicPr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78" cy="534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900" w:type="dxa"/>
          </w:tcPr>
          <w:p>
            <w:pPr>
              <w:pStyle w:val="15"/>
              <w:spacing w:before="162"/>
              <w:ind w:left="696" w:right="693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собака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5" w:hRule="atLeast"/>
        </w:trPr>
        <w:tc>
          <w:tcPr>
            <w:tcW w:w="2223" w:type="dxa"/>
          </w:tcPr>
          <w:p>
            <w:pPr>
              <w:pStyle w:val="15"/>
              <w:ind w:left="1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60070" cy="539115"/>
                  <wp:effectExtent l="0" t="0" r="0" b="0"/>
                  <wp:docPr id="171" name="image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image74.jpeg"/>
                          <pic:cNvPicPr>
                            <a:picLocks noChangeAspect="1"/>
                          </pic:cNvPicPr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40" cy="539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3900" w:type="dxa"/>
          </w:tcPr>
          <w:p>
            <w:pPr>
              <w:pStyle w:val="15"/>
              <w:spacing w:before="163"/>
              <w:ind w:left="703" w:right="693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rFonts w:ascii="Calibri" w:hAnsi="Calibri"/>
                <w:b/>
                <w:sz w:val="52"/>
              </w:rPr>
              <w:t>часы</w:t>
            </w:r>
          </w:p>
        </w:tc>
      </w:tr>
    </w:tbl>
    <w:p>
      <w:pPr>
        <w:pStyle w:val="12"/>
        <w:spacing w:before="10"/>
        <w:rPr>
          <w:sz w:val="27"/>
        </w:rPr>
      </w:pPr>
    </w:p>
    <w:p>
      <w:pPr>
        <w:pStyle w:val="14"/>
        <w:numPr>
          <w:ilvl w:val="1"/>
          <w:numId w:val="13"/>
        </w:numPr>
        <w:tabs>
          <w:tab w:val="left" w:pos="1540"/>
        </w:tabs>
        <w:spacing w:before="0" w:after="0" w:line="240" w:lineRule="auto"/>
        <w:ind w:left="1539" w:right="0" w:hanging="280"/>
        <w:jc w:val="left"/>
        <w:rPr>
          <w:sz w:val="28"/>
        </w:rPr>
      </w:pPr>
      <w:r>
        <w:rPr>
          <w:sz w:val="28"/>
        </w:rPr>
        <w:t>Разберись,</w:t>
      </w:r>
      <w:r>
        <w:rPr>
          <w:spacing w:val="-2"/>
          <w:sz w:val="28"/>
        </w:rPr>
        <w:t xml:space="preserve"> </w:t>
      </w:r>
      <w:r>
        <w:rPr>
          <w:sz w:val="28"/>
        </w:rPr>
        <w:t>кого</w:t>
      </w:r>
      <w:r>
        <w:rPr>
          <w:spacing w:val="-4"/>
          <w:sz w:val="28"/>
        </w:rPr>
        <w:t xml:space="preserve"> </w:t>
      </w:r>
      <w:r>
        <w:rPr>
          <w:sz w:val="28"/>
        </w:rPr>
        <w:t>как</w:t>
      </w:r>
      <w:r>
        <w:rPr>
          <w:spacing w:val="-4"/>
          <w:sz w:val="28"/>
        </w:rPr>
        <w:t xml:space="preserve"> </w:t>
      </w:r>
      <w:r>
        <w:rPr>
          <w:sz w:val="28"/>
        </w:rPr>
        <w:t>зовут.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2"/>
        <w:spacing w:before="114" w:line="240" w:lineRule="auto"/>
        <w:ind w:left="8132"/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1017905</wp:posOffset>
            </wp:positionH>
            <wp:positionV relativeFrom="paragraph">
              <wp:posOffset>-1358265</wp:posOffset>
            </wp:positionV>
            <wp:extent cx="4136390" cy="3710940"/>
            <wp:effectExtent l="0" t="0" r="0" b="0"/>
            <wp:wrapNone/>
            <wp:docPr id="173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image75.png"/>
                    <pic:cNvPicPr>
                      <a:picLocks noChangeAspect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6398" cy="3710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Папа</w:t>
      </w:r>
    </w:p>
    <w:p>
      <w:pPr>
        <w:pStyle w:val="12"/>
        <w:rPr>
          <w:rFonts w:ascii="Calibri"/>
          <w:b/>
          <w:sz w:val="20"/>
        </w:rPr>
      </w:pPr>
    </w:p>
    <w:p>
      <w:pPr>
        <w:pStyle w:val="12"/>
        <w:spacing w:before="11"/>
        <w:rPr>
          <w:rFonts w:ascii="Calibri"/>
          <w:b/>
          <w:sz w:val="20"/>
        </w:rPr>
      </w:pPr>
      <w:r>
        <w:pict>
          <v:shape id="_x0000_s1068" o:spid="_x0000_s1068" style="position:absolute;left:0pt;margin-left:421.6pt;margin-top:15.9pt;height:0.1pt;width:142.6pt;mso-position-horizontal-relative:page;mso-wrap-distance-bottom:0pt;mso-wrap-distance-top:0pt;z-index:-251617280;mso-width-relative:page;mso-height-relative:page;" filled="f" stroked="t" coordorigin="8432,319" coordsize="2852,0" path="m8432,319l11283,319e">
            <v:path arrowok="t"/>
            <v:fill on="f" focussize="0,0"/>
            <v:stroke weight="2.35874015748031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rFonts w:ascii="Calibri"/>
          <w:b/>
          <w:sz w:val="20"/>
        </w:rPr>
      </w:pPr>
    </w:p>
    <w:p>
      <w:pPr>
        <w:pStyle w:val="12"/>
        <w:spacing w:before="5"/>
        <w:rPr>
          <w:rFonts w:ascii="Calibri"/>
          <w:b/>
          <w:sz w:val="22"/>
        </w:rPr>
      </w:pPr>
      <w:r>
        <w:pict>
          <v:shape id="_x0000_s1069" o:spid="_x0000_s1069" style="position:absolute;left:0pt;margin-left:421.6pt;margin-top:16.85pt;height:0.1pt;width:142.6pt;mso-position-horizontal-relative:page;mso-wrap-distance-bottom:0pt;mso-wrap-distance-top:0pt;z-index:-251616256;mso-width-relative:page;mso-height-relative:page;" filled="f" stroked="t" coordorigin="8432,337" coordsize="2852,0" path="m8432,337l11283,337e">
            <v:path arrowok="t"/>
            <v:fill on="f" focussize="0,0"/>
            <v:stroke weight="2.35874015748031pt" color="#000000"/>
            <v:imagedata o:title=""/>
            <o:lock v:ext="edit"/>
            <w10:wrap type="topAndBottom"/>
          </v:shape>
        </w:pict>
      </w:r>
    </w:p>
    <w:p>
      <w:pPr>
        <w:spacing w:before="16"/>
        <w:ind w:left="8132" w:right="0" w:firstLine="0"/>
        <w:jc w:val="left"/>
        <w:rPr>
          <w:rFonts w:ascii="Calibri"/>
          <w:b/>
          <w:sz w:val="52"/>
        </w:rPr>
      </w:pPr>
      <w:r>
        <w:rPr>
          <w:rFonts w:ascii="Calibri"/>
          <w:b/>
          <w:w w:val="99"/>
          <w:sz w:val="52"/>
        </w:rPr>
        <w:t>,</w:t>
      </w:r>
    </w:p>
    <w:p>
      <w:pPr>
        <w:pStyle w:val="2"/>
        <w:spacing w:before="4" w:line="240" w:lineRule="auto"/>
        <w:ind w:left="8132"/>
      </w:pPr>
      <w:r>
        <w:t>собака</w:t>
      </w:r>
    </w:p>
    <w:p>
      <w:pPr>
        <w:pStyle w:val="12"/>
        <w:rPr>
          <w:rFonts w:ascii="Calibri"/>
          <w:b/>
          <w:sz w:val="20"/>
        </w:rPr>
      </w:pPr>
    </w:p>
    <w:p>
      <w:pPr>
        <w:pStyle w:val="12"/>
        <w:spacing w:before="12"/>
        <w:rPr>
          <w:rFonts w:ascii="Calibri"/>
          <w:b/>
          <w:sz w:val="20"/>
        </w:rPr>
      </w:pPr>
      <w:r>
        <w:pict>
          <v:shape id="_x0000_s1070" o:spid="_x0000_s1070" style="position:absolute;left:0pt;margin-left:421.6pt;margin-top:15.95pt;height:0.1pt;width:142.6pt;mso-position-horizontal-relative:page;mso-wrap-distance-bottom:0pt;mso-wrap-distance-top:0pt;z-index:-251616256;mso-width-relative:page;mso-height-relative:page;" filled="f" stroked="t" coordorigin="8432,319" coordsize="2852,0" path="m8432,319l11283,319e">
            <v:path arrowok="t"/>
            <v:fill on="f" focussize="0,0"/>
            <v:stroke weight="2.35874015748031pt" color="#000000"/>
            <v:imagedata o:title=""/>
            <o:lock v:ext="edit"/>
            <w10:wrap type="topAndBottom"/>
          </v:shape>
        </w:pict>
      </w:r>
    </w:p>
    <w:p>
      <w:pPr>
        <w:tabs>
          <w:tab w:val="left" w:pos="3426"/>
        </w:tabs>
        <w:spacing w:before="16" w:line="634" w:lineRule="exact"/>
        <w:ind w:left="833" w:right="0" w:firstLine="0"/>
        <w:jc w:val="left"/>
        <w:rPr>
          <w:rFonts w:ascii="Calibri"/>
          <w:b/>
          <w:sz w:val="52"/>
        </w:rPr>
      </w:pPr>
      <w:r>
        <w:rPr>
          <w:rFonts w:ascii="Calibri"/>
          <w:b/>
          <w:w w:val="99"/>
          <w:sz w:val="52"/>
          <w:u w:val="thick"/>
        </w:rPr>
        <w:t xml:space="preserve"> </w:t>
      </w:r>
      <w:r>
        <w:rPr>
          <w:rFonts w:ascii="Calibri"/>
          <w:b/>
          <w:sz w:val="52"/>
          <w:u w:val="thick"/>
        </w:rPr>
        <w:tab/>
      </w:r>
      <w:r>
        <w:rPr>
          <w:rFonts w:ascii="Calibri"/>
          <w:b/>
          <w:sz w:val="52"/>
        </w:rPr>
        <w:t>,</w:t>
      </w:r>
    </w:p>
    <w:p>
      <w:pPr>
        <w:pStyle w:val="2"/>
        <w:tabs>
          <w:tab w:val="left" w:pos="7652"/>
          <w:tab w:val="left" w:pos="7994"/>
        </w:tabs>
        <w:spacing w:line="242" w:lineRule="auto"/>
        <w:ind w:right="3473"/>
      </w:pPr>
      <w:r>
        <w:t>девочка</w:t>
      </w:r>
      <w:r>
        <w:rPr>
          <w:rFonts w:ascii="Times New Roman" w:hAnsi="Times New Roman"/>
          <w:u w:val="thick"/>
        </w:rPr>
        <w:tab/>
      </w:r>
      <w:r>
        <w:rPr>
          <w:rFonts w:ascii="Times New Roman" w:hAnsi="Times New Roman"/>
          <w:u w:val="thick"/>
        </w:rPr>
        <w:tab/>
      </w:r>
      <w:r>
        <w:t>,</w:t>
      </w:r>
      <w:r>
        <w:rPr>
          <w:spacing w:val="-115"/>
        </w:rPr>
        <w:t xml:space="preserve"> </w:t>
      </w:r>
      <w:r>
        <w:t>кот</w:t>
      </w:r>
      <w:r>
        <w:rPr>
          <w:rFonts w:ascii="Times New Roman" w:hAnsi="Times New Roman"/>
          <w:u w:val="thick"/>
        </w:rPr>
        <w:tab/>
      </w:r>
      <w:r>
        <w:t>.</w:t>
      </w:r>
    </w:p>
    <w:p>
      <w:pPr>
        <w:pStyle w:val="12"/>
        <w:spacing w:before="272"/>
        <w:ind w:left="833"/>
      </w:pPr>
      <w:r>
        <w:t>Подчеркни</w:t>
      </w:r>
      <w:r>
        <w:rPr>
          <w:spacing w:val="63"/>
        </w:rPr>
        <w:t xml:space="preserve"> </w:t>
      </w:r>
      <w:r>
        <w:t>большую</w:t>
      </w:r>
      <w:r>
        <w:rPr>
          <w:spacing w:val="-4"/>
        </w:rPr>
        <w:t xml:space="preserve"> </w:t>
      </w:r>
      <w:r>
        <w:t>букву</w:t>
      </w:r>
      <w:r>
        <w:rPr>
          <w:spacing w:val="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кличках</w:t>
      </w:r>
      <w:r>
        <w:rPr>
          <w:spacing w:val="-3"/>
        </w:rPr>
        <w:t xml:space="preserve"> </w:t>
      </w:r>
      <w:r>
        <w:t>животных,</w:t>
      </w:r>
      <w:r>
        <w:rPr>
          <w:spacing w:val="1"/>
        </w:rPr>
        <w:t xml:space="preserve"> </w:t>
      </w:r>
      <w:r>
        <w:t>именах</w:t>
      </w:r>
      <w:r>
        <w:rPr>
          <w:spacing w:val="-4"/>
        </w:rPr>
        <w:t xml:space="preserve"> </w:t>
      </w:r>
      <w:r>
        <w:t>людей.</w:t>
      </w:r>
    </w:p>
    <w:p>
      <w:pPr>
        <w:pStyle w:val="12"/>
        <w:spacing w:before="2"/>
        <w:rPr>
          <w:sz w:val="24"/>
        </w:rPr>
      </w:pPr>
    </w:p>
    <w:p>
      <w:pPr>
        <w:pStyle w:val="14"/>
        <w:numPr>
          <w:ilvl w:val="1"/>
          <w:numId w:val="13"/>
        </w:numPr>
        <w:tabs>
          <w:tab w:val="left" w:pos="1540"/>
        </w:tabs>
        <w:spacing w:before="0" w:after="0" w:line="240" w:lineRule="auto"/>
        <w:ind w:left="1539" w:right="0" w:hanging="280"/>
        <w:jc w:val="left"/>
        <w:rPr>
          <w:sz w:val="28"/>
        </w:rPr>
      </w:pPr>
      <w:r>
        <w:rPr>
          <w:sz w:val="28"/>
        </w:rPr>
        <w:t>Выбери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-3"/>
          <w:sz w:val="28"/>
        </w:rPr>
        <w:t xml:space="preserve"> </w:t>
      </w:r>
      <w:r>
        <w:rPr>
          <w:sz w:val="28"/>
        </w:rPr>
        <w:t>нужную</w:t>
      </w:r>
      <w:r>
        <w:rPr>
          <w:spacing w:val="-5"/>
          <w:sz w:val="28"/>
        </w:rPr>
        <w:t xml:space="preserve"> </w:t>
      </w:r>
      <w:r>
        <w:rPr>
          <w:sz w:val="28"/>
        </w:rPr>
        <w:t>букву.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1"/>
        <w:rPr>
          <w:sz w:val="21"/>
        </w:rPr>
      </w:pPr>
    </w:p>
    <w:p>
      <w:pPr>
        <w:pStyle w:val="12"/>
        <w:spacing w:before="87"/>
        <w:ind w:left="833"/>
      </w:pPr>
      <w:r>
        <w:t>Подчеркни</w:t>
      </w:r>
      <w:r>
        <w:rPr>
          <w:spacing w:val="65"/>
        </w:rPr>
        <w:t xml:space="preserve"> </w:t>
      </w:r>
      <w:r>
        <w:t>большую</w:t>
      </w:r>
      <w:r>
        <w:rPr>
          <w:spacing w:val="-3"/>
        </w:rPr>
        <w:t xml:space="preserve"> </w:t>
      </w:r>
      <w:r>
        <w:t>букву</w:t>
      </w:r>
      <w:r>
        <w:rPr>
          <w:spacing w:val="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кличках</w:t>
      </w:r>
      <w:r>
        <w:rPr>
          <w:spacing w:val="-2"/>
        </w:rPr>
        <w:t xml:space="preserve"> </w:t>
      </w:r>
      <w:r>
        <w:t>животных.</w:t>
      </w: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8"/>
        <w:spacing w:before="174"/>
        <w:ind w:right="844"/>
      </w:pPr>
      <w:r>
        <w:t>Проверочная</w:t>
      </w:r>
      <w:r>
        <w:rPr>
          <w:spacing w:val="-4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 6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«Названия</w:t>
      </w:r>
      <w:r>
        <w:rPr>
          <w:spacing w:val="-4"/>
        </w:rPr>
        <w:t xml:space="preserve"> </w:t>
      </w:r>
      <w:r>
        <w:t>действий»</w:t>
      </w:r>
    </w:p>
    <w:p>
      <w:pPr>
        <w:pStyle w:val="9"/>
        <w:ind w:right="841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1"/>
        <w:rPr>
          <w:b/>
          <w:i/>
          <w:sz w:val="27"/>
        </w:rPr>
      </w:pPr>
    </w:p>
    <w:p>
      <w:pPr>
        <w:pStyle w:val="14"/>
        <w:numPr>
          <w:ilvl w:val="0"/>
          <w:numId w:val="14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Подбери</w:t>
      </w:r>
      <w:r>
        <w:rPr>
          <w:spacing w:val="-6"/>
          <w:sz w:val="28"/>
        </w:rPr>
        <w:t xml:space="preserve"> </w:t>
      </w:r>
      <w:r>
        <w:rPr>
          <w:sz w:val="28"/>
        </w:rPr>
        <w:t>подходящие</w:t>
      </w:r>
      <w:r>
        <w:rPr>
          <w:spacing w:val="-5"/>
          <w:sz w:val="28"/>
        </w:rPr>
        <w:t xml:space="preserve"> </w:t>
      </w:r>
      <w:r>
        <w:rPr>
          <w:sz w:val="28"/>
        </w:rPr>
        <w:t>пары.</w:t>
      </w:r>
      <w:r>
        <w:rPr>
          <w:spacing w:val="2"/>
          <w:sz w:val="28"/>
        </w:rPr>
        <w:t xml:space="preserve"> </w:t>
      </w:r>
      <w:r>
        <w:rPr>
          <w:sz w:val="28"/>
        </w:rPr>
        <w:t>Соедини</w:t>
      </w:r>
      <w:r>
        <w:rPr>
          <w:spacing w:val="-6"/>
          <w:sz w:val="28"/>
        </w:rPr>
        <w:t xml:space="preserve"> </w:t>
      </w:r>
      <w:r>
        <w:rPr>
          <w:sz w:val="28"/>
        </w:rPr>
        <w:t>стрелками.</w:t>
      </w:r>
    </w:p>
    <w:p>
      <w:pPr>
        <w:pStyle w:val="12"/>
        <w:spacing w:before="5"/>
        <w:rPr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746125</wp:posOffset>
            </wp:positionH>
            <wp:positionV relativeFrom="paragraph">
              <wp:posOffset>203200</wp:posOffset>
            </wp:positionV>
            <wp:extent cx="5454015" cy="1523365"/>
            <wp:effectExtent l="0" t="0" r="0" b="0"/>
            <wp:wrapTopAndBottom/>
            <wp:docPr id="175" name="image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image76.jpeg"/>
                    <pic:cNvPicPr>
                      <a:picLocks noChangeAspect="1"/>
                    </pic:cNvPicPr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4041" cy="1523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rPr>
          <w:sz w:val="30"/>
        </w:rPr>
      </w:pPr>
    </w:p>
    <w:p>
      <w:pPr>
        <w:pStyle w:val="12"/>
        <w:spacing w:before="5"/>
        <w:rPr>
          <w:sz w:val="24"/>
        </w:rPr>
      </w:pPr>
    </w:p>
    <w:p>
      <w:pPr>
        <w:pStyle w:val="12"/>
        <w:ind w:left="833"/>
      </w:pPr>
      <w:r>
        <w:t>Запиши</w:t>
      </w:r>
      <w:r>
        <w:rPr>
          <w:spacing w:val="-5"/>
        </w:rPr>
        <w:t xml:space="preserve"> </w:t>
      </w:r>
      <w:r>
        <w:t>предложения</w:t>
      </w:r>
      <w:r>
        <w:rPr>
          <w:spacing w:val="-4"/>
        </w:rPr>
        <w:t xml:space="preserve"> </w:t>
      </w:r>
      <w:r>
        <w:t>с вопросом.</w:t>
      </w:r>
    </w:p>
    <w:p>
      <w:pPr>
        <w:spacing w:after="0"/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2"/>
        <w:tabs>
          <w:tab w:val="left" w:pos="4074"/>
          <w:tab w:val="left" w:pos="6119"/>
          <w:tab w:val="left" w:pos="9222"/>
        </w:tabs>
        <w:spacing w:before="78" w:line="240" w:lineRule="auto"/>
      </w:pPr>
      <w:r>
        <w:pict>
          <v:rect id="_x0000_s1071" o:spid="_x0000_s1071" o:spt="1" style="position:absolute;left:0pt;margin-left:218.7pt;margin-top:31.5pt;height:1.65pt;width:348.35pt;mso-position-horizontal-relative:page;z-index:-251637760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t>Медведь</w:t>
      </w:r>
      <w:r>
        <w:tab/>
      </w:r>
      <w:r>
        <w:t>(что</w:t>
      </w:r>
      <w:r>
        <w:tab/>
      </w:r>
      <w:r>
        <w:t>делает?)</w:t>
      </w:r>
      <w:r>
        <w:tab/>
      </w:r>
      <w:r>
        <w:t>пляшет.</w:t>
      </w:r>
    </w:p>
    <w:p>
      <w:pPr>
        <w:pStyle w:val="12"/>
        <w:rPr>
          <w:rFonts w:ascii="Calibri"/>
          <w:b/>
          <w:sz w:val="20"/>
        </w:rPr>
      </w:pPr>
    </w:p>
    <w:p>
      <w:pPr>
        <w:pStyle w:val="12"/>
        <w:rPr>
          <w:rFonts w:ascii="Calibri"/>
          <w:b/>
          <w:sz w:val="20"/>
        </w:rPr>
      </w:pPr>
    </w:p>
    <w:p>
      <w:pPr>
        <w:spacing w:before="145" w:line="634" w:lineRule="exact"/>
        <w:ind w:left="833" w:right="0" w:firstLine="0"/>
        <w:jc w:val="left"/>
        <w:rPr>
          <w:rFonts w:ascii="Calibri" w:hAnsi="Calibri"/>
          <w:b/>
          <w:sz w:val="52"/>
        </w:rPr>
      </w:pPr>
      <w:r>
        <w:rPr>
          <w:rFonts w:ascii="Calibri" w:hAnsi="Calibri"/>
          <w:b/>
          <w:sz w:val="52"/>
        </w:rPr>
        <w:t>Зрители</w:t>
      </w:r>
    </w:p>
    <w:p>
      <w:pPr>
        <w:pStyle w:val="2"/>
        <w:tabs>
          <w:tab w:val="left" w:pos="9383"/>
        </w:tabs>
      </w:pPr>
      <w:r>
        <w:rPr>
          <w:w w:val="99"/>
          <w:u w:val="thick"/>
        </w:rPr>
        <w:t xml:space="preserve"> </w:t>
      </w:r>
      <w:r>
        <w:rPr>
          <w:u w:val="thick"/>
        </w:rPr>
        <w:tab/>
      </w:r>
      <w:r>
        <w:t>.</w:t>
      </w:r>
    </w:p>
    <w:p>
      <w:pPr>
        <w:spacing w:before="3" w:line="634" w:lineRule="exact"/>
        <w:ind w:left="833" w:right="0" w:firstLine="0"/>
        <w:jc w:val="left"/>
        <w:rPr>
          <w:rFonts w:ascii="Calibri" w:hAnsi="Calibri"/>
          <w:b/>
          <w:sz w:val="52"/>
        </w:rPr>
      </w:pPr>
      <w:r>
        <w:rPr>
          <w:rFonts w:ascii="Calibri" w:hAnsi="Calibri"/>
          <w:b/>
          <w:sz w:val="52"/>
        </w:rPr>
        <w:t>Ученики</w:t>
      </w:r>
    </w:p>
    <w:p>
      <w:pPr>
        <w:pStyle w:val="2"/>
        <w:tabs>
          <w:tab w:val="left" w:pos="9384"/>
        </w:tabs>
      </w:pPr>
      <w:r>
        <w:rPr>
          <w:w w:val="99"/>
          <w:u w:val="thick"/>
        </w:rPr>
        <w:t xml:space="preserve"> </w:t>
      </w:r>
      <w:r>
        <w:rPr>
          <w:u w:val="thick"/>
        </w:rPr>
        <w:tab/>
      </w:r>
      <w:r>
        <w:t>.</w:t>
      </w:r>
    </w:p>
    <w:p>
      <w:pPr>
        <w:spacing w:before="0" w:line="634" w:lineRule="exact"/>
        <w:ind w:left="833" w:right="0" w:firstLine="0"/>
        <w:jc w:val="left"/>
        <w:rPr>
          <w:rFonts w:ascii="Calibri" w:hAnsi="Calibri"/>
          <w:b/>
          <w:sz w:val="52"/>
        </w:rPr>
      </w:pPr>
      <w:r>
        <w:rPr>
          <w:rFonts w:ascii="Calibri" w:hAnsi="Calibri"/>
          <w:b/>
          <w:sz w:val="52"/>
        </w:rPr>
        <w:t>Учитель</w:t>
      </w:r>
    </w:p>
    <w:p>
      <w:pPr>
        <w:pStyle w:val="2"/>
        <w:tabs>
          <w:tab w:val="left" w:pos="9383"/>
        </w:tabs>
      </w:pPr>
      <w:r>
        <w:rPr>
          <w:w w:val="99"/>
          <w:u w:val="thick"/>
        </w:rPr>
        <w:t xml:space="preserve"> </w:t>
      </w:r>
      <w:r>
        <w:rPr>
          <w:u w:val="thick"/>
        </w:rPr>
        <w:tab/>
      </w:r>
      <w:r>
        <w:t>.</w:t>
      </w:r>
    </w:p>
    <w:p>
      <w:pPr>
        <w:pStyle w:val="12"/>
        <w:spacing w:before="11"/>
        <w:rPr>
          <w:rFonts w:ascii="Calibri"/>
          <w:b/>
          <w:sz w:val="63"/>
        </w:rPr>
      </w:pPr>
    </w:p>
    <w:p>
      <w:pPr>
        <w:pStyle w:val="14"/>
        <w:numPr>
          <w:ilvl w:val="0"/>
          <w:numId w:val="14"/>
        </w:numPr>
        <w:tabs>
          <w:tab w:val="left" w:pos="1539"/>
          <w:tab w:val="left" w:pos="1540"/>
        </w:tabs>
        <w:spacing w:before="1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2"/>
        <w:spacing w:before="1" w:line="242" w:lineRule="auto"/>
      </w:pPr>
      <w:r>
        <w:t>Рисовал,</w:t>
      </w:r>
      <w:r>
        <w:rPr>
          <w:spacing w:val="27"/>
        </w:rPr>
        <w:t xml:space="preserve"> </w:t>
      </w:r>
      <w:r>
        <w:t>рисовала,</w:t>
      </w:r>
      <w:r>
        <w:rPr>
          <w:spacing w:val="35"/>
        </w:rPr>
        <w:t xml:space="preserve"> </w:t>
      </w:r>
      <w:r>
        <w:t>приклеил,</w:t>
      </w:r>
      <w:r>
        <w:rPr>
          <w:spacing w:val="27"/>
        </w:rPr>
        <w:t xml:space="preserve"> </w:t>
      </w:r>
      <w:r>
        <w:t>дорисовала,</w:t>
      </w:r>
      <w:r>
        <w:rPr>
          <w:spacing w:val="-115"/>
        </w:rPr>
        <w:t xml:space="preserve"> </w:t>
      </w:r>
      <w:r>
        <w:t>клеила,</w:t>
      </w:r>
      <w:r>
        <w:rPr>
          <w:spacing w:val="1"/>
        </w:rPr>
        <w:t xml:space="preserve"> </w:t>
      </w:r>
      <w:r>
        <w:t>клеил,</w:t>
      </w:r>
      <w:r>
        <w:rPr>
          <w:spacing w:val="-2"/>
        </w:rPr>
        <w:t xml:space="preserve"> </w:t>
      </w:r>
      <w:r>
        <w:t>наклеила,</w:t>
      </w:r>
      <w:r>
        <w:rPr>
          <w:spacing w:val="-2"/>
        </w:rPr>
        <w:t xml:space="preserve"> </w:t>
      </w:r>
      <w:r>
        <w:t>нарисовал.</w:t>
      </w:r>
    </w:p>
    <w:p>
      <w:pPr>
        <w:pStyle w:val="12"/>
        <w:spacing w:before="9"/>
        <w:rPr>
          <w:rFonts w:ascii="Calibri"/>
          <w:b/>
          <w:sz w:val="51"/>
        </w:rPr>
      </w:pPr>
    </w:p>
    <w:p>
      <w:pPr>
        <w:pStyle w:val="12"/>
        <w:ind w:left="833"/>
      </w:pPr>
      <w:r>
        <w:t>Запиши</w:t>
      </w:r>
      <w:r>
        <w:rPr>
          <w:spacing w:val="-6"/>
        </w:rPr>
        <w:t xml:space="preserve"> </w:t>
      </w:r>
      <w:r>
        <w:t>слова</w:t>
      </w:r>
      <w:r>
        <w:rPr>
          <w:spacing w:val="-4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вопросами.</w:t>
      </w:r>
    </w:p>
    <w:p>
      <w:pPr>
        <w:pStyle w:val="12"/>
        <w:spacing w:before="4"/>
        <w:rPr>
          <w:sz w:val="9"/>
        </w:rPr>
      </w:pPr>
    </w:p>
    <w:tbl>
      <w:tblPr>
        <w:tblStyle w:val="11"/>
        <w:tblW w:w="0" w:type="auto"/>
        <w:tblInd w:w="73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792"/>
        <w:gridCol w:w="984"/>
        <w:gridCol w:w="468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75" w:hRule="atLeast"/>
        </w:trPr>
        <w:tc>
          <w:tcPr>
            <w:tcW w:w="4792" w:type="dxa"/>
          </w:tcPr>
          <w:p>
            <w:pPr>
              <w:pStyle w:val="15"/>
              <w:tabs>
                <w:tab w:val="left" w:pos="1162"/>
                <w:tab w:val="left" w:pos="4792"/>
              </w:tabs>
              <w:spacing w:line="528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что</w:t>
            </w:r>
            <w:r>
              <w:rPr>
                <w:rFonts w:ascii="Calibri" w:hAnsi="Calibri"/>
                <w:b/>
                <w:spacing w:val="-7"/>
                <w:sz w:val="52"/>
                <w:u w:val="single"/>
              </w:rPr>
              <w:t xml:space="preserve"> </w:t>
            </w:r>
            <w:r>
              <w:rPr>
                <w:rFonts w:ascii="Calibri" w:hAnsi="Calibri"/>
                <w:b/>
                <w:sz w:val="52"/>
                <w:u w:val="single"/>
              </w:rPr>
              <w:t>делал?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44"/>
              </w:rPr>
            </w:pPr>
          </w:p>
        </w:tc>
        <w:tc>
          <w:tcPr>
            <w:tcW w:w="4686" w:type="dxa"/>
            <w:tcBorders>
              <w:bottom w:val="single" w:color="000000" w:sz="4" w:space="0"/>
            </w:tcBorders>
          </w:tcPr>
          <w:p>
            <w:pPr>
              <w:pStyle w:val="15"/>
              <w:tabs>
                <w:tab w:val="left" w:pos="985"/>
                <w:tab w:val="left" w:pos="4687"/>
              </w:tabs>
              <w:spacing w:line="528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что</w:t>
            </w:r>
            <w:r>
              <w:rPr>
                <w:rFonts w:ascii="Calibri" w:hAnsi="Calibri"/>
                <w:b/>
                <w:spacing w:val="-7"/>
                <w:sz w:val="52"/>
                <w:u w:val="single"/>
              </w:rPr>
              <w:t xml:space="preserve"> </w:t>
            </w:r>
            <w:r>
              <w:rPr>
                <w:rFonts w:ascii="Calibri" w:hAnsi="Calibri"/>
                <w:b/>
                <w:sz w:val="52"/>
                <w:u w:val="single"/>
              </w:rPr>
              <w:t>делала?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3" w:hRule="atLeast"/>
        </w:trPr>
        <w:tc>
          <w:tcPr>
            <w:tcW w:w="4792" w:type="dxa"/>
          </w:tcPr>
          <w:p>
            <w:pPr>
              <w:pStyle w:val="15"/>
              <w:spacing w:line="20" w:lineRule="exact"/>
              <w:ind w:left="0" w:right="-72"/>
              <w:rPr>
                <w:sz w:val="2"/>
              </w:rPr>
            </w:pPr>
            <w:r>
              <w:rPr>
                <w:sz w:val="2"/>
              </w:rPr>
              <w:pict>
                <v:group id="_x0000_s1072" o:spid="_x0000_s1072" o:spt="203" style="height:0.5pt;width:239.65pt;" coordsize="4793,10">
                  <o:lock v:ext="edit"/>
                  <v:rect id="_x0000_s1073" o:spid="_x0000_s1073" o:spt="1" style="position:absolute;left:0;top:0;height:10;width:4793;" fillcolor="#000000" filled="t" stroked="f" coordsize="21600,21600">
                    <v:path/>
                    <v:fill on="t" focussize="0,0"/>
                    <v:stroke on="f"/>
                    <v:imagedata o:title=""/>
                    <o:lock v:ext="edit"/>
                  </v:rect>
                  <w10:wrap type="none"/>
                  <w10:anchorlock/>
                </v:group>
              </w:pict>
            </w:r>
          </w:p>
          <w:p>
            <w:pPr>
              <w:pStyle w:val="15"/>
              <w:ind w:left="0"/>
              <w:rPr>
                <w:sz w:val="20"/>
              </w:rPr>
            </w:pPr>
          </w:p>
          <w:p>
            <w:pPr>
              <w:pStyle w:val="15"/>
              <w:ind w:left="0"/>
              <w:rPr>
                <w:sz w:val="20"/>
              </w:rPr>
            </w:pPr>
          </w:p>
          <w:p>
            <w:pPr>
              <w:pStyle w:val="15"/>
              <w:spacing w:before="4"/>
              <w:ind w:left="0"/>
              <w:rPr>
                <w:sz w:val="13"/>
              </w:rPr>
            </w:pPr>
          </w:p>
          <w:p>
            <w:pPr>
              <w:pStyle w:val="15"/>
              <w:spacing w:line="20" w:lineRule="exact"/>
              <w:ind w:left="0" w:right="-72"/>
              <w:rPr>
                <w:sz w:val="2"/>
              </w:rPr>
            </w:pPr>
            <w:r>
              <w:rPr>
                <w:sz w:val="2"/>
              </w:rPr>
              <w:pict>
                <v:group id="_x0000_s1074" o:spid="_x0000_s1074" o:spt="203" style="height:0.5pt;width:239.65pt;" coordsize="4793,10">
                  <o:lock v:ext="edit"/>
                  <v:rect id="_x0000_s1075" o:spid="_x0000_s1075" o:spt="1" style="position:absolute;left:0;top:0;height:10;width:4793;" fillcolor="#000000" filled="t" stroked="f" coordsize="21600,21600">
                    <v:path/>
                    <v:fill on="t" focussize="0,0"/>
                    <v:stroke on="f"/>
                    <v:imagedata o:title=""/>
                    <o:lock v:ext="edit"/>
                  </v:rect>
                  <w10:wrap type="none"/>
                  <w10:anchorlock/>
                </v:group>
              </w:pict>
            </w: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44"/>
              </w:rPr>
            </w:pPr>
          </w:p>
        </w:tc>
        <w:tc>
          <w:tcPr>
            <w:tcW w:w="4686" w:type="dxa"/>
            <w:tcBorders>
              <w:top w:val="single" w:color="000000" w:sz="4" w:space="0"/>
              <w:bottom w:val="single" w:color="000000" w:sz="4" w:space="0"/>
            </w:tcBorders>
          </w:tcPr>
          <w:p>
            <w:pPr>
              <w:pStyle w:val="15"/>
              <w:ind w:left="0"/>
              <w:rPr>
                <w:sz w:val="4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3" w:hRule="atLeast"/>
        </w:trPr>
        <w:tc>
          <w:tcPr>
            <w:tcW w:w="4792" w:type="dxa"/>
            <w:tcBorders>
              <w:bottom w:val="single" w:color="000000" w:sz="4" w:space="0"/>
            </w:tcBorders>
          </w:tcPr>
          <w:p>
            <w:pPr>
              <w:pStyle w:val="15"/>
              <w:ind w:left="0"/>
              <w:rPr>
                <w:sz w:val="44"/>
              </w:rPr>
            </w:pP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44"/>
              </w:rPr>
            </w:pPr>
          </w:p>
        </w:tc>
        <w:tc>
          <w:tcPr>
            <w:tcW w:w="4686" w:type="dxa"/>
            <w:tcBorders>
              <w:top w:val="single" w:color="000000" w:sz="4" w:space="0"/>
              <w:bottom w:val="single" w:color="000000" w:sz="4" w:space="0"/>
            </w:tcBorders>
          </w:tcPr>
          <w:p>
            <w:pPr>
              <w:pStyle w:val="15"/>
              <w:ind w:left="0"/>
              <w:rPr>
                <w:sz w:val="4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8" w:hRule="atLeast"/>
        </w:trPr>
        <w:tc>
          <w:tcPr>
            <w:tcW w:w="4792" w:type="dxa"/>
            <w:tcBorders>
              <w:top w:val="single" w:color="000000" w:sz="4" w:space="0"/>
            </w:tcBorders>
          </w:tcPr>
          <w:p>
            <w:pPr>
              <w:pStyle w:val="15"/>
              <w:tabs>
                <w:tab w:val="left" w:pos="1056"/>
                <w:tab w:val="left" w:pos="4792"/>
              </w:tabs>
              <w:spacing w:before="4" w:line="605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что</w:t>
            </w:r>
            <w:r>
              <w:rPr>
                <w:rFonts w:ascii="Calibri" w:hAnsi="Calibri"/>
                <w:b/>
                <w:spacing w:val="-7"/>
                <w:sz w:val="52"/>
                <w:u w:val="single"/>
              </w:rPr>
              <w:t xml:space="preserve"> </w:t>
            </w:r>
            <w:r>
              <w:rPr>
                <w:rFonts w:ascii="Calibri" w:hAnsi="Calibri"/>
                <w:b/>
                <w:sz w:val="52"/>
                <w:u w:val="single"/>
              </w:rPr>
              <w:t>сделал?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44"/>
              </w:rPr>
            </w:pPr>
          </w:p>
        </w:tc>
        <w:tc>
          <w:tcPr>
            <w:tcW w:w="4686" w:type="dxa"/>
            <w:tcBorders>
              <w:top w:val="single" w:color="000000" w:sz="4" w:space="0"/>
            </w:tcBorders>
          </w:tcPr>
          <w:p>
            <w:pPr>
              <w:pStyle w:val="15"/>
              <w:tabs>
                <w:tab w:val="left" w:pos="874"/>
                <w:tab w:val="left" w:pos="4687"/>
              </w:tabs>
              <w:spacing w:before="4" w:line="605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что</w:t>
            </w:r>
            <w:r>
              <w:rPr>
                <w:rFonts w:ascii="Calibri" w:hAnsi="Calibri"/>
                <w:b/>
                <w:spacing w:val="-7"/>
                <w:sz w:val="52"/>
                <w:u w:val="single"/>
              </w:rPr>
              <w:t xml:space="preserve"> </w:t>
            </w:r>
            <w:r>
              <w:rPr>
                <w:rFonts w:ascii="Calibri" w:hAnsi="Calibri"/>
                <w:b/>
                <w:sz w:val="52"/>
                <w:u w:val="single"/>
              </w:rPr>
              <w:t>сделала?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</w:tr>
    </w:tbl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4"/>
        <w:rPr>
          <w:sz w:val="13"/>
        </w:rPr>
      </w:pPr>
      <w:r>
        <w:pict>
          <v:rect id="_x0000_s1076" o:spid="_x0000_s1076" o:spt="1" style="position:absolute;left:0pt;margin-left:51.1pt;margin-top:9.65pt;height:0.45pt;width:239.6pt;mso-position-horizontal-relative:page;mso-wrap-distance-bottom:0pt;mso-wrap-distance-top:0pt;z-index:-251615232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  <w:r>
        <w:pict>
          <v:rect id="_x0000_s1077" o:spid="_x0000_s1077" o:spt="1" style="position:absolute;left:0pt;margin-left:339.95pt;margin-top:9.65pt;height:0.45pt;width:234.3pt;mso-position-horizontal-relative:page;mso-wrap-distance-bottom:0pt;mso-wrap-distance-top:0pt;z-index:-251615232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29"/>
        </w:rPr>
      </w:pPr>
      <w:r>
        <w:pict>
          <v:rect id="_x0000_s1078" o:spid="_x0000_s1078" o:spt="1" style="position:absolute;left:0pt;margin-left:50.4pt;margin-top:18.7pt;height:0.45pt;width:240.3pt;mso-position-horizontal-relative:page;mso-wrap-distance-bottom:0pt;mso-wrap-distance-top:0pt;z-index:-251614208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  <w:r>
        <w:pict>
          <v:rect id="_x0000_s1079" o:spid="_x0000_s1079" o:spt="1" style="position:absolute;left:0pt;margin-left:339.25pt;margin-top:18.7pt;height:0.45pt;width:235.05pt;mso-position-horizontal-relative:page;mso-wrap-distance-bottom:0pt;mso-wrap-distance-top:0pt;z-index:-251614208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</w:p>
    <w:p>
      <w:pPr>
        <w:pStyle w:val="12"/>
        <w:spacing w:before="8"/>
        <w:rPr>
          <w:sz w:val="25"/>
        </w:rPr>
      </w:pPr>
    </w:p>
    <w:p>
      <w:pPr>
        <w:pStyle w:val="14"/>
        <w:numPr>
          <w:ilvl w:val="0"/>
          <w:numId w:val="14"/>
        </w:numPr>
        <w:tabs>
          <w:tab w:val="left" w:pos="1540"/>
        </w:tabs>
        <w:spacing w:before="0" w:after="0" w:line="240" w:lineRule="auto"/>
        <w:ind w:left="1539" w:right="0" w:hanging="347"/>
        <w:jc w:val="left"/>
        <w:rPr>
          <w:sz w:val="28"/>
        </w:rPr>
      </w:pPr>
      <w:r>
        <w:rPr>
          <w:sz w:val="28"/>
        </w:rPr>
        <w:t>Прочитай.</w:t>
      </w:r>
      <w:r>
        <w:rPr>
          <w:spacing w:val="-3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действий.</w:t>
      </w: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after="1"/>
        <w:rPr>
          <w:sz w:val="17"/>
        </w:rPr>
      </w:pPr>
    </w:p>
    <w:tbl>
      <w:tblPr>
        <w:tblStyle w:val="11"/>
        <w:tblW w:w="0" w:type="auto"/>
        <w:tblInd w:w="64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82"/>
        <w:gridCol w:w="2155"/>
        <w:gridCol w:w="105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atLeast"/>
        </w:trPr>
        <w:tc>
          <w:tcPr>
            <w:tcW w:w="1382" w:type="dxa"/>
            <w:vMerge w:val="restart"/>
          </w:tcPr>
          <w:p>
            <w:pPr>
              <w:pStyle w:val="15"/>
              <w:spacing w:before="194"/>
              <w:ind w:left="200"/>
              <w:rPr>
                <w:sz w:val="32"/>
              </w:rPr>
            </w:pPr>
            <w:r>
              <w:rPr>
                <w:sz w:val="32"/>
              </w:rPr>
              <w:t>Скоро</w:t>
            </w:r>
          </w:p>
        </w:tc>
        <w:tc>
          <w:tcPr>
            <w:tcW w:w="2155" w:type="dxa"/>
          </w:tcPr>
          <w:p>
            <w:pPr>
              <w:pStyle w:val="15"/>
              <w:tabs>
                <w:tab w:val="left" w:pos="1982"/>
              </w:tabs>
              <w:spacing w:line="356" w:lineRule="exact"/>
              <w:ind w:left="330"/>
              <w:rPr>
                <w:sz w:val="32"/>
              </w:rPr>
            </w:pPr>
            <w:r>
              <w:rPr>
                <w:w w:val="100"/>
                <w:sz w:val="32"/>
                <w:u w:val="single"/>
              </w:rPr>
              <w:t xml:space="preserve"> </w:t>
            </w:r>
            <w:r>
              <w:rPr>
                <w:spacing w:val="-50"/>
                <w:sz w:val="32"/>
                <w:u w:val="single"/>
              </w:rPr>
              <w:t xml:space="preserve"> </w:t>
            </w:r>
            <w:r>
              <w:rPr>
                <w:sz w:val="32"/>
                <w:u w:val="single"/>
              </w:rPr>
              <w:t>наступит</w:t>
            </w:r>
            <w:r>
              <w:rPr>
                <w:sz w:val="32"/>
                <w:u w:val="single"/>
              </w:rPr>
              <w:tab/>
            </w:r>
          </w:p>
        </w:tc>
        <w:tc>
          <w:tcPr>
            <w:tcW w:w="1057" w:type="dxa"/>
            <w:vMerge w:val="restart"/>
          </w:tcPr>
          <w:p>
            <w:pPr>
              <w:pStyle w:val="15"/>
              <w:spacing w:before="194"/>
              <w:ind w:left="173"/>
              <w:rPr>
                <w:sz w:val="32"/>
              </w:rPr>
            </w:pPr>
            <w:r>
              <w:rPr>
                <w:sz w:val="32"/>
              </w:rPr>
              <w:t>лето.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1" w:hRule="atLeast"/>
        </w:trPr>
        <w:tc>
          <w:tcPr>
            <w:tcW w:w="1382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55" w:type="dxa"/>
          </w:tcPr>
          <w:p>
            <w:pPr>
              <w:pStyle w:val="15"/>
              <w:spacing w:line="342" w:lineRule="exact"/>
              <w:ind w:left="440"/>
              <w:rPr>
                <w:sz w:val="32"/>
              </w:rPr>
            </w:pPr>
            <w:r>
              <w:rPr>
                <w:sz w:val="32"/>
              </w:rPr>
              <w:t>наступят</w:t>
            </w:r>
          </w:p>
        </w:tc>
        <w:tc>
          <w:tcPr>
            <w:tcW w:w="1057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9"/>
        <w:rPr>
          <w:sz w:val="7"/>
        </w:rPr>
      </w:pPr>
    </w:p>
    <w:tbl>
      <w:tblPr>
        <w:tblStyle w:val="11"/>
        <w:tblW w:w="0" w:type="auto"/>
        <w:tblInd w:w="64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90"/>
        <w:gridCol w:w="2048"/>
        <w:gridCol w:w="263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atLeast"/>
        </w:trPr>
        <w:tc>
          <w:tcPr>
            <w:tcW w:w="1490" w:type="dxa"/>
            <w:vMerge w:val="restart"/>
          </w:tcPr>
          <w:p>
            <w:pPr>
              <w:pStyle w:val="15"/>
              <w:spacing w:before="194"/>
              <w:ind w:left="200"/>
              <w:rPr>
                <w:sz w:val="32"/>
              </w:rPr>
            </w:pPr>
            <w:r>
              <w:rPr>
                <w:sz w:val="32"/>
              </w:rPr>
              <w:t>Ребята</w:t>
            </w:r>
          </w:p>
        </w:tc>
        <w:tc>
          <w:tcPr>
            <w:tcW w:w="2048" w:type="dxa"/>
          </w:tcPr>
          <w:p>
            <w:pPr>
              <w:pStyle w:val="15"/>
              <w:tabs>
                <w:tab w:val="left" w:pos="1874"/>
              </w:tabs>
              <w:spacing w:line="356" w:lineRule="exact"/>
              <w:ind w:left="222"/>
              <w:rPr>
                <w:sz w:val="32"/>
              </w:rPr>
            </w:pPr>
            <w:r>
              <w:rPr>
                <w:w w:val="100"/>
                <w:sz w:val="32"/>
                <w:u w:val="single"/>
              </w:rPr>
              <w:t xml:space="preserve"> </w:t>
            </w:r>
            <w:r>
              <w:rPr>
                <w:spacing w:val="-50"/>
                <w:sz w:val="32"/>
                <w:u w:val="single"/>
              </w:rPr>
              <w:t xml:space="preserve"> </w:t>
            </w:r>
            <w:r>
              <w:rPr>
                <w:sz w:val="32"/>
                <w:u w:val="single"/>
              </w:rPr>
              <w:t>побежит</w:t>
            </w:r>
            <w:r>
              <w:rPr>
                <w:sz w:val="32"/>
                <w:u w:val="single"/>
              </w:rPr>
              <w:tab/>
            </w:r>
          </w:p>
        </w:tc>
        <w:tc>
          <w:tcPr>
            <w:tcW w:w="2631" w:type="dxa"/>
            <w:vMerge w:val="restart"/>
          </w:tcPr>
          <w:p>
            <w:pPr>
              <w:pStyle w:val="15"/>
              <w:spacing w:before="194"/>
              <w:ind w:left="172"/>
              <w:rPr>
                <w:sz w:val="32"/>
              </w:rPr>
            </w:pPr>
            <w:r>
              <w:rPr>
                <w:sz w:val="32"/>
              </w:rPr>
              <w:t>на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речку.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9" w:hRule="atLeast"/>
        </w:trPr>
        <w:tc>
          <w:tcPr>
            <w:tcW w:w="1490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48" w:type="dxa"/>
          </w:tcPr>
          <w:p>
            <w:pPr>
              <w:pStyle w:val="15"/>
              <w:spacing w:line="361" w:lineRule="exact"/>
              <w:ind w:left="332"/>
              <w:rPr>
                <w:sz w:val="32"/>
              </w:rPr>
            </w:pPr>
            <w:r>
              <w:rPr>
                <w:sz w:val="32"/>
              </w:rPr>
              <w:t>побегут</w:t>
            </w:r>
          </w:p>
        </w:tc>
        <w:tc>
          <w:tcPr>
            <w:tcW w:w="263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5" w:hRule="atLeast"/>
        </w:trPr>
        <w:tc>
          <w:tcPr>
            <w:tcW w:w="1490" w:type="dxa"/>
            <w:vMerge w:val="restart"/>
          </w:tcPr>
          <w:p>
            <w:pPr>
              <w:pStyle w:val="15"/>
              <w:spacing w:before="8"/>
              <w:ind w:left="0"/>
              <w:rPr>
                <w:sz w:val="36"/>
              </w:rPr>
            </w:pPr>
          </w:p>
          <w:p>
            <w:pPr>
              <w:pStyle w:val="15"/>
              <w:ind w:left="200"/>
              <w:rPr>
                <w:sz w:val="32"/>
              </w:rPr>
            </w:pPr>
            <w:r>
              <w:rPr>
                <w:sz w:val="32"/>
              </w:rPr>
              <w:t>У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воды</w:t>
            </w:r>
          </w:p>
        </w:tc>
        <w:tc>
          <w:tcPr>
            <w:tcW w:w="2048" w:type="dxa"/>
          </w:tcPr>
          <w:p>
            <w:pPr>
              <w:pStyle w:val="15"/>
              <w:tabs>
                <w:tab w:val="left" w:pos="1874"/>
              </w:tabs>
              <w:spacing w:before="215"/>
              <w:ind w:left="222"/>
              <w:rPr>
                <w:sz w:val="32"/>
              </w:rPr>
            </w:pPr>
            <w:r>
              <w:rPr>
                <w:w w:val="100"/>
                <w:sz w:val="32"/>
                <w:u w:val="single"/>
              </w:rPr>
              <w:t xml:space="preserve"> </w:t>
            </w:r>
            <w:r>
              <w:rPr>
                <w:spacing w:val="-50"/>
                <w:sz w:val="32"/>
                <w:u w:val="single"/>
              </w:rPr>
              <w:t xml:space="preserve"> </w:t>
            </w:r>
            <w:r>
              <w:rPr>
                <w:sz w:val="32"/>
                <w:u w:val="single"/>
              </w:rPr>
              <w:t>зашумит</w:t>
            </w:r>
            <w:r>
              <w:rPr>
                <w:sz w:val="32"/>
                <w:u w:val="single"/>
              </w:rPr>
              <w:tab/>
            </w:r>
          </w:p>
        </w:tc>
        <w:tc>
          <w:tcPr>
            <w:tcW w:w="2631" w:type="dxa"/>
            <w:vMerge w:val="restart"/>
          </w:tcPr>
          <w:p>
            <w:pPr>
              <w:pStyle w:val="15"/>
              <w:spacing w:before="8"/>
              <w:ind w:left="0"/>
              <w:rPr>
                <w:sz w:val="36"/>
              </w:rPr>
            </w:pPr>
          </w:p>
          <w:p>
            <w:pPr>
              <w:pStyle w:val="15"/>
              <w:ind w:left="172"/>
              <w:rPr>
                <w:sz w:val="32"/>
              </w:rPr>
            </w:pPr>
            <w:r>
              <w:rPr>
                <w:sz w:val="32"/>
              </w:rPr>
              <w:t>камыши.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9" w:hRule="atLeast"/>
        </w:trPr>
        <w:tc>
          <w:tcPr>
            <w:tcW w:w="1490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48" w:type="dxa"/>
          </w:tcPr>
          <w:p>
            <w:pPr>
              <w:pStyle w:val="15"/>
              <w:spacing w:line="362" w:lineRule="exact"/>
              <w:ind w:left="332"/>
              <w:rPr>
                <w:sz w:val="32"/>
              </w:rPr>
            </w:pPr>
            <w:r>
              <w:rPr>
                <w:sz w:val="32"/>
              </w:rPr>
              <w:t>зашумят</w:t>
            </w:r>
          </w:p>
        </w:tc>
        <w:tc>
          <w:tcPr>
            <w:tcW w:w="263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4" w:hRule="atLeast"/>
        </w:trPr>
        <w:tc>
          <w:tcPr>
            <w:tcW w:w="1490" w:type="dxa"/>
            <w:vMerge w:val="restart"/>
          </w:tcPr>
          <w:p>
            <w:pPr>
              <w:pStyle w:val="15"/>
              <w:spacing w:before="7"/>
              <w:ind w:left="0"/>
              <w:rPr>
                <w:sz w:val="36"/>
              </w:rPr>
            </w:pPr>
          </w:p>
          <w:p>
            <w:pPr>
              <w:pStyle w:val="15"/>
              <w:ind w:left="200"/>
              <w:rPr>
                <w:sz w:val="32"/>
              </w:rPr>
            </w:pPr>
            <w:r>
              <w:rPr>
                <w:sz w:val="32"/>
              </w:rPr>
              <w:t>На</w:t>
            </w:r>
            <w:r>
              <w:rPr>
                <w:spacing w:val="1"/>
                <w:sz w:val="32"/>
              </w:rPr>
              <w:t xml:space="preserve"> </w:t>
            </w:r>
            <w:r>
              <w:rPr>
                <w:sz w:val="32"/>
              </w:rPr>
              <w:t>лугу</w:t>
            </w:r>
          </w:p>
        </w:tc>
        <w:tc>
          <w:tcPr>
            <w:tcW w:w="2048" w:type="dxa"/>
          </w:tcPr>
          <w:p>
            <w:pPr>
              <w:pStyle w:val="15"/>
              <w:tabs>
                <w:tab w:val="left" w:pos="1874"/>
              </w:tabs>
              <w:spacing w:before="215"/>
              <w:ind w:left="222"/>
              <w:rPr>
                <w:sz w:val="32"/>
              </w:rPr>
            </w:pPr>
            <w:r>
              <w:rPr>
                <w:w w:val="100"/>
                <w:sz w:val="32"/>
                <w:u w:val="single"/>
              </w:rPr>
              <w:t xml:space="preserve"> </w:t>
            </w:r>
            <w:r>
              <w:rPr>
                <w:spacing w:val="-50"/>
                <w:sz w:val="32"/>
                <w:u w:val="single"/>
              </w:rPr>
              <w:t xml:space="preserve"> </w:t>
            </w:r>
            <w:r>
              <w:rPr>
                <w:sz w:val="32"/>
                <w:u w:val="single"/>
              </w:rPr>
              <w:t>расцветёт</w:t>
            </w:r>
            <w:r>
              <w:rPr>
                <w:sz w:val="32"/>
                <w:u w:val="single"/>
              </w:rPr>
              <w:tab/>
            </w:r>
          </w:p>
        </w:tc>
        <w:tc>
          <w:tcPr>
            <w:tcW w:w="2631" w:type="dxa"/>
            <w:vMerge w:val="restart"/>
          </w:tcPr>
          <w:p>
            <w:pPr>
              <w:pStyle w:val="15"/>
              <w:spacing w:before="7"/>
              <w:ind w:left="0"/>
              <w:rPr>
                <w:sz w:val="36"/>
              </w:rPr>
            </w:pPr>
          </w:p>
          <w:p>
            <w:pPr>
              <w:pStyle w:val="15"/>
              <w:ind w:left="172"/>
              <w:rPr>
                <w:sz w:val="32"/>
              </w:rPr>
            </w:pPr>
            <w:r>
              <w:rPr>
                <w:sz w:val="32"/>
              </w:rPr>
              <w:t>красивые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цветы.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1" w:hRule="atLeast"/>
        </w:trPr>
        <w:tc>
          <w:tcPr>
            <w:tcW w:w="1490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48" w:type="dxa"/>
          </w:tcPr>
          <w:p>
            <w:pPr>
              <w:pStyle w:val="15"/>
              <w:spacing w:line="342" w:lineRule="exact"/>
              <w:ind w:left="332"/>
              <w:rPr>
                <w:sz w:val="32"/>
              </w:rPr>
            </w:pPr>
            <w:r>
              <w:rPr>
                <w:sz w:val="32"/>
              </w:rPr>
              <w:t>расцветут</w:t>
            </w:r>
          </w:p>
        </w:tc>
        <w:tc>
          <w:tcPr>
            <w:tcW w:w="263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11"/>
        <w:rPr>
          <w:sz w:val="23"/>
        </w:rPr>
      </w:pPr>
    </w:p>
    <w:p>
      <w:pPr>
        <w:pStyle w:val="8"/>
        <w:spacing w:before="87"/>
        <w:ind w:right="844"/>
      </w:pPr>
      <w:r>
        <w:t>Проверочная</w:t>
      </w:r>
      <w:r>
        <w:rPr>
          <w:spacing w:val="-4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 6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«Названия</w:t>
      </w:r>
      <w:r>
        <w:rPr>
          <w:spacing w:val="-4"/>
        </w:rPr>
        <w:t xml:space="preserve"> </w:t>
      </w:r>
      <w:r>
        <w:t>действий»</w:t>
      </w:r>
    </w:p>
    <w:p>
      <w:pPr>
        <w:pStyle w:val="9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27"/>
        </w:rPr>
      </w:pPr>
    </w:p>
    <w:p>
      <w:pPr>
        <w:pStyle w:val="14"/>
        <w:numPr>
          <w:ilvl w:val="0"/>
          <w:numId w:val="15"/>
        </w:numPr>
        <w:tabs>
          <w:tab w:val="left" w:pos="1540"/>
        </w:tabs>
        <w:spacing w:before="0" w:after="0" w:line="240" w:lineRule="auto"/>
        <w:ind w:left="1539" w:right="0" w:hanging="347"/>
        <w:jc w:val="left"/>
        <w:rPr>
          <w:sz w:val="28"/>
        </w:rPr>
      </w:pPr>
      <w:r>
        <w:rPr>
          <w:sz w:val="28"/>
        </w:rPr>
        <w:t>Поставь</w:t>
      </w:r>
      <w:r>
        <w:rPr>
          <w:spacing w:val="-6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названиям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действий.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9"/>
        <w:rPr>
          <w:sz w:val="6"/>
        </w:rPr>
      </w:pPr>
    </w:p>
    <w:p>
      <w:pPr>
        <w:pStyle w:val="12"/>
        <w:ind w:left="1630"/>
        <w:rPr>
          <w:sz w:val="20"/>
        </w:rPr>
      </w:pPr>
      <w:r>
        <w:rPr>
          <w:sz w:val="20"/>
        </w:rPr>
        <w:drawing>
          <wp:inline distT="0" distB="0" distL="0" distR="0">
            <wp:extent cx="1884680" cy="1120140"/>
            <wp:effectExtent l="0" t="0" r="0" b="0"/>
            <wp:docPr id="177" name="image7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image77.jpeg"/>
                    <pic:cNvPicPr>
                      <a:picLocks noChangeAspect="1"/>
                    </pic:cNvPicPr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4731" cy="112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719"/>
          <w:tab w:val="left" w:pos="10881"/>
        </w:tabs>
        <w:spacing w:line="622" w:lineRule="exact"/>
        <w:ind w:left="1553"/>
      </w:pPr>
      <w:r>
        <w:t>Снег</w:t>
      </w:r>
      <w:r>
        <w:tab/>
      </w:r>
      <w:r>
        <w:t>(_</w:t>
      </w:r>
      <w:r>
        <w:rPr>
          <w:u w:val="thick"/>
        </w:rPr>
        <w:tab/>
      </w:r>
      <w:r>
        <w:t>)</w:t>
      </w:r>
    </w:p>
    <w:p>
      <w:pPr>
        <w:spacing w:before="0" w:line="634" w:lineRule="exact"/>
        <w:ind w:left="1553" w:right="0" w:firstLine="0"/>
        <w:jc w:val="left"/>
        <w:rPr>
          <w:rFonts w:ascii="Calibri" w:hAnsi="Calibri"/>
          <w:b/>
          <w:sz w:val="52"/>
        </w:rPr>
      </w:pPr>
      <w:r>
        <w:rPr>
          <w:rFonts w:ascii="Calibri" w:hAnsi="Calibri"/>
          <w:b/>
          <w:sz w:val="52"/>
        </w:rPr>
        <w:t>тает.</w:t>
      </w:r>
    </w:p>
    <w:p>
      <w:pPr>
        <w:pStyle w:val="2"/>
        <w:tabs>
          <w:tab w:val="left" w:pos="4494"/>
          <w:tab w:val="left" w:pos="10871"/>
        </w:tabs>
        <w:spacing w:line="240" w:lineRule="auto"/>
        <w:ind w:left="1553" w:right="568"/>
      </w:pPr>
      <w:r>
        <w:t>Сосульки</w:t>
      </w:r>
      <w:r>
        <w:tab/>
      </w:r>
      <w:r>
        <w:t>(_</w:t>
      </w:r>
      <w:r>
        <w:rPr>
          <w:rFonts w:ascii="Times New Roman" w:hAnsi="Times New Roman"/>
          <w:u w:val="thick"/>
        </w:rPr>
        <w:tab/>
      </w:r>
      <w:r>
        <w:t>)</w:t>
      </w:r>
      <w:r>
        <w:rPr>
          <w:spacing w:val="-115"/>
        </w:rPr>
        <w:t xml:space="preserve"> </w:t>
      </w:r>
      <w:r>
        <w:t>тают.</w:t>
      </w:r>
    </w:p>
    <w:p>
      <w:pPr>
        <w:tabs>
          <w:tab w:val="left" w:pos="4236"/>
          <w:tab w:val="left" w:pos="10873"/>
        </w:tabs>
        <w:spacing w:before="0" w:line="242" w:lineRule="auto"/>
        <w:ind w:left="1553" w:right="566" w:firstLine="0"/>
        <w:jc w:val="left"/>
        <w:rPr>
          <w:rFonts w:ascii="Calibri" w:hAnsi="Calibri"/>
          <w:b/>
          <w:sz w:val="52"/>
        </w:rPr>
      </w:pPr>
      <w:r>
        <w:rPr>
          <w:rFonts w:ascii="Calibri" w:hAnsi="Calibri"/>
          <w:b/>
          <w:sz w:val="52"/>
        </w:rPr>
        <w:t>Ручей</w:t>
      </w:r>
      <w:r>
        <w:rPr>
          <w:rFonts w:ascii="Calibri" w:hAnsi="Calibri"/>
          <w:b/>
          <w:sz w:val="52"/>
        </w:rPr>
        <w:tab/>
      </w:r>
      <w:r>
        <w:rPr>
          <w:rFonts w:ascii="Calibri" w:hAnsi="Calibri"/>
          <w:b/>
          <w:sz w:val="52"/>
        </w:rPr>
        <w:t>(_</w:t>
      </w:r>
      <w:r>
        <w:rPr>
          <w:b/>
          <w:sz w:val="52"/>
          <w:u w:val="thick"/>
        </w:rPr>
        <w:tab/>
      </w:r>
      <w:r>
        <w:rPr>
          <w:rFonts w:ascii="Calibri" w:hAnsi="Calibri"/>
          <w:b/>
          <w:sz w:val="52"/>
        </w:rPr>
        <w:t>)</w:t>
      </w:r>
      <w:r>
        <w:rPr>
          <w:rFonts w:ascii="Calibri" w:hAnsi="Calibri"/>
          <w:b/>
          <w:spacing w:val="-115"/>
          <w:sz w:val="52"/>
        </w:rPr>
        <w:t xml:space="preserve"> </w:t>
      </w:r>
      <w:r>
        <w:rPr>
          <w:rFonts w:ascii="Calibri" w:hAnsi="Calibri"/>
          <w:b/>
          <w:sz w:val="52"/>
        </w:rPr>
        <w:t>журчит.</w:t>
      </w:r>
    </w:p>
    <w:p>
      <w:pPr>
        <w:pStyle w:val="2"/>
        <w:tabs>
          <w:tab w:val="left" w:pos="4750"/>
          <w:tab w:val="left" w:pos="10874"/>
        </w:tabs>
        <w:spacing w:line="625" w:lineRule="exact"/>
        <w:ind w:left="1553"/>
      </w:pPr>
      <w:r>
        <w:t>Ручейки</w:t>
      </w:r>
      <w:r>
        <w:tab/>
      </w:r>
      <w:r>
        <w:t>(_</w:t>
      </w:r>
      <w:r>
        <w:rPr>
          <w:rFonts w:ascii="Times New Roman" w:hAnsi="Times New Roman"/>
          <w:u w:val="thick"/>
        </w:rPr>
        <w:tab/>
      </w:r>
      <w:r>
        <w:t>)</w:t>
      </w:r>
    </w:p>
    <w:p>
      <w:pPr>
        <w:spacing w:before="0" w:line="634" w:lineRule="exact"/>
        <w:ind w:left="1553" w:right="0" w:firstLine="0"/>
        <w:jc w:val="left"/>
        <w:rPr>
          <w:rFonts w:ascii="Calibri" w:hAnsi="Calibri"/>
          <w:b/>
          <w:sz w:val="52"/>
        </w:rPr>
      </w:pPr>
      <w:r>
        <w:rPr>
          <w:rFonts w:ascii="Calibri" w:hAnsi="Calibri"/>
          <w:b/>
          <w:sz w:val="52"/>
        </w:rPr>
        <w:t>журчат.</w:t>
      </w:r>
    </w:p>
    <w:p>
      <w:pPr>
        <w:pStyle w:val="14"/>
        <w:numPr>
          <w:ilvl w:val="0"/>
          <w:numId w:val="15"/>
        </w:numPr>
        <w:tabs>
          <w:tab w:val="left" w:pos="1540"/>
        </w:tabs>
        <w:spacing w:before="321" w:after="0" w:line="240" w:lineRule="auto"/>
        <w:ind w:left="1539" w:right="0" w:hanging="347"/>
        <w:jc w:val="left"/>
        <w:rPr>
          <w:sz w:val="28"/>
        </w:rPr>
      </w:pPr>
      <w:r>
        <w:rPr>
          <w:sz w:val="28"/>
        </w:rPr>
        <w:t>Соедини</w:t>
      </w:r>
      <w:r>
        <w:rPr>
          <w:spacing w:val="-5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слова –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действий.</w:t>
      </w:r>
    </w:p>
    <w:tbl>
      <w:tblPr>
        <w:tblStyle w:val="11"/>
        <w:tblW w:w="0" w:type="auto"/>
        <w:tblInd w:w="136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994"/>
        <w:gridCol w:w="2886"/>
        <w:gridCol w:w="208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2994" w:type="dxa"/>
          </w:tcPr>
          <w:p>
            <w:pPr>
              <w:pStyle w:val="15"/>
              <w:spacing w:before="5"/>
              <w:ind w:left="0"/>
              <w:rPr>
                <w:sz w:val="31"/>
              </w:rPr>
            </w:pPr>
          </w:p>
          <w:p>
            <w:pPr>
              <w:pStyle w:val="15"/>
              <w:ind w:left="200"/>
              <w:rPr>
                <w:sz w:val="36"/>
              </w:rPr>
            </w:pPr>
            <w:r>
              <w:rPr>
                <w:sz w:val="36"/>
              </w:rPr>
              <w:t>что</w:t>
            </w:r>
            <w:r>
              <w:rPr>
                <w:spacing w:val="-2"/>
                <w:sz w:val="36"/>
              </w:rPr>
              <w:t xml:space="preserve"> </w:t>
            </w:r>
            <w:r>
              <w:rPr>
                <w:sz w:val="36"/>
              </w:rPr>
              <w:t>делал?</w:t>
            </w:r>
          </w:p>
        </w:tc>
        <w:tc>
          <w:tcPr>
            <w:tcW w:w="2886" w:type="dxa"/>
          </w:tcPr>
          <w:p>
            <w:pPr>
              <w:pStyle w:val="15"/>
              <w:spacing w:before="5"/>
              <w:ind w:left="0"/>
              <w:rPr>
                <w:sz w:val="31"/>
              </w:rPr>
            </w:pPr>
          </w:p>
          <w:p>
            <w:pPr>
              <w:pStyle w:val="15"/>
              <w:ind w:left="850"/>
              <w:rPr>
                <w:sz w:val="36"/>
              </w:rPr>
            </w:pPr>
            <w:r>
              <w:rPr>
                <w:sz w:val="36"/>
              </w:rPr>
              <w:t>нарисовала</w:t>
            </w:r>
          </w:p>
        </w:tc>
        <w:tc>
          <w:tcPr>
            <w:tcW w:w="2086" w:type="dxa"/>
          </w:tcPr>
          <w:p>
            <w:pPr>
              <w:pStyle w:val="15"/>
              <w:ind w:left="3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96315" cy="714375"/>
                  <wp:effectExtent l="0" t="0" r="0" b="0"/>
                  <wp:docPr id="179" name="image7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image78.jpeg"/>
                          <pic:cNvPicPr>
                            <a:picLocks noChangeAspect="1"/>
                          </pic:cNvPicPr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586" cy="714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2994" w:type="dxa"/>
          </w:tcPr>
          <w:p>
            <w:pPr>
              <w:pStyle w:val="15"/>
              <w:spacing w:before="5"/>
              <w:ind w:left="0"/>
              <w:rPr>
                <w:sz w:val="31"/>
              </w:rPr>
            </w:pPr>
          </w:p>
          <w:p>
            <w:pPr>
              <w:pStyle w:val="15"/>
              <w:ind w:left="200"/>
              <w:rPr>
                <w:sz w:val="36"/>
              </w:rPr>
            </w:pPr>
            <w:r>
              <w:rPr>
                <w:sz w:val="36"/>
              </w:rPr>
              <w:t>что</w:t>
            </w:r>
            <w:r>
              <w:rPr>
                <w:spacing w:val="-4"/>
                <w:sz w:val="36"/>
              </w:rPr>
              <w:t xml:space="preserve"> </w:t>
            </w:r>
            <w:r>
              <w:rPr>
                <w:sz w:val="36"/>
              </w:rPr>
              <w:t>сделала?</w:t>
            </w:r>
          </w:p>
        </w:tc>
        <w:tc>
          <w:tcPr>
            <w:tcW w:w="2886" w:type="dxa"/>
          </w:tcPr>
          <w:p>
            <w:pPr>
              <w:pStyle w:val="15"/>
              <w:spacing w:before="5"/>
              <w:ind w:left="0"/>
              <w:rPr>
                <w:sz w:val="31"/>
              </w:rPr>
            </w:pPr>
          </w:p>
          <w:p>
            <w:pPr>
              <w:pStyle w:val="15"/>
              <w:ind w:left="850"/>
              <w:rPr>
                <w:sz w:val="36"/>
              </w:rPr>
            </w:pPr>
            <w:r>
              <w:rPr>
                <w:sz w:val="36"/>
              </w:rPr>
              <w:t>прыгает</w:t>
            </w:r>
          </w:p>
        </w:tc>
        <w:tc>
          <w:tcPr>
            <w:tcW w:w="2086" w:type="dxa"/>
          </w:tcPr>
          <w:p>
            <w:pPr>
              <w:pStyle w:val="15"/>
              <w:spacing w:before="8"/>
              <w:ind w:left="0"/>
              <w:rPr>
                <w:sz w:val="8"/>
              </w:rPr>
            </w:pPr>
          </w:p>
          <w:p>
            <w:pPr>
              <w:pStyle w:val="15"/>
              <w:ind w:left="46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03555" cy="636905"/>
                  <wp:effectExtent l="0" t="0" r="0" b="0"/>
                  <wp:docPr id="181" name="image7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image79.jpeg"/>
                          <pic:cNvPicPr>
                            <a:picLocks noChangeAspect="1"/>
                          </pic:cNvPicPr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116" cy="637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4" w:hRule="atLeast"/>
        </w:trPr>
        <w:tc>
          <w:tcPr>
            <w:tcW w:w="2994" w:type="dxa"/>
          </w:tcPr>
          <w:p>
            <w:pPr>
              <w:pStyle w:val="15"/>
              <w:spacing w:before="358"/>
              <w:ind w:left="200"/>
              <w:rPr>
                <w:sz w:val="36"/>
              </w:rPr>
            </w:pPr>
            <w:r>
              <w:rPr>
                <w:sz w:val="36"/>
              </w:rPr>
              <w:t>что</w:t>
            </w:r>
            <w:r>
              <w:rPr>
                <w:spacing w:val="-1"/>
                <w:sz w:val="36"/>
              </w:rPr>
              <w:t xml:space="preserve"> </w:t>
            </w:r>
            <w:r>
              <w:rPr>
                <w:sz w:val="36"/>
              </w:rPr>
              <w:t>делает?</w:t>
            </w:r>
          </w:p>
        </w:tc>
        <w:tc>
          <w:tcPr>
            <w:tcW w:w="2886" w:type="dxa"/>
          </w:tcPr>
          <w:p>
            <w:pPr>
              <w:pStyle w:val="15"/>
              <w:spacing w:before="358"/>
              <w:ind w:left="850"/>
              <w:rPr>
                <w:sz w:val="36"/>
              </w:rPr>
            </w:pPr>
            <w:r>
              <w:rPr>
                <w:sz w:val="36"/>
              </w:rPr>
              <w:t>пел</w:t>
            </w:r>
          </w:p>
        </w:tc>
        <w:tc>
          <w:tcPr>
            <w:tcW w:w="2086" w:type="dxa"/>
          </w:tcPr>
          <w:p>
            <w:pPr>
              <w:pStyle w:val="15"/>
              <w:spacing w:before="2"/>
              <w:ind w:left="0"/>
              <w:rPr>
                <w:sz w:val="4"/>
              </w:rPr>
            </w:pPr>
          </w:p>
          <w:p>
            <w:pPr>
              <w:pStyle w:val="15"/>
              <w:ind w:left="42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80085" cy="655320"/>
                  <wp:effectExtent l="0" t="0" r="0" b="0"/>
                  <wp:docPr id="183" name="image8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image80.jpeg"/>
                          <pic:cNvPicPr>
                            <a:picLocks noChangeAspect="1"/>
                          </pic:cNvPicPr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243" cy="65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6" w:hRule="atLeast"/>
        </w:trPr>
        <w:tc>
          <w:tcPr>
            <w:tcW w:w="2994" w:type="dxa"/>
          </w:tcPr>
          <w:p>
            <w:pPr>
              <w:pStyle w:val="15"/>
              <w:spacing w:before="5"/>
              <w:ind w:left="0"/>
              <w:rPr>
                <w:sz w:val="31"/>
              </w:rPr>
            </w:pPr>
          </w:p>
          <w:p>
            <w:pPr>
              <w:pStyle w:val="15"/>
              <w:ind w:left="200"/>
              <w:rPr>
                <w:sz w:val="36"/>
              </w:rPr>
            </w:pPr>
            <w:r>
              <w:rPr>
                <w:sz w:val="36"/>
              </w:rPr>
              <w:t>что</w:t>
            </w:r>
            <w:r>
              <w:rPr>
                <w:spacing w:val="-2"/>
                <w:sz w:val="36"/>
              </w:rPr>
              <w:t xml:space="preserve"> </w:t>
            </w:r>
            <w:r>
              <w:rPr>
                <w:sz w:val="36"/>
              </w:rPr>
              <w:t>сделает?</w:t>
            </w:r>
          </w:p>
        </w:tc>
        <w:tc>
          <w:tcPr>
            <w:tcW w:w="2886" w:type="dxa"/>
          </w:tcPr>
          <w:p>
            <w:pPr>
              <w:pStyle w:val="15"/>
              <w:spacing w:before="5"/>
              <w:ind w:left="0"/>
              <w:rPr>
                <w:sz w:val="31"/>
              </w:rPr>
            </w:pPr>
          </w:p>
          <w:p>
            <w:pPr>
              <w:pStyle w:val="15"/>
              <w:ind w:left="850"/>
              <w:rPr>
                <w:sz w:val="36"/>
              </w:rPr>
            </w:pPr>
            <w:r>
              <w:rPr>
                <w:sz w:val="36"/>
              </w:rPr>
              <w:t>помоет</w:t>
            </w:r>
          </w:p>
        </w:tc>
        <w:tc>
          <w:tcPr>
            <w:tcW w:w="2086" w:type="dxa"/>
          </w:tcPr>
          <w:p>
            <w:pPr>
              <w:pStyle w:val="15"/>
              <w:ind w:left="0"/>
              <w:rPr>
                <w:sz w:val="8"/>
              </w:rPr>
            </w:pPr>
          </w:p>
          <w:p>
            <w:pPr>
              <w:pStyle w:val="15"/>
              <w:ind w:left="41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69900" cy="640715"/>
                  <wp:effectExtent l="0" t="0" r="0" b="0"/>
                  <wp:docPr id="185" name="image8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image81.jpeg"/>
                          <pic:cNvPicPr>
                            <a:picLocks noChangeAspect="1"/>
                          </pic:cNvPicPr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996" cy="641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14"/>
        <w:numPr>
          <w:ilvl w:val="0"/>
          <w:numId w:val="15"/>
        </w:numPr>
        <w:tabs>
          <w:tab w:val="left" w:pos="1540"/>
        </w:tabs>
        <w:spacing w:before="0" w:after="0" w:line="240" w:lineRule="auto"/>
        <w:ind w:left="1539" w:right="0" w:hanging="347"/>
        <w:jc w:val="left"/>
        <w:rPr>
          <w:sz w:val="28"/>
        </w:rPr>
      </w:pPr>
      <w:r>
        <w:rPr>
          <w:sz w:val="28"/>
        </w:rPr>
        <w:t>Узнай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действиям.</w:t>
      </w:r>
    </w:p>
    <w:p>
      <w:pPr>
        <w:pStyle w:val="12"/>
        <w:spacing w:before="10"/>
        <w:rPr>
          <w:sz w:val="31"/>
        </w:rPr>
      </w:pPr>
    </w:p>
    <w:p>
      <w:pPr>
        <w:pStyle w:val="3"/>
        <w:tabs>
          <w:tab w:val="left" w:pos="9446"/>
          <w:tab w:val="left" w:pos="9610"/>
        </w:tabs>
        <w:ind w:right="1878"/>
        <w:jc w:val="both"/>
        <w:rPr>
          <w:sz w:val="32"/>
        </w:rPr>
      </w:pPr>
      <w:r>
        <w:t>Жужжит,</w:t>
      </w:r>
      <w:r>
        <w:rPr>
          <w:spacing w:val="-1"/>
        </w:rPr>
        <w:t xml:space="preserve"> </w:t>
      </w:r>
      <w:r>
        <w:t>летит,</w:t>
      </w:r>
      <w:r>
        <w:rPr>
          <w:spacing w:val="-2"/>
        </w:rPr>
        <w:t xml:space="preserve"> </w:t>
      </w:r>
      <w:r>
        <w:t>ползёт</w:t>
      </w:r>
      <w:r>
        <w:rPr>
          <w:spacing w:val="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(кто?)_</w:t>
      </w:r>
      <w:r>
        <w:rPr>
          <w:u w:val="single"/>
        </w:rPr>
        <w:tab/>
      </w:r>
      <w:r>
        <w:t>_.</w:t>
      </w:r>
      <w:r>
        <w:rPr>
          <w:spacing w:val="-88"/>
        </w:rPr>
        <w:t xml:space="preserve"> </w:t>
      </w:r>
      <w:r>
        <w:t>Бегает,</w:t>
      </w:r>
      <w:r>
        <w:rPr>
          <w:spacing w:val="-2"/>
        </w:rPr>
        <w:t xml:space="preserve"> </w:t>
      </w:r>
      <w:r>
        <w:t>лает,</w:t>
      </w:r>
      <w:r>
        <w:rPr>
          <w:spacing w:val="-1"/>
        </w:rPr>
        <w:t xml:space="preserve"> </w:t>
      </w:r>
      <w:r>
        <w:t>охраняет</w:t>
      </w:r>
      <w:r>
        <w:rPr>
          <w:spacing w:val="-1"/>
        </w:rPr>
        <w:t xml:space="preserve"> </w:t>
      </w:r>
      <w:r>
        <w:t>– (кто?)</w:t>
      </w:r>
      <w:r>
        <w:rPr>
          <w:u w:val="single"/>
        </w:rPr>
        <w:tab/>
      </w:r>
      <w:r>
        <w:t>_.</w:t>
      </w:r>
      <w:r>
        <w:rPr>
          <w:spacing w:val="-87"/>
        </w:rPr>
        <w:t xml:space="preserve"> </w:t>
      </w:r>
      <w:r>
        <w:t>Пасётся,</w:t>
      </w:r>
      <w:r>
        <w:rPr>
          <w:spacing w:val="-1"/>
        </w:rPr>
        <w:t xml:space="preserve"> </w:t>
      </w:r>
      <w:r>
        <w:t>жуёт,</w:t>
      </w:r>
      <w:r>
        <w:rPr>
          <w:spacing w:val="-3"/>
        </w:rPr>
        <w:t xml:space="preserve"> </w:t>
      </w:r>
      <w:r>
        <w:t>мычит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(кто?)</w:t>
      </w:r>
      <w:r>
        <w:rPr>
          <w:u w:val="single"/>
        </w:rPr>
        <w:tab/>
      </w:r>
      <w:r>
        <w:rPr>
          <w:u w:val="single"/>
        </w:rPr>
        <w:tab/>
      </w:r>
      <w:r>
        <w:rPr>
          <w:sz w:val="32"/>
        </w:rPr>
        <w:t>.</w:t>
      </w:r>
    </w:p>
    <w:p>
      <w:pPr>
        <w:pStyle w:val="12"/>
        <w:spacing w:before="322"/>
        <w:ind w:left="1553"/>
      </w:pPr>
      <w:r>
        <w:t>Слова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справок:</w:t>
      </w:r>
    </w:p>
    <w:p>
      <w:pPr>
        <w:spacing w:after="0"/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9"/>
        <w:rPr>
          <w:sz w:val="6"/>
        </w:rPr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52"/>
        <w:gridCol w:w="1906"/>
        <w:gridCol w:w="2285"/>
        <w:gridCol w:w="2348"/>
        <w:gridCol w:w="235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2" w:hRule="atLeast"/>
        </w:trPr>
        <w:tc>
          <w:tcPr>
            <w:tcW w:w="2252" w:type="dxa"/>
          </w:tcPr>
          <w:p>
            <w:pPr>
              <w:pStyle w:val="15"/>
              <w:ind w:left="5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84530" cy="699135"/>
                  <wp:effectExtent l="0" t="0" r="0" b="0"/>
                  <wp:docPr id="187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image82.png"/>
                          <pic:cNvPicPr>
                            <a:picLocks noChangeAspect="1"/>
                          </pic:cNvPicPr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944" cy="699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6" w:type="dxa"/>
          </w:tcPr>
          <w:p>
            <w:pPr>
              <w:pStyle w:val="15"/>
              <w:spacing w:before="1"/>
              <w:ind w:left="0"/>
              <w:rPr>
                <w:sz w:val="4"/>
              </w:rPr>
            </w:pPr>
          </w:p>
          <w:p>
            <w:pPr>
              <w:pStyle w:val="15"/>
              <w:ind w:left="33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86765" cy="663575"/>
                  <wp:effectExtent l="0" t="0" r="0" b="0"/>
                  <wp:docPr id="189" name="image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image73.jpeg"/>
                          <pic:cNvPicPr>
                            <a:picLocks noChangeAspect="1"/>
                          </pic:cNvPicPr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811" cy="663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5" w:type="dxa"/>
          </w:tcPr>
          <w:p>
            <w:pPr>
              <w:pStyle w:val="15"/>
              <w:ind w:left="38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35355" cy="706755"/>
                  <wp:effectExtent l="0" t="0" r="0" b="0"/>
                  <wp:docPr id="191" name="image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image83.jpeg"/>
                          <pic:cNvPicPr>
                            <a:picLocks noChangeAspect="1"/>
                          </pic:cNvPicPr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359" cy="707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8" w:type="dxa"/>
          </w:tcPr>
          <w:p>
            <w:pPr>
              <w:pStyle w:val="15"/>
              <w:spacing w:before="2"/>
              <w:ind w:left="0"/>
              <w:rPr>
                <w:sz w:val="15"/>
              </w:rPr>
            </w:pPr>
          </w:p>
          <w:p>
            <w:pPr>
              <w:pStyle w:val="15"/>
              <w:ind w:left="8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64820" cy="493395"/>
                  <wp:effectExtent l="0" t="0" r="0" b="0"/>
                  <wp:docPr id="193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image70.png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170" cy="493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</w:tcPr>
          <w:p>
            <w:pPr>
              <w:pStyle w:val="15"/>
              <w:spacing w:before="3"/>
              <w:ind w:left="0"/>
              <w:rPr>
                <w:sz w:val="3"/>
              </w:rPr>
            </w:pPr>
          </w:p>
          <w:p>
            <w:pPr>
              <w:pStyle w:val="15"/>
              <w:ind w:left="48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63600" cy="661670"/>
                  <wp:effectExtent l="0" t="0" r="0" b="0"/>
                  <wp:docPr id="195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image13.pn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161" cy="6617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6" w:hRule="atLeast"/>
        </w:trPr>
        <w:tc>
          <w:tcPr>
            <w:tcW w:w="2252" w:type="dxa"/>
          </w:tcPr>
          <w:p>
            <w:pPr>
              <w:pStyle w:val="15"/>
              <w:spacing w:before="4" w:line="662" w:lineRule="exact"/>
              <w:ind w:left="34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кошка</w:t>
            </w:r>
          </w:p>
        </w:tc>
        <w:tc>
          <w:tcPr>
            <w:tcW w:w="1906" w:type="dxa"/>
          </w:tcPr>
          <w:p>
            <w:pPr>
              <w:pStyle w:val="15"/>
              <w:spacing w:before="4" w:line="662" w:lineRule="exact"/>
              <w:ind w:left="124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собака</w:t>
            </w:r>
          </w:p>
        </w:tc>
        <w:tc>
          <w:tcPr>
            <w:tcW w:w="2285" w:type="dxa"/>
          </w:tcPr>
          <w:p>
            <w:pPr>
              <w:pStyle w:val="15"/>
              <w:spacing w:before="4" w:line="662" w:lineRule="exact"/>
              <w:ind w:left="273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корова</w:t>
            </w:r>
          </w:p>
        </w:tc>
        <w:tc>
          <w:tcPr>
            <w:tcW w:w="2348" w:type="dxa"/>
          </w:tcPr>
          <w:p>
            <w:pPr>
              <w:pStyle w:val="15"/>
              <w:spacing w:before="4" w:line="662" w:lineRule="exact"/>
              <w:ind w:left="577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муха</w:t>
            </w:r>
          </w:p>
        </w:tc>
        <w:tc>
          <w:tcPr>
            <w:tcW w:w="2353" w:type="dxa"/>
          </w:tcPr>
          <w:p>
            <w:pPr>
              <w:pStyle w:val="15"/>
              <w:spacing w:before="4" w:line="662" w:lineRule="exact"/>
              <w:ind w:left="572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змея</w:t>
            </w:r>
          </w:p>
        </w:tc>
      </w:tr>
    </w:tbl>
    <w:p>
      <w:pPr>
        <w:pStyle w:val="12"/>
        <w:spacing w:before="3"/>
        <w:rPr>
          <w:sz w:val="20"/>
        </w:rPr>
      </w:pPr>
    </w:p>
    <w:p>
      <w:pPr>
        <w:pStyle w:val="8"/>
        <w:spacing w:before="87"/>
        <w:ind w:right="844"/>
      </w:pPr>
      <w:r>
        <w:t>Проверочная</w:t>
      </w:r>
      <w:r>
        <w:rPr>
          <w:spacing w:val="-4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 7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«Названия</w:t>
      </w:r>
      <w:r>
        <w:rPr>
          <w:spacing w:val="-4"/>
        </w:rPr>
        <w:t xml:space="preserve"> </w:t>
      </w:r>
      <w:r>
        <w:t>признаков»</w:t>
      </w:r>
    </w:p>
    <w:p>
      <w:pPr>
        <w:pStyle w:val="9"/>
        <w:ind w:right="841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27"/>
        </w:rPr>
      </w:pPr>
    </w:p>
    <w:p>
      <w:pPr>
        <w:pStyle w:val="14"/>
        <w:numPr>
          <w:ilvl w:val="0"/>
          <w:numId w:val="16"/>
        </w:numPr>
        <w:tabs>
          <w:tab w:val="left" w:pos="1539"/>
          <w:tab w:val="left" w:pos="1540"/>
        </w:tabs>
        <w:spacing w:before="1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слова.</w:t>
      </w:r>
    </w:p>
    <w:p>
      <w:pPr>
        <w:pStyle w:val="2"/>
        <w:tabs>
          <w:tab w:val="left" w:pos="3221"/>
          <w:tab w:val="left" w:pos="5287"/>
          <w:tab w:val="left" w:pos="7182"/>
          <w:tab w:val="left" w:pos="9236"/>
        </w:tabs>
        <w:spacing w:before="1" w:line="242" w:lineRule="auto"/>
        <w:ind w:right="577"/>
      </w:pPr>
      <w:r>
        <w:t>Сладкие,</w:t>
      </w:r>
      <w:r>
        <w:tab/>
      </w:r>
      <w:r>
        <w:t>мягкая,</w:t>
      </w:r>
      <w:r>
        <w:tab/>
      </w:r>
      <w:r>
        <w:t>серый,</w:t>
      </w:r>
      <w:r>
        <w:tab/>
      </w:r>
      <w:r>
        <w:t>сочное,</w:t>
      </w:r>
      <w:r>
        <w:tab/>
      </w:r>
      <w:r>
        <w:t>добрая,</w:t>
      </w:r>
      <w:r>
        <w:rPr>
          <w:spacing w:val="-115"/>
        </w:rPr>
        <w:t xml:space="preserve"> </w:t>
      </w:r>
      <w:r>
        <w:t>яблочный,</w:t>
      </w:r>
      <w:r>
        <w:rPr>
          <w:spacing w:val="-2"/>
        </w:rPr>
        <w:t xml:space="preserve"> </w:t>
      </w:r>
      <w:r>
        <w:t>яркие,</w:t>
      </w:r>
      <w:r>
        <w:rPr>
          <w:spacing w:val="117"/>
        </w:rPr>
        <w:t xml:space="preserve"> </w:t>
      </w:r>
      <w:r>
        <w:t>маленькое.</w:t>
      </w:r>
    </w:p>
    <w:p>
      <w:pPr>
        <w:pStyle w:val="12"/>
        <w:spacing w:line="310" w:lineRule="exact"/>
        <w:ind w:left="833"/>
      </w:pPr>
      <w:r>
        <w:t>Запиши</w:t>
      </w:r>
      <w:r>
        <w:rPr>
          <w:spacing w:val="-6"/>
        </w:rPr>
        <w:t xml:space="preserve"> </w:t>
      </w:r>
      <w:r>
        <w:t>слова</w:t>
      </w:r>
      <w:r>
        <w:rPr>
          <w:spacing w:val="-4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вопросами.</w:t>
      </w:r>
    </w:p>
    <w:p>
      <w:pPr>
        <w:pStyle w:val="12"/>
        <w:spacing w:before="4"/>
        <w:rPr>
          <w:sz w:val="9"/>
        </w:rPr>
      </w:pPr>
    </w:p>
    <w:tbl>
      <w:tblPr>
        <w:tblStyle w:val="11"/>
        <w:tblW w:w="0" w:type="auto"/>
        <w:tblInd w:w="73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792"/>
        <w:gridCol w:w="984"/>
        <w:gridCol w:w="468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75" w:hRule="atLeast"/>
        </w:trPr>
        <w:tc>
          <w:tcPr>
            <w:tcW w:w="4792" w:type="dxa"/>
          </w:tcPr>
          <w:p>
            <w:pPr>
              <w:pStyle w:val="15"/>
              <w:tabs>
                <w:tab w:val="left" w:pos="1603"/>
                <w:tab w:val="left" w:pos="4792"/>
              </w:tabs>
              <w:spacing w:line="528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какой?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34"/>
              </w:rPr>
            </w:pPr>
          </w:p>
        </w:tc>
        <w:tc>
          <w:tcPr>
            <w:tcW w:w="4686" w:type="dxa"/>
            <w:tcBorders>
              <w:bottom w:val="single" w:color="000000" w:sz="4" w:space="0"/>
            </w:tcBorders>
          </w:tcPr>
          <w:p>
            <w:pPr>
              <w:pStyle w:val="15"/>
              <w:tabs>
                <w:tab w:val="left" w:pos="1580"/>
                <w:tab w:val="left" w:pos="4687"/>
              </w:tabs>
              <w:spacing w:line="528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какая?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3" w:hRule="atLeast"/>
        </w:trPr>
        <w:tc>
          <w:tcPr>
            <w:tcW w:w="4792" w:type="dxa"/>
            <w:tcBorders>
              <w:bottom w:val="single" w:color="000000" w:sz="4" w:space="0"/>
            </w:tcBorders>
          </w:tcPr>
          <w:p>
            <w:pPr>
              <w:pStyle w:val="15"/>
              <w:spacing w:line="20" w:lineRule="exact"/>
              <w:ind w:left="0" w:right="-72"/>
              <w:rPr>
                <w:sz w:val="2"/>
              </w:rPr>
            </w:pPr>
            <w:r>
              <w:rPr>
                <w:sz w:val="2"/>
              </w:rPr>
              <w:pict>
                <v:group id="_x0000_s1080" o:spid="_x0000_s1080" o:spt="203" style="height:0.5pt;width:239.65pt;" coordsize="4793,10">
                  <o:lock v:ext="edit"/>
                  <v:rect id="_x0000_s1081" o:spid="_x0000_s1081" o:spt="1" style="position:absolute;left:0;top:0;height:10;width:4793;" fillcolor="#000000" filled="t" stroked="f" coordsize="21600,21600">
                    <v:path/>
                    <v:fill on="t" focussize="0,0"/>
                    <v:stroke on="f"/>
                    <v:imagedata o:title=""/>
                    <o:lock v:ext="edit"/>
                  </v:rect>
                  <w10:wrap type="none"/>
                  <w10:anchorlock/>
                </v:group>
              </w:pict>
            </w: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34"/>
              </w:rPr>
            </w:pPr>
          </w:p>
        </w:tc>
        <w:tc>
          <w:tcPr>
            <w:tcW w:w="4686" w:type="dxa"/>
            <w:tcBorders>
              <w:top w:val="single" w:color="000000" w:sz="4" w:space="0"/>
              <w:bottom w:val="single" w:color="000000" w:sz="4" w:space="0"/>
            </w:tcBorders>
          </w:tcPr>
          <w:p>
            <w:pPr>
              <w:pStyle w:val="15"/>
              <w:ind w:left="0"/>
              <w:rPr>
                <w:sz w:val="3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4792" w:type="dxa"/>
            <w:tcBorders>
              <w:top w:val="single" w:color="000000" w:sz="4" w:space="0"/>
            </w:tcBorders>
          </w:tcPr>
          <w:p>
            <w:pPr>
              <w:pStyle w:val="15"/>
              <w:tabs>
                <w:tab w:val="left" w:pos="1618"/>
                <w:tab w:val="left" w:pos="4792"/>
              </w:tabs>
              <w:spacing w:line="604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какое?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  <w:tc>
          <w:tcPr>
            <w:tcW w:w="984" w:type="dxa"/>
          </w:tcPr>
          <w:p>
            <w:pPr>
              <w:pStyle w:val="15"/>
              <w:ind w:left="0"/>
              <w:rPr>
                <w:sz w:val="34"/>
              </w:rPr>
            </w:pPr>
          </w:p>
        </w:tc>
        <w:tc>
          <w:tcPr>
            <w:tcW w:w="4686" w:type="dxa"/>
            <w:tcBorders>
              <w:top w:val="single" w:color="000000" w:sz="4" w:space="0"/>
            </w:tcBorders>
          </w:tcPr>
          <w:p>
            <w:pPr>
              <w:pStyle w:val="15"/>
              <w:tabs>
                <w:tab w:val="left" w:pos="1561"/>
                <w:tab w:val="left" w:pos="4687"/>
              </w:tabs>
              <w:spacing w:line="604" w:lineRule="exact"/>
              <w:ind w:left="0" w:right="-15"/>
              <w:jc w:val="center"/>
              <w:rPr>
                <w:rFonts w:ascii="Calibri" w:hAnsi="Calibri"/>
                <w:b/>
                <w:sz w:val="52"/>
              </w:rPr>
            </w:pPr>
            <w:r>
              <w:rPr>
                <w:w w:val="99"/>
                <w:sz w:val="52"/>
                <w:u w:val="single"/>
              </w:rPr>
              <w:t xml:space="preserve"> </w:t>
            </w:r>
            <w:r>
              <w:rPr>
                <w:sz w:val="52"/>
                <w:u w:val="single"/>
              </w:rPr>
              <w:tab/>
            </w:r>
            <w:r>
              <w:rPr>
                <w:rFonts w:ascii="Calibri" w:hAnsi="Calibri"/>
                <w:b/>
                <w:sz w:val="52"/>
                <w:u w:val="single"/>
              </w:rPr>
              <w:t>какие?</w:t>
            </w:r>
            <w:r>
              <w:rPr>
                <w:rFonts w:ascii="Calibri" w:hAnsi="Calibri"/>
                <w:b/>
                <w:sz w:val="52"/>
                <w:u w:val="single"/>
              </w:rPr>
              <w:tab/>
            </w:r>
          </w:p>
        </w:tc>
      </w:tr>
    </w:tbl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9"/>
        <w:rPr>
          <w:sz w:val="13"/>
        </w:rPr>
      </w:pPr>
      <w:r>
        <w:pict>
          <v:rect id="_x0000_s1082" o:spid="_x0000_s1082" o:spt="1" style="position:absolute;left:0pt;margin-left:51.1pt;margin-top:9.85pt;height:0.45pt;width:239.6pt;mso-position-horizontal-relative:page;mso-wrap-distance-bottom:0pt;mso-wrap-distance-top:0pt;z-index:-251613184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  <w:r>
        <w:pict>
          <v:rect id="_x0000_s1083" o:spid="_x0000_s1083" o:spt="1" style="position:absolute;left:0pt;margin-left:339.95pt;margin-top:9.85pt;height:0.45pt;width:234.3pt;mso-position-horizontal-relative:page;mso-wrap-distance-bottom:0pt;mso-wrap-distance-top:0pt;z-index:-251613184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29"/>
        </w:rPr>
      </w:pPr>
      <w:r>
        <w:pict>
          <v:rect id="_x0000_s1084" o:spid="_x0000_s1084" o:spt="1" style="position:absolute;left:0pt;margin-left:50.4pt;margin-top:18.75pt;height:0.45pt;width:240.3pt;mso-position-horizontal-relative:page;mso-wrap-distance-bottom:0pt;mso-wrap-distance-top:0pt;z-index:-251612160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  <w:r>
        <w:pict>
          <v:rect id="_x0000_s1085" o:spid="_x0000_s1085" o:spt="1" style="position:absolute;left:0pt;margin-left:339.25pt;margin-top:18.75pt;height:0.45pt;width:235.05pt;mso-position-horizontal-relative:page;mso-wrap-distance-bottom:0pt;mso-wrap-distance-top:0pt;z-index:-251612160;mso-width-relative:page;mso-height-relative:page;" fillcolor="#000000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  <w10:wrap type="topAndBottom"/>
          </v:rect>
        </w:pict>
      </w:r>
    </w:p>
    <w:p>
      <w:pPr>
        <w:pStyle w:val="12"/>
        <w:spacing w:before="2"/>
        <w:rPr>
          <w:sz w:val="25"/>
        </w:rPr>
      </w:pPr>
    </w:p>
    <w:p>
      <w:pPr>
        <w:pStyle w:val="14"/>
        <w:numPr>
          <w:ilvl w:val="0"/>
          <w:numId w:val="16"/>
        </w:numPr>
        <w:tabs>
          <w:tab w:val="left" w:pos="1539"/>
          <w:tab w:val="left" w:pos="1540"/>
        </w:tabs>
        <w:spacing w:before="1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Узнай</w:t>
      </w:r>
      <w:r>
        <w:rPr>
          <w:spacing w:val="-5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признакам.</w:t>
      </w:r>
    </w:p>
    <w:p>
      <w:pPr>
        <w:pStyle w:val="6"/>
        <w:tabs>
          <w:tab w:val="left" w:pos="10376"/>
          <w:tab w:val="left" w:pos="10726"/>
          <w:tab w:val="left" w:pos="10803"/>
        </w:tabs>
        <w:spacing w:before="5"/>
        <w:ind w:right="718"/>
      </w:pPr>
      <w:r>
        <w:t>Круглое,</w:t>
      </w:r>
      <w:r>
        <w:rPr>
          <w:spacing w:val="-5"/>
        </w:rPr>
        <w:t xml:space="preserve"> </w:t>
      </w:r>
      <w:r>
        <w:t>красное,</w:t>
      </w:r>
      <w:r>
        <w:rPr>
          <w:spacing w:val="-5"/>
        </w:rPr>
        <w:t xml:space="preserve"> </w:t>
      </w:r>
      <w:r>
        <w:t>сладкое,</w:t>
      </w:r>
      <w:r>
        <w:rPr>
          <w:spacing w:val="-5"/>
        </w:rPr>
        <w:t xml:space="preserve"> </w:t>
      </w:r>
      <w:r>
        <w:t>румяное</w:t>
      </w:r>
      <w:r>
        <w:rPr>
          <w:spacing w:val="1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(что?)</w:t>
      </w:r>
      <w:r>
        <w:rPr>
          <w:u w:val="single"/>
        </w:rPr>
        <w:tab/>
      </w:r>
      <w:r>
        <w:t>.</w:t>
      </w:r>
      <w:r>
        <w:rPr>
          <w:spacing w:val="1"/>
        </w:rPr>
        <w:t xml:space="preserve"> </w:t>
      </w:r>
      <w:r>
        <w:t>Длинный,</w:t>
      </w:r>
      <w:r>
        <w:rPr>
          <w:spacing w:val="-4"/>
        </w:rPr>
        <w:t xml:space="preserve"> </w:t>
      </w:r>
      <w:r>
        <w:t>зелёный,</w:t>
      </w:r>
      <w:r>
        <w:rPr>
          <w:spacing w:val="-4"/>
        </w:rPr>
        <w:t xml:space="preserve"> </w:t>
      </w:r>
      <w:r>
        <w:t>сочный,</w:t>
      </w:r>
      <w:r>
        <w:rPr>
          <w:spacing w:val="-4"/>
        </w:rPr>
        <w:t xml:space="preserve"> </w:t>
      </w:r>
      <w:r>
        <w:t>вкусный</w:t>
      </w:r>
      <w:r>
        <w:rPr>
          <w:spacing w:val="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(что?)</w:t>
      </w:r>
      <w:r>
        <w:rPr>
          <w:u w:val="single"/>
        </w:rPr>
        <w:tab/>
      </w:r>
      <w:r>
        <w:rPr>
          <w:u w:val="single"/>
        </w:rPr>
        <w:tab/>
      </w:r>
      <w:r>
        <w:t>.</w:t>
      </w:r>
      <w:r>
        <w:rPr>
          <w:spacing w:val="1"/>
        </w:rPr>
        <w:t xml:space="preserve"> </w:t>
      </w:r>
      <w:r>
        <w:t>Прямая,</w:t>
      </w:r>
      <w:r>
        <w:rPr>
          <w:spacing w:val="-4"/>
        </w:rPr>
        <w:t xml:space="preserve"> </w:t>
      </w:r>
      <w:r>
        <w:t>сельская,</w:t>
      </w:r>
      <w:r>
        <w:rPr>
          <w:spacing w:val="-3"/>
        </w:rPr>
        <w:t xml:space="preserve"> </w:t>
      </w:r>
      <w:r>
        <w:t>широкая,</w:t>
      </w:r>
      <w:r>
        <w:rPr>
          <w:spacing w:val="82"/>
        </w:rPr>
        <w:t xml:space="preserve"> </w:t>
      </w:r>
      <w:r>
        <w:t>длинная</w:t>
      </w:r>
      <w:r>
        <w:rPr>
          <w:spacing w:val="-2"/>
        </w:rPr>
        <w:t xml:space="preserve"> </w:t>
      </w:r>
      <w:r>
        <w:t>–</w:t>
      </w:r>
      <w:r>
        <w:rPr>
          <w:spacing w:val="3"/>
        </w:rPr>
        <w:t xml:space="preserve"> </w:t>
      </w:r>
      <w:r>
        <w:t>(что?)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.</w:t>
      </w:r>
    </w:p>
    <w:p>
      <w:pPr>
        <w:pStyle w:val="12"/>
        <w:spacing w:before="9"/>
        <w:rPr>
          <w:sz w:val="31"/>
        </w:rPr>
      </w:pPr>
    </w:p>
    <w:p>
      <w:pPr>
        <w:spacing w:before="0"/>
        <w:ind w:left="833" w:right="0" w:firstLine="0"/>
        <w:jc w:val="left"/>
        <w:rPr>
          <w:sz w:val="32"/>
        </w:rPr>
      </w:pPr>
      <w:r>
        <w:rPr>
          <w:i/>
          <w:sz w:val="28"/>
        </w:rPr>
        <w:t>Слова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справок:</w:t>
      </w:r>
      <w:r>
        <w:rPr>
          <w:i/>
          <w:spacing w:val="2"/>
          <w:sz w:val="28"/>
        </w:rPr>
        <w:t xml:space="preserve"> </w:t>
      </w:r>
      <w:r>
        <w:rPr>
          <w:sz w:val="32"/>
        </w:rPr>
        <w:t>груша,</w:t>
      </w:r>
      <w:r>
        <w:rPr>
          <w:spacing w:val="-1"/>
          <w:sz w:val="32"/>
        </w:rPr>
        <w:t xml:space="preserve"> </w:t>
      </w:r>
      <w:r>
        <w:rPr>
          <w:sz w:val="32"/>
        </w:rPr>
        <w:t>яблоко,</w:t>
      </w:r>
      <w:r>
        <w:rPr>
          <w:spacing w:val="-5"/>
          <w:sz w:val="32"/>
        </w:rPr>
        <w:t xml:space="preserve"> </w:t>
      </w:r>
      <w:r>
        <w:rPr>
          <w:sz w:val="32"/>
        </w:rPr>
        <w:t>собака,</w:t>
      </w:r>
      <w:r>
        <w:rPr>
          <w:spacing w:val="-5"/>
          <w:sz w:val="32"/>
        </w:rPr>
        <w:t xml:space="preserve"> </w:t>
      </w:r>
      <w:r>
        <w:rPr>
          <w:sz w:val="32"/>
        </w:rPr>
        <w:t>огурец,</w:t>
      </w:r>
      <w:r>
        <w:rPr>
          <w:spacing w:val="-4"/>
          <w:sz w:val="32"/>
        </w:rPr>
        <w:t xml:space="preserve"> </w:t>
      </w:r>
      <w:r>
        <w:rPr>
          <w:sz w:val="32"/>
        </w:rPr>
        <w:t>помидор,</w:t>
      </w:r>
      <w:r>
        <w:rPr>
          <w:spacing w:val="-5"/>
          <w:sz w:val="32"/>
        </w:rPr>
        <w:t xml:space="preserve"> </w:t>
      </w:r>
      <w:r>
        <w:rPr>
          <w:sz w:val="32"/>
        </w:rPr>
        <w:t>дорога.</w:t>
      </w:r>
    </w:p>
    <w:p>
      <w:pPr>
        <w:pStyle w:val="14"/>
        <w:numPr>
          <w:ilvl w:val="0"/>
          <w:numId w:val="16"/>
        </w:numPr>
        <w:tabs>
          <w:tab w:val="left" w:pos="1539"/>
          <w:tab w:val="left" w:pos="1540"/>
        </w:tabs>
        <w:spacing w:before="323" w:after="0" w:line="240" w:lineRule="auto"/>
        <w:ind w:left="833" w:right="571" w:firstLine="0"/>
        <w:jc w:val="left"/>
        <w:rPr>
          <w:sz w:val="28"/>
        </w:rPr>
      </w:pPr>
      <w:r>
        <w:rPr>
          <w:sz w:val="28"/>
        </w:rPr>
        <w:t>Прочитай. Выбери вопрос, который ставится от названия предмета к названию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признака.</w:t>
      </w:r>
    </w:p>
    <w:p>
      <w:pPr>
        <w:pStyle w:val="12"/>
        <w:rPr>
          <w:sz w:val="29"/>
        </w:rPr>
      </w:pPr>
    </w:p>
    <w:tbl>
      <w:tblPr>
        <w:tblStyle w:val="11"/>
        <w:tblW w:w="0" w:type="auto"/>
        <w:tblInd w:w="73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03"/>
        <w:gridCol w:w="1872"/>
        <w:gridCol w:w="172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atLeast"/>
        </w:trPr>
        <w:tc>
          <w:tcPr>
            <w:tcW w:w="1403" w:type="dxa"/>
            <w:vMerge w:val="restart"/>
          </w:tcPr>
          <w:p>
            <w:pPr>
              <w:pStyle w:val="15"/>
              <w:spacing w:before="194"/>
              <w:ind w:left="110"/>
              <w:rPr>
                <w:sz w:val="32"/>
              </w:rPr>
            </w:pPr>
            <w:r>
              <w:rPr>
                <w:sz w:val="32"/>
              </w:rPr>
              <w:t>Солнце</w:t>
            </w:r>
          </w:p>
        </w:tc>
        <w:tc>
          <w:tcPr>
            <w:tcW w:w="1872" w:type="dxa"/>
          </w:tcPr>
          <w:p>
            <w:pPr>
              <w:pStyle w:val="15"/>
              <w:tabs>
                <w:tab w:val="left" w:pos="1652"/>
              </w:tabs>
              <w:spacing w:line="356" w:lineRule="exact"/>
              <w:ind w:left="0" w:right="-15"/>
              <w:jc w:val="right"/>
              <w:rPr>
                <w:sz w:val="32"/>
              </w:rPr>
            </w:pPr>
            <w:r>
              <w:rPr>
                <w:w w:val="100"/>
                <w:sz w:val="32"/>
                <w:u w:val="single"/>
              </w:rPr>
              <w:t xml:space="preserve"> </w:t>
            </w:r>
            <w:r>
              <w:rPr>
                <w:spacing w:val="-50"/>
                <w:sz w:val="32"/>
                <w:u w:val="single"/>
              </w:rPr>
              <w:t xml:space="preserve"> </w:t>
            </w:r>
            <w:r>
              <w:rPr>
                <w:sz w:val="32"/>
                <w:u w:val="single"/>
              </w:rPr>
              <w:t>(какое?)</w:t>
            </w:r>
            <w:r>
              <w:rPr>
                <w:sz w:val="32"/>
                <w:u w:val="single"/>
              </w:rPr>
              <w:tab/>
            </w:r>
          </w:p>
        </w:tc>
        <w:tc>
          <w:tcPr>
            <w:tcW w:w="1724" w:type="dxa"/>
            <w:vMerge w:val="restart"/>
          </w:tcPr>
          <w:p>
            <w:pPr>
              <w:pStyle w:val="15"/>
              <w:spacing w:before="194"/>
              <w:ind w:left="345"/>
              <w:rPr>
                <w:sz w:val="32"/>
              </w:rPr>
            </w:pPr>
            <w:r>
              <w:rPr>
                <w:sz w:val="32"/>
              </w:rPr>
              <w:t>яркое.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9" w:hRule="atLeast"/>
        </w:trPr>
        <w:tc>
          <w:tcPr>
            <w:tcW w:w="1403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2" w:type="dxa"/>
          </w:tcPr>
          <w:p>
            <w:pPr>
              <w:pStyle w:val="15"/>
              <w:spacing w:line="362" w:lineRule="exact"/>
              <w:ind w:left="330"/>
              <w:rPr>
                <w:sz w:val="32"/>
              </w:rPr>
            </w:pPr>
            <w:r>
              <w:rPr>
                <w:sz w:val="32"/>
              </w:rPr>
              <w:t>(какие?)</w:t>
            </w:r>
          </w:p>
        </w:tc>
        <w:tc>
          <w:tcPr>
            <w:tcW w:w="1724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4" w:hRule="atLeast"/>
        </w:trPr>
        <w:tc>
          <w:tcPr>
            <w:tcW w:w="1403" w:type="dxa"/>
            <w:vMerge w:val="restart"/>
          </w:tcPr>
          <w:p>
            <w:pPr>
              <w:pStyle w:val="15"/>
              <w:spacing w:before="7"/>
              <w:ind w:left="0"/>
              <w:rPr>
                <w:sz w:val="36"/>
              </w:rPr>
            </w:pPr>
          </w:p>
          <w:p>
            <w:pPr>
              <w:pStyle w:val="15"/>
              <w:ind w:left="110"/>
              <w:rPr>
                <w:sz w:val="32"/>
              </w:rPr>
            </w:pPr>
            <w:r>
              <w:rPr>
                <w:sz w:val="32"/>
              </w:rPr>
              <w:t>Дети</w:t>
            </w:r>
          </w:p>
        </w:tc>
        <w:tc>
          <w:tcPr>
            <w:tcW w:w="1872" w:type="dxa"/>
          </w:tcPr>
          <w:p>
            <w:pPr>
              <w:pStyle w:val="15"/>
              <w:tabs>
                <w:tab w:val="left" w:pos="1652"/>
              </w:tabs>
              <w:spacing w:before="215"/>
              <w:ind w:left="0" w:right="-15"/>
              <w:jc w:val="right"/>
              <w:rPr>
                <w:sz w:val="32"/>
              </w:rPr>
            </w:pPr>
            <w:r>
              <w:rPr>
                <w:w w:val="100"/>
                <w:sz w:val="32"/>
                <w:u w:val="single"/>
              </w:rPr>
              <w:t xml:space="preserve"> </w:t>
            </w:r>
            <w:r>
              <w:rPr>
                <w:spacing w:val="-50"/>
                <w:sz w:val="32"/>
                <w:u w:val="single"/>
              </w:rPr>
              <w:t xml:space="preserve"> </w:t>
            </w:r>
            <w:r>
              <w:rPr>
                <w:sz w:val="32"/>
                <w:u w:val="single"/>
              </w:rPr>
              <w:t>(какой?)</w:t>
            </w:r>
            <w:r>
              <w:rPr>
                <w:sz w:val="32"/>
                <w:u w:val="single"/>
              </w:rPr>
              <w:tab/>
            </w:r>
          </w:p>
        </w:tc>
        <w:tc>
          <w:tcPr>
            <w:tcW w:w="1724" w:type="dxa"/>
            <w:vMerge w:val="restart"/>
          </w:tcPr>
          <w:p>
            <w:pPr>
              <w:pStyle w:val="15"/>
              <w:spacing w:before="7"/>
              <w:ind w:left="0"/>
              <w:rPr>
                <w:sz w:val="36"/>
              </w:rPr>
            </w:pPr>
          </w:p>
          <w:p>
            <w:pPr>
              <w:pStyle w:val="15"/>
              <w:ind w:left="345"/>
              <w:rPr>
                <w:sz w:val="32"/>
              </w:rPr>
            </w:pPr>
            <w:r>
              <w:rPr>
                <w:sz w:val="32"/>
              </w:rPr>
              <w:t>весёлые.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9" w:hRule="atLeast"/>
        </w:trPr>
        <w:tc>
          <w:tcPr>
            <w:tcW w:w="1403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2" w:type="dxa"/>
          </w:tcPr>
          <w:p>
            <w:pPr>
              <w:pStyle w:val="15"/>
              <w:spacing w:line="361" w:lineRule="exact"/>
              <w:ind w:left="330"/>
              <w:rPr>
                <w:sz w:val="32"/>
              </w:rPr>
            </w:pPr>
            <w:r>
              <w:rPr>
                <w:sz w:val="32"/>
              </w:rPr>
              <w:t>(какие?)</w:t>
            </w:r>
          </w:p>
        </w:tc>
        <w:tc>
          <w:tcPr>
            <w:tcW w:w="1724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403" w:type="dxa"/>
            <w:tcBorders>
              <w:bottom w:val="single" w:color="000000" w:sz="4" w:space="0"/>
            </w:tcBorders>
          </w:tcPr>
          <w:p>
            <w:pPr>
              <w:pStyle w:val="15"/>
              <w:spacing w:before="215"/>
              <w:ind w:left="110"/>
              <w:rPr>
                <w:sz w:val="32"/>
              </w:rPr>
            </w:pPr>
            <w:r>
              <w:rPr>
                <w:sz w:val="32"/>
              </w:rPr>
              <w:t>Малина</w:t>
            </w:r>
          </w:p>
        </w:tc>
        <w:tc>
          <w:tcPr>
            <w:tcW w:w="1872" w:type="dxa"/>
            <w:tcBorders>
              <w:bottom w:val="single" w:color="000000" w:sz="4" w:space="0"/>
            </w:tcBorders>
          </w:tcPr>
          <w:p>
            <w:pPr>
              <w:pStyle w:val="15"/>
              <w:spacing w:before="215"/>
              <w:ind w:left="330"/>
              <w:rPr>
                <w:sz w:val="32"/>
              </w:rPr>
            </w:pPr>
            <w:r>
              <w:rPr>
                <w:sz w:val="32"/>
              </w:rPr>
              <w:t>(какая?)</w:t>
            </w:r>
          </w:p>
        </w:tc>
        <w:tc>
          <w:tcPr>
            <w:tcW w:w="1724" w:type="dxa"/>
          </w:tcPr>
          <w:p>
            <w:pPr>
              <w:pStyle w:val="15"/>
              <w:spacing w:before="215"/>
              <w:ind w:left="345"/>
              <w:rPr>
                <w:sz w:val="32"/>
              </w:rPr>
            </w:pPr>
            <w:r>
              <w:rPr>
                <w:sz w:val="32"/>
              </w:rPr>
              <w:t>сочная.</w:t>
            </w:r>
          </w:p>
        </w:tc>
      </w:tr>
    </w:tbl>
    <w:p>
      <w:pPr>
        <w:spacing w:after="0"/>
        <w:rPr>
          <w:sz w:val="32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9"/>
        <w:rPr>
          <w:sz w:val="6"/>
        </w:rPr>
      </w:pPr>
    </w:p>
    <w:tbl>
      <w:tblPr>
        <w:tblStyle w:val="11"/>
        <w:tblW w:w="0" w:type="auto"/>
        <w:tblInd w:w="73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23"/>
        <w:gridCol w:w="1652"/>
        <w:gridCol w:w="197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2" w:hRule="atLeast"/>
        </w:trPr>
        <w:tc>
          <w:tcPr>
            <w:tcW w:w="1623" w:type="dxa"/>
            <w:tcBorders>
              <w:top w:val="single" w:color="000000" w:sz="4" w:space="0"/>
            </w:tcBorders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1652" w:type="dxa"/>
            <w:tcBorders>
              <w:top w:val="single" w:color="000000" w:sz="4" w:space="0"/>
            </w:tcBorders>
          </w:tcPr>
          <w:p>
            <w:pPr>
              <w:pStyle w:val="15"/>
              <w:spacing w:line="367" w:lineRule="exact"/>
              <w:ind w:left="110"/>
              <w:rPr>
                <w:sz w:val="32"/>
              </w:rPr>
            </w:pPr>
            <w:r>
              <w:rPr>
                <w:sz w:val="32"/>
              </w:rPr>
              <w:t>(какое?)</w:t>
            </w:r>
          </w:p>
        </w:tc>
        <w:tc>
          <w:tcPr>
            <w:tcW w:w="1974" w:type="dxa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1" w:hRule="atLeast"/>
        </w:trPr>
        <w:tc>
          <w:tcPr>
            <w:tcW w:w="1623" w:type="dxa"/>
            <w:vMerge w:val="restart"/>
          </w:tcPr>
          <w:p>
            <w:pPr>
              <w:pStyle w:val="15"/>
              <w:spacing w:before="10"/>
              <w:ind w:left="0"/>
              <w:rPr>
                <w:sz w:val="36"/>
              </w:rPr>
            </w:pPr>
          </w:p>
          <w:p>
            <w:pPr>
              <w:pStyle w:val="15"/>
              <w:ind w:left="110"/>
              <w:rPr>
                <w:sz w:val="32"/>
              </w:rPr>
            </w:pPr>
            <w:r>
              <w:rPr>
                <w:sz w:val="32"/>
              </w:rPr>
              <w:t>Пирог</w:t>
            </w:r>
          </w:p>
        </w:tc>
        <w:tc>
          <w:tcPr>
            <w:tcW w:w="1652" w:type="dxa"/>
            <w:tcBorders>
              <w:bottom w:val="single" w:color="000000" w:sz="4" w:space="0"/>
            </w:tcBorders>
          </w:tcPr>
          <w:p>
            <w:pPr>
              <w:pStyle w:val="15"/>
              <w:spacing w:before="213"/>
              <w:ind w:left="110"/>
              <w:rPr>
                <w:sz w:val="32"/>
              </w:rPr>
            </w:pPr>
            <w:r>
              <w:rPr>
                <w:sz w:val="32"/>
              </w:rPr>
              <w:t>(какие?)</w:t>
            </w:r>
          </w:p>
        </w:tc>
        <w:tc>
          <w:tcPr>
            <w:tcW w:w="1974" w:type="dxa"/>
            <w:vMerge w:val="restart"/>
          </w:tcPr>
          <w:p>
            <w:pPr>
              <w:pStyle w:val="15"/>
              <w:spacing w:before="10"/>
              <w:ind w:left="0"/>
              <w:rPr>
                <w:sz w:val="36"/>
              </w:rPr>
            </w:pPr>
          </w:p>
          <w:p>
            <w:pPr>
              <w:pStyle w:val="15"/>
              <w:ind w:left="345"/>
              <w:rPr>
                <w:sz w:val="32"/>
              </w:rPr>
            </w:pPr>
            <w:r>
              <w:rPr>
                <w:sz w:val="32"/>
              </w:rPr>
              <w:t>яблочный.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6" w:hRule="atLeast"/>
        </w:trPr>
        <w:tc>
          <w:tcPr>
            <w:tcW w:w="1623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52" w:type="dxa"/>
            <w:tcBorders>
              <w:top w:val="single" w:color="000000" w:sz="4" w:space="0"/>
            </w:tcBorders>
          </w:tcPr>
          <w:p>
            <w:pPr>
              <w:pStyle w:val="15"/>
              <w:spacing w:line="347" w:lineRule="exact"/>
              <w:ind w:left="110"/>
              <w:rPr>
                <w:sz w:val="32"/>
              </w:rPr>
            </w:pPr>
            <w:r>
              <w:rPr>
                <w:sz w:val="32"/>
              </w:rPr>
              <w:t>(какой?)</w:t>
            </w:r>
          </w:p>
        </w:tc>
        <w:tc>
          <w:tcPr>
            <w:tcW w:w="1974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8"/>
        <w:spacing w:before="218"/>
        <w:ind w:right="844"/>
      </w:pPr>
      <w:r>
        <w:t>Проверочная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«Названия</w:t>
      </w:r>
      <w:r>
        <w:rPr>
          <w:spacing w:val="-4"/>
        </w:rPr>
        <w:t xml:space="preserve"> </w:t>
      </w:r>
      <w:r>
        <w:t>признаков»</w:t>
      </w:r>
    </w:p>
    <w:p>
      <w:pPr>
        <w:pStyle w:val="9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4"/>
        <w:rPr>
          <w:b/>
          <w:i/>
        </w:rPr>
      </w:pPr>
    </w:p>
    <w:p>
      <w:pPr>
        <w:pStyle w:val="14"/>
        <w:numPr>
          <w:ilvl w:val="0"/>
          <w:numId w:val="17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Узнай</w:t>
      </w:r>
      <w:r>
        <w:rPr>
          <w:spacing w:val="-5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признакам.</w:t>
      </w:r>
    </w:p>
    <w:p>
      <w:pPr>
        <w:pStyle w:val="12"/>
        <w:spacing w:before="2"/>
        <w:rPr>
          <w:sz w:val="32"/>
        </w:rPr>
      </w:pPr>
    </w:p>
    <w:p>
      <w:pPr>
        <w:pStyle w:val="6"/>
        <w:tabs>
          <w:tab w:val="left" w:pos="10376"/>
          <w:tab w:val="left" w:pos="10726"/>
          <w:tab w:val="left" w:pos="10803"/>
        </w:tabs>
        <w:ind w:right="718"/>
      </w:pPr>
      <w:r>
        <w:t>Круглое,</w:t>
      </w:r>
      <w:r>
        <w:rPr>
          <w:spacing w:val="-5"/>
        </w:rPr>
        <w:t xml:space="preserve"> </w:t>
      </w:r>
      <w:r>
        <w:t>красное,</w:t>
      </w:r>
      <w:r>
        <w:rPr>
          <w:spacing w:val="-5"/>
        </w:rPr>
        <w:t xml:space="preserve"> </w:t>
      </w:r>
      <w:r>
        <w:t>сладкое,</w:t>
      </w:r>
      <w:r>
        <w:rPr>
          <w:spacing w:val="-5"/>
        </w:rPr>
        <w:t xml:space="preserve"> </w:t>
      </w:r>
      <w:r>
        <w:t>румяное</w:t>
      </w:r>
      <w:r>
        <w:rPr>
          <w:spacing w:val="1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(что?)</w:t>
      </w:r>
      <w:r>
        <w:rPr>
          <w:u w:val="single"/>
        </w:rPr>
        <w:tab/>
      </w:r>
      <w:r>
        <w:t>.</w:t>
      </w:r>
      <w:r>
        <w:rPr>
          <w:spacing w:val="1"/>
        </w:rPr>
        <w:t xml:space="preserve"> </w:t>
      </w:r>
      <w:r>
        <w:t>Длинный,</w:t>
      </w:r>
      <w:r>
        <w:rPr>
          <w:spacing w:val="-4"/>
        </w:rPr>
        <w:t xml:space="preserve"> </w:t>
      </w:r>
      <w:r>
        <w:t>зелёный,</w:t>
      </w:r>
      <w:r>
        <w:rPr>
          <w:spacing w:val="-4"/>
        </w:rPr>
        <w:t xml:space="preserve"> </w:t>
      </w:r>
      <w:r>
        <w:t>сочный,</w:t>
      </w:r>
      <w:r>
        <w:rPr>
          <w:spacing w:val="-4"/>
        </w:rPr>
        <w:t xml:space="preserve"> </w:t>
      </w:r>
      <w:r>
        <w:t>вкусный</w:t>
      </w:r>
      <w:r>
        <w:rPr>
          <w:spacing w:val="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(что?)</w:t>
      </w:r>
      <w:r>
        <w:rPr>
          <w:u w:val="single"/>
        </w:rPr>
        <w:tab/>
      </w:r>
      <w:r>
        <w:rPr>
          <w:u w:val="single"/>
        </w:rPr>
        <w:tab/>
      </w:r>
      <w:r>
        <w:t>.</w:t>
      </w:r>
      <w:r>
        <w:rPr>
          <w:spacing w:val="1"/>
        </w:rPr>
        <w:t xml:space="preserve"> </w:t>
      </w:r>
      <w:r>
        <w:t>Прямая,</w:t>
      </w:r>
      <w:r>
        <w:rPr>
          <w:spacing w:val="-4"/>
        </w:rPr>
        <w:t xml:space="preserve"> </w:t>
      </w:r>
      <w:r>
        <w:t>сельская, широкая,</w:t>
      </w:r>
      <w:r>
        <w:rPr>
          <w:spacing w:val="79"/>
        </w:rPr>
        <w:t xml:space="preserve"> </w:t>
      </w:r>
      <w:r>
        <w:t>длинная</w:t>
      </w:r>
      <w:r>
        <w:rPr>
          <w:spacing w:val="-2"/>
        </w:rPr>
        <w:t xml:space="preserve"> </w:t>
      </w:r>
      <w:r>
        <w:t>–</w:t>
      </w:r>
      <w:r>
        <w:rPr>
          <w:spacing w:val="3"/>
        </w:rPr>
        <w:t xml:space="preserve"> </w:t>
      </w:r>
      <w:r>
        <w:t>(что?)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>.</w:t>
      </w:r>
    </w:p>
    <w:p>
      <w:pPr>
        <w:pStyle w:val="12"/>
        <w:rPr>
          <w:sz w:val="20"/>
        </w:rPr>
      </w:pPr>
    </w:p>
    <w:p>
      <w:pPr>
        <w:pStyle w:val="12"/>
        <w:spacing w:before="10" w:after="1"/>
        <w:rPr>
          <w:sz w:val="11"/>
        </w:rPr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84"/>
        <w:gridCol w:w="1883"/>
        <w:gridCol w:w="2761"/>
        <w:gridCol w:w="2252"/>
        <w:gridCol w:w="21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37" w:hRule="atLeast"/>
        </w:trPr>
        <w:tc>
          <w:tcPr>
            <w:tcW w:w="2084" w:type="dxa"/>
          </w:tcPr>
          <w:p>
            <w:pPr>
              <w:pStyle w:val="15"/>
              <w:ind w:left="45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88340" cy="694690"/>
                  <wp:effectExtent l="0" t="0" r="0" b="0"/>
                  <wp:docPr id="197" name="image8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image84.png"/>
                          <pic:cNvPicPr>
                            <a:picLocks noChangeAspect="1"/>
                          </pic:cNvPicPr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805" cy="694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83" w:type="dxa"/>
          </w:tcPr>
          <w:p>
            <w:pPr>
              <w:pStyle w:val="15"/>
              <w:ind w:left="0"/>
              <w:rPr>
                <w:sz w:val="4"/>
              </w:rPr>
            </w:pPr>
          </w:p>
          <w:p>
            <w:pPr>
              <w:pStyle w:val="15"/>
              <w:ind w:left="32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87400" cy="663575"/>
                  <wp:effectExtent l="0" t="0" r="0" b="0"/>
                  <wp:docPr id="199" name="image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image73.jpeg"/>
                          <pic:cNvPicPr>
                            <a:picLocks noChangeAspect="1"/>
                          </pic:cNvPicPr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571" cy="663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61" w:type="dxa"/>
          </w:tcPr>
          <w:p>
            <w:pPr>
              <w:pStyle w:val="15"/>
              <w:ind w:left="10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616075" cy="712470"/>
                  <wp:effectExtent l="0" t="0" r="0" b="0"/>
                  <wp:docPr id="201" name="image8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image85.jpeg"/>
                          <pic:cNvPicPr>
                            <a:picLocks noChangeAspect="1"/>
                          </pic:cNvPicPr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587" cy="712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</w:tcPr>
          <w:p>
            <w:pPr>
              <w:pStyle w:val="15"/>
              <w:ind w:left="25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92200" cy="717550"/>
                  <wp:effectExtent l="0" t="0" r="0" b="0"/>
                  <wp:docPr id="203" name="image8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image86.jpeg"/>
                          <pic:cNvPicPr>
                            <a:picLocks noChangeAspect="1"/>
                          </pic:cNvPicPr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640" cy="717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6" w:type="dxa"/>
          </w:tcPr>
          <w:p>
            <w:pPr>
              <w:pStyle w:val="15"/>
              <w:ind w:left="5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80720" cy="718820"/>
                  <wp:effectExtent l="0" t="0" r="0" b="0"/>
                  <wp:docPr id="205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image15.pn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181" cy="719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1" w:hRule="atLeast"/>
        </w:trPr>
        <w:tc>
          <w:tcPr>
            <w:tcW w:w="2084" w:type="dxa"/>
          </w:tcPr>
          <w:p>
            <w:pPr>
              <w:pStyle w:val="15"/>
              <w:spacing w:line="662" w:lineRule="exact"/>
              <w:ind w:left="21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огурец</w:t>
            </w:r>
          </w:p>
        </w:tc>
        <w:tc>
          <w:tcPr>
            <w:tcW w:w="1883" w:type="dxa"/>
          </w:tcPr>
          <w:p>
            <w:pPr>
              <w:pStyle w:val="15"/>
              <w:spacing w:line="662" w:lineRule="exact"/>
              <w:ind w:left="109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собака</w:t>
            </w:r>
          </w:p>
        </w:tc>
        <w:tc>
          <w:tcPr>
            <w:tcW w:w="2761" w:type="dxa"/>
          </w:tcPr>
          <w:p>
            <w:pPr>
              <w:pStyle w:val="15"/>
              <w:spacing w:line="662" w:lineRule="exact"/>
              <w:ind w:left="527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дорога</w:t>
            </w:r>
          </w:p>
        </w:tc>
        <w:tc>
          <w:tcPr>
            <w:tcW w:w="2252" w:type="dxa"/>
          </w:tcPr>
          <w:p>
            <w:pPr>
              <w:pStyle w:val="15"/>
              <w:spacing w:line="662" w:lineRule="exact"/>
              <w:ind w:left="441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ветер</w:t>
            </w:r>
          </w:p>
        </w:tc>
        <w:tc>
          <w:tcPr>
            <w:tcW w:w="2166" w:type="dxa"/>
          </w:tcPr>
          <w:p>
            <w:pPr>
              <w:pStyle w:val="15"/>
              <w:spacing w:line="662" w:lineRule="exact"/>
              <w:ind w:left="201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яблоко</w:t>
            </w:r>
          </w:p>
        </w:tc>
      </w:tr>
    </w:tbl>
    <w:p>
      <w:pPr>
        <w:pStyle w:val="14"/>
        <w:numPr>
          <w:ilvl w:val="0"/>
          <w:numId w:val="17"/>
        </w:numPr>
        <w:tabs>
          <w:tab w:val="left" w:pos="1539"/>
          <w:tab w:val="left" w:pos="1540"/>
        </w:tabs>
        <w:spacing w:before="319" w:after="0" w:line="240" w:lineRule="auto"/>
        <w:ind w:left="833" w:right="575" w:firstLine="0"/>
        <w:jc w:val="left"/>
        <w:rPr>
          <w:sz w:val="28"/>
        </w:rPr>
      </w:pPr>
      <w:r>
        <w:drawing>
          <wp:anchor distT="0" distB="0" distL="0" distR="0" simplePos="0" relativeHeight="251679744" behindDoc="1" locked="0" layoutInCell="1" allowOverlap="1">
            <wp:simplePos x="0" y="0"/>
            <wp:positionH relativeFrom="page">
              <wp:posOffset>4598035</wp:posOffset>
            </wp:positionH>
            <wp:positionV relativeFrom="paragraph">
              <wp:posOffset>849630</wp:posOffset>
            </wp:positionV>
            <wp:extent cx="487045" cy="480060"/>
            <wp:effectExtent l="0" t="0" r="0" b="0"/>
            <wp:wrapNone/>
            <wp:docPr id="207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image87.png"/>
                    <pic:cNvPicPr>
                      <a:picLocks noChangeAspect="1"/>
                    </pic:cNvPicPr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362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0768" behindDoc="1" locked="0" layoutInCell="1" allowOverlap="1">
            <wp:simplePos x="0" y="0"/>
            <wp:positionH relativeFrom="page">
              <wp:posOffset>1715770</wp:posOffset>
            </wp:positionH>
            <wp:positionV relativeFrom="paragraph">
              <wp:posOffset>1729105</wp:posOffset>
            </wp:positionV>
            <wp:extent cx="716280" cy="464820"/>
            <wp:effectExtent l="0" t="0" r="0" b="0"/>
            <wp:wrapNone/>
            <wp:docPr id="209" name="image88.png" descr="þ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image88.png" descr="þÿ"/>
                    <pic:cNvPicPr>
                      <a:picLocks noChangeAspect="1"/>
                    </pic:cNvPicPr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6568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0768" behindDoc="1" locked="0" layoutInCell="1" allowOverlap="1">
            <wp:simplePos x="0" y="0"/>
            <wp:positionH relativeFrom="page">
              <wp:posOffset>4733290</wp:posOffset>
            </wp:positionH>
            <wp:positionV relativeFrom="paragraph">
              <wp:posOffset>1683385</wp:posOffset>
            </wp:positionV>
            <wp:extent cx="624205" cy="544830"/>
            <wp:effectExtent l="0" t="0" r="0" b="0"/>
            <wp:wrapNone/>
            <wp:docPr id="211" name="image89.png" descr="þ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image89.png" descr="þÿ"/>
                    <pic:cNvPicPr>
                      <a:picLocks noChangeAspect="1"/>
                    </pic:cNvPicPr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483" cy="544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1792" behindDoc="1" locked="0" layoutInCell="1" allowOverlap="1">
            <wp:simplePos x="0" y="0"/>
            <wp:positionH relativeFrom="page">
              <wp:posOffset>1916430</wp:posOffset>
            </wp:positionH>
            <wp:positionV relativeFrom="paragraph">
              <wp:posOffset>2549525</wp:posOffset>
            </wp:positionV>
            <wp:extent cx="553720" cy="534670"/>
            <wp:effectExtent l="0" t="0" r="0" b="0"/>
            <wp:wrapNone/>
            <wp:docPr id="213" name="image90.jpeg" descr="https://im0-tub-ru.yandex.net/i?id=049cc9ced512439c3b5f67fb40f226e1&amp;n=13&amp;exp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image90.jpeg" descr="https://im0-tub-ru.yandex.net/i?id=049cc9ced512439c3b5f67fb40f226e1&amp;n=13&amp;exp=1"/>
                    <pic:cNvPicPr>
                      <a:picLocks noChangeAspect="1"/>
                    </pic:cNvPicPr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825" cy="5349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1792" behindDoc="1" locked="0" layoutInCell="1" allowOverlap="1">
            <wp:simplePos x="0" y="0"/>
            <wp:positionH relativeFrom="page">
              <wp:posOffset>4663440</wp:posOffset>
            </wp:positionH>
            <wp:positionV relativeFrom="paragraph">
              <wp:posOffset>2552065</wp:posOffset>
            </wp:positionV>
            <wp:extent cx="753110" cy="534670"/>
            <wp:effectExtent l="0" t="0" r="0" b="0"/>
            <wp:wrapNone/>
            <wp:docPr id="215" name="image91.jpeg" descr="https://avatars.mds.yandex.net/get-pdb/202366/8b67542f-0f59-43b3-b99d-d425566a161f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image91.jpeg" descr="https://avatars.mds.yandex.net/get-pdb/202366/8b67542f-0f59-43b3-b99d-d425566a161f/s1200"/>
                    <pic:cNvPicPr>
                      <a:picLocks noChangeAspect="1"/>
                    </pic:cNvPicPr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324" cy="5349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Прочитай. Выбери вопрос, который ставится от названия предмета к названию</w:t>
      </w:r>
      <w:r>
        <w:rPr>
          <w:spacing w:val="-67"/>
          <w:sz w:val="28"/>
        </w:rPr>
        <w:t xml:space="preserve"> </w:t>
      </w:r>
      <w:r>
        <w:rPr>
          <w:sz w:val="28"/>
        </w:rPr>
        <w:t>признака.</w:t>
      </w:r>
    </w:p>
    <w:p>
      <w:pPr>
        <w:pStyle w:val="12"/>
        <w:spacing w:before="3"/>
      </w:pPr>
    </w:p>
    <w:tbl>
      <w:tblPr>
        <w:tblStyle w:val="11"/>
        <w:tblW w:w="0" w:type="auto"/>
        <w:tblInd w:w="145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611"/>
        <w:gridCol w:w="1652"/>
        <w:gridCol w:w="1879"/>
        <w:gridCol w:w="401"/>
        <w:gridCol w:w="52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5" w:hRule="atLeast"/>
        </w:trPr>
        <w:tc>
          <w:tcPr>
            <w:tcW w:w="2611" w:type="dxa"/>
            <w:vMerge w:val="restart"/>
          </w:tcPr>
          <w:p>
            <w:pPr>
              <w:pStyle w:val="15"/>
              <w:spacing w:before="31"/>
              <w:ind w:left="200"/>
              <w:rPr>
                <w:sz w:val="32"/>
              </w:rPr>
            </w:pPr>
            <w:r>
              <w:rPr>
                <w:spacing w:val="-1"/>
                <w:sz w:val="32"/>
              </w:rPr>
              <w:t>Солнце</w:t>
            </w:r>
            <w:r>
              <w:rPr>
                <w:spacing w:val="34"/>
                <w:sz w:val="32"/>
              </w:rPr>
              <w:t xml:space="preserve"> </w:t>
            </w:r>
            <w:r>
              <w:rPr>
                <w:spacing w:val="29"/>
                <w:position w:val="2"/>
                <w:sz w:val="32"/>
              </w:rPr>
              <w:drawing>
                <wp:inline distT="0" distB="0" distL="0" distR="0">
                  <wp:extent cx="598805" cy="509905"/>
                  <wp:effectExtent l="0" t="0" r="0" b="0"/>
                  <wp:docPr id="217" name="image92.png" descr="þ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image92.png" descr="þÿ"/>
                          <pic:cNvPicPr>
                            <a:picLocks noChangeAspect="1"/>
                          </pic:cNvPicPr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862" cy="51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2" w:type="dxa"/>
            <w:tcBorders>
              <w:bottom w:val="single" w:color="000000" w:sz="4" w:space="0"/>
            </w:tcBorders>
          </w:tcPr>
          <w:p>
            <w:pPr>
              <w:pStyle w:val="15"/>
              <w:spacing w:before="2"/>
              <w:ind w:left="110"/>
              <w:rPr>
                <w:sz w:val="32"/>
              </w:rPr>
            </w:pPr>
            <w:r>
              <w:rPr>
                <w:sz w:val="32"/>
              </w:rPr>
              <w:t>(какое?)</w:t>
            </w:r>
          </w:p>
        </w:tc>
        <w:tc>
          <w:tcPr>
            <w:tcW w:w="1879" w:type="dxa"/>
            <w:vMerge w:val="restart"/>
          </w:tcPr>
          <w:p>
            <w:pPr>
              <w:pStyle w:val="15"/>
              <w:spacing w:before="6"/>
              <w:ind w:left="0"/>
              <w:rPr>
                <w:sz w:val="48"/>
              </w:rPr>
            </w:pPr>
          </w:p>
          <w:p>
            <w:pPr>
              <w:pStyle w:val="15"/>
              <w:ind w:left="350"/>
              <w:rPr>
                <w:sz w:val="32"/>
              </w:rPr>
            </w:pPr>
            <w:r>
              <w:rPr>
                <w:sz w:val="32"/>
              </w:rPr>
              <w:t>яркое</w:t>
            </w:r>
          </w:p>
        </w:tc>
        <w:tc>
          <w:tcPr>
            <w:tcW w:w="401" w:type="dxa"/>
            <w:vMerge w:val="restart"/>
          </w:tcPr>
          <w:p>
            <w:pPr>
              <w:pStyle w:val="15"/>
              <w:spacing w:before="6"/>
              <w:ind w:left="0"/>
              <w:rPr>
                <w:sz w:val="48"/>
              </w:rPr>
            </w:pPr>
          </w:p>
          <w:p>
            <w:pPr>
              <w:pStyle w:val="15"/>
              <w:ind w:left="30"/>
              <w:jc w:val="center"/>
              <w:rPr>
                <w:sz w:val="32"/>
              </w:rPr>
            </w:pPr>
            <w:r>
              <w:rPr>
                <w:w w:val="100"/>
                <w:sz w:val="32"/>
              </w:rPr>
              <w:t>.</w:t>
            </w:r>
          </w:p>
        </w:tc>
        <w:tc>
          <w:tcPr>
            <w:tcW w:w="526" w:type="dxa"/>
            <w:vMerge w:val="restart"/>
          </w:tcPr>
          <w:p>
            <w:pPr>
              <w:pStyle w:val="15"/>
              <w:ind w:left="0"/>
              <w:rPr>
                <w:sz w:val="30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8" w:hRule="atLeast"/>
        </w:trPr>
        <w:tc>
          <w:tcPr>
            <w:tcW w:w="261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52" w:type="dxa"/>
            <w:tcBorders>
              <w:top w:val="single" w:color="000000" w:sz="4" w:space="0"/>
            </w:tcBorders>
          </w:tcPr>
          <w:p>
            <w:pPr>
              <w:pStyle w:val="15"/>
              <w:spacing w:line="367" w:lineRule="exact"/>
              <w:ind w:left="110"/>
              <w:rPr>
                <w:sz w:val="32"/>
              </w:rPr>
            </w:pPr>
            <w:r>
              <w:rPr>
                <w:sz w:val="32"/>
              </w:rPr>
              <w:t>(какие?)</w:t>
            </w:r>
          </w:p>
        </w:tc>
        <w:tc>
          <w:tcPr>
            <w:tcW w:w="1879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2611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7"/>
              <w:ind w:left="0"/>
              <w:rPr>
                <w:sz w:val="31"/>
              </w:rPr>
            </w:pPr>
          </w:p>
          <w:p>
            <w:pPr>
              <w:pStyle w:val="15"/>
              <w:ind w:left="200"/>
              <w:rPr>
                <w:sz w:val="32"/>
              </w:rPr>
            </w:pPr>
            <w:r>
              <w:rPr>
                <w:sz w:val="32"/>
              </w:rPr>
              <w:t>Дети</w:t>
            </w:r>
          </w:p>
        </w:tc>
        <w:tc>
          <w:tcPr>
            <w:tcW w:w="1652" w:type="dxa"/>
            <w:tcBorders>
              <w:bottom w:val="single" w:color="000000" w:sz="4" w:space="0"/>
            </w:tcBorders>
          </w:tcPr>
          <w:p>
            <w:pPr>
              <w:pStyle w:val="15"/>
              <w:spacing w:before="220"/>
              <w:ind w:left="110"/>
              <w:rPr>
                <w:sz w:val="32"/>
              </w:rPr>
            </w:pPr>
            <w:r>
              <w:rPr>
                <w:sz w:val="32"/>
              </w:rPr>
              <w:t>(какой?)</w:t>
            </w:r>
          </w:p>
        </w:tc>
        <w:tc>
          <w:tcPr>
            <w:tcW w:w="1879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7"/>
              <w:ind w:left="0"/>
              <w:rPr>
                <w:sz w:val="31"/>
              </w:rPr>
            </w:pPr>
          </w:p>
          <w:p>
            <w:pPr>
              <w:pStyle w:val="15"/>
              <w:ind w:left="350"/>
              <w:rPr>
                <w:sz w:val="32"/>
              </w:rPr>
            </w:pPr>
            <w:r>
              <w:rPr>
                <w:sz w:val="32"/>
              </w:rPr>
              <w:t>весёлые</w:t>
            </w:r>
          </w:p>
        </w:tc>
        <w:tc>
          <w:tcPr>
            <w:tcW w:w="401" w:type="dxa"/>
            <w:vMerge w:val="restart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526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7"/>
              <w:ind w:left="0"/>
              <w:rPr>
                <w:sz w:val="31"/>
              </w:rPr>
            </w:pPr>
          </w:p>
          <w:p>
            <w:pPr>
              <w:pStyle w:val="15"/>
              <w:ind w:left="144"/>
              <w:rPr>
                <w:sz w:val="32"/>
              </w:rPr>
            </w:pPr>
            <w:r>
              <w:rPr>
                <w:w w:val="100"/>
                <w:sz w:val="32"/>
              </w:rPr>
              <w:t>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9" w:hRule="atLeast"/>
        </w:trPr>
        <w:tc>
          <w:tcPr>
            <w:tcW w:w="261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52" w:type="dxa"/>
            <w:tcBorders>
              <w:top w:val="single" w:color="000000" w:sz="4" w:space="0"/>
            </w:tcBorders>
          </w:tcPr>
          <w:p>
            <w:pPr>
              <w:pStyle w:val="15"/>
              <w:spacing w:line="367" w:lineRule="exact"/>
              <w:ind w:left="110"/>
              <w:rPr>
                <w:sz w:val="32"/>
              </w:rPr>
            </w:pPr>
            <w:r>
              <w:rPr>
                <w:sz w:val="32"/>
              </w:rPr>
              <w:t>(какие?)</w:t>
            </w:r>
          </w:p>
        </w:tc>
        <w:tc>
          <w:tcPr>
            <w:tcW w:w="1879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9" w:hRule="atLeast"/>
        </w:trPr>
        <w:tc>
          <w:tcPr>
            <w:tcW w:w="2611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1"/>
              <w:ind w:left="0"/>
              <w:rPr>
                <w:sz w:val="31"/>
              </w:rPr>
            </w:pPr>
          </w:p>
          <w:p>
            <w:pPr>
              <w:pStyle w:val="15"/>
              <w:spacing w:before="1"/>
              <w:ind w:left="200"/>
              <w:rPr>
                <w:sz w:val="32"/>
              </w:rPr>
            </w:pPr>
            <w:r>
              <w:rPr>
                <w:sz w:val="32"/>
              </w:rPr>
              <w:t>Малина</w:t>
            </w:r>
          </w:p>
        </w:tc>
        <w:tc>
          <w:tcPr>
            <w:tcW w:w="1652" w:type="dxa"/>
            <w:tcBorders>
              <w:bottom w:val="single" w:color="000000" w:sz="4" w:space="0"/>
            </w:tcBorders>
          </w:tcPr>
          <w:p>
            <w:pPr>
              <w:pStyle w:val="15"/>
              <w:spacing w:before="220"/>
              <w:ind w:left="110"/>
              <w:rPr>
                <w:sz w:val="32"/>
              </w:rPr>
            </w:pPr>
            <w:r>
              <w:rPr>
                <w:sz w:val="32"/>
              </w:rPr>
              <w:t>(какая?)</w:t>
            </w:r>
          </w:p>
        </w:tc>
        <w:tc>
          <w:tcPr>
            <w:tcW w:w="1879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1"/>
              <w:ind w:left="0"/>
              <w:rPr>
                <w:sz w:val="31"/>
              </w:rPr>
            </w:pPr>
          </w:p>
          <w:p>
            <w:pPr>
              <w:pStyle w:val="15"/>
              <w:spacing w:before="1"/>
              <w:ind w:left="350"/>
              <w:rPr>
                <w:sz w:val="32"/>
              </w:rPr>
            </w:pPr>
            <w:r>
              <w:rPr>
                <w:sz w:val="32"/>
              </w:rPr>
              <w:t>спелая</w:t>
            </w:r>
          </w:p>
        </w:tc>
        <w:tc>
          <w:tcPr>
            <w:tcW w:w="401" w:type="dxa"/>
            <w:vMerge w:val="restart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526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1"/>
              <w:ind w:left="0"/>
              <w:rPr>
                <w:sz w:val="31"/>
              </w:rPr>
            </w:pPr>
          </w:p>
          <w:p>
            <w:pPr>
              <w:pStyle w:val="15"/>
              <w:spacing w:before="1"/>
              <w:ind w:left="45"/>
              <w:jc w:val="center"/>
              <w:rPr>
                <w:sz w:val="32"/>
              </w:rPr>
            </w:pPr>
            <w:r>
              <w:rPr>
                <w:w w:val="100"/>
                <w:sz w:val="32"/>
              </w:rPr>
              <w:t>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1" w:hRule="atLeast"/>
        </w:trPr>
        <w:tc>
          <w:tcPr>
            <w:tcW w:w="261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52" w:type="dxa"/>
            <w:tcBorders>
              <w:top w:val="single" w:color="000000" w:sz="4" w:space="0"/>
            </w:tcBorders>
          </w:tcPr>
          <w:p>
            <w:pPr>
              <w:pStyle w:val="15"/>
              <w:spacing w:line="367" w:lineRule="exact"/>
              <w:ind w:left="110"/>
              <w:rPr>
                <w:sz w:val="32"/>
              </w:rPr>
            </w:pPr>
            <w:r>
              <w:rPr>
                <w:sz w:val="32"/>
              </w:rPr>
              <w:t>(какое?)</w:t>
            </w:r>
          </w:p>
        </w:tc>
        <w:tc>
          <w:tcPr>
            <w:tcW w:w="1879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6" w:hRule="atLeast"/>
        </w:trPr>
        <w:tc>
          <w:tcPr>
            <w:tcW w:w="2611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4"/>
              <w:ind w:left="0"/>
              <w:rPr>
                <w:sz w:val="31"/>
              </w:rPr>
            </w:pPr>
          </w:p>
          <w:p>
            <w:pPr>
              <w:pStyle w:val="15"/>
              <w:spacing w:before="1" w:line="348" w:lineRule="exact"/>
              <w:ind w:left="200"/>
              <w:rPr>
                <w:sz w:val="32"/>
              </w:rPr>
            </w:pPr>
            <w:r>
              <w:rPr>
                <w:sz w:val="32"/>
              </w:rPr>
              <w:t>Пирог</w:t>
            </w:r>
          </w:p>
        </w:tc>
        <w:tc>
          <w:tcPr>
            <w:tcW w:w="1652" w:type="dxa"/>
            <w:tcBorders>
              <w:bottom w:val="single" w:color="000000" w:sz="4" w:space="0"/>
            </w:tcBorders>
          </w:tcPr>
          <w:p>
            <w:pPr>
              <w:pStyle w:val="15"/>
              <w:spacing w:before="222"/>
              <w:ind w:left="110"/>
              <w:rPr>
                <w:sz w:val="32"/>
              </w:rPr>
            </w:pPr>
            <w:r>
              <w:rPr>
                <w:sz w:val="32"/>
              </w:rPr>
              <w:t>(какие?)</w:t>
            </w:r>
          </w:p>
        </w:tc>
        <w:tc>
          <w:tcPr>
            <w:tcW w:w="1879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4"/>
              <w:ind w:left="0"/>
              <w:rPr>
                <w:sz w:val="31"/>
              </w:rPr>
            </w:pPr>
          </w:p>
          <w:p>
            <w:pPr>
              <w:pStyle w:val="15"/>
              <w:spacing w:before="1" w:line="348" w:lineRule="exact"/>
              <w:ind w:left="350"/>
              <w:rPr>
                <w:sz w:val="32"/>
              </w:rPr>
            </w:pPr>
            <w:r>
              <w:rPr>
                <w:sz w:val="32"/>
              </w:rPr>
              <w:t>яблочный</w:t>
            </w:r>
          </w:p>
        </w:tc>
        <w:tc>
          <w:tcPr>
            <w:tcW w:w="401" w:type="dxa"/>
            <w:vMerge w:val="restart"/>
          </w:tcPr>
          <w:p>
            <w:pPr>
              <w:pStyle w:val="15"/>
              <w:ind w:left="0"/>
              <w:rPr>
                <w:sz w:val="30"/>
              </w:rPr>
            </w:pPr>
          </w:p>
        </w:tc>
        <w:tc>
          <w:tcPr>
            <w:tcW w:w="526" w:type="dxa"/>
            <w:vMerge w:val="restart"/>
          </w:tcPr>
          <w:p>
            <w:pPr>
              <w:pStyle w:val="15"/>
              <w:ind w:left="0"/>
              <w:rPr>
                <w:sz w:val="36"/>
              </w:rPr>
            </w:pPr>
          </w:p>
          <w:p>
            <w:pPr>
              <w:pStyle w:val="15"/>
              <w:spacing w:before="4"/>
              <w:ind w:left="0"/>
              <w:rPr>
                <w:sz w:val="31"/>
              </w:rPr>
            </w:pPr>
          </w:p>
          <w:p>
            <w:pPr>
              <w:pStyle w:val="15"/>
              <w:spacing w:before="1" w:line="348" w:lineRule="exact"/>
              <w:ind w:left="0" w:right="10"/>
              <w:jc w:val="center"/>
              <w:rPr>
                <w:sz w:val="32"/>
              </w:rPr>
            </w:pPr>
            <w:r>
              <w:rPr>
                <w:w w:val="100"/>
                <w:sz w:val="32"/>
              </w:rPr>
              <w:t>.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6" w:hRule="atLeast"/>
        </w:trPr>
        <w:tc>
          <w:tcPr>
            <w:tcW w:w="261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52" w:type="dxa"/>
            <w:tcBorders>
              <w:top w:val="single" w:color="000000" w:sz="4" w:space="0"/>
            </w:tcBorders>
          </w:tcPr>
          <w:p>
            <w:pPr>
              <w:pStyle w:val="15"/>
              <w:spacing w:line="367" w:lineRule="exact"/>
              <w:ind w:left="110"/>
              <w:rPr>
                <w:sz w:val="32"/>
              </w:rPr>
            </w:pPr>
            <w:r>
              <w:rPr>
                <w:sz w:val="32"/>
              </w:rPr>
              <w:t>(какой?)</w:t>
            </w:r>
          </w:p>
        </w:tc>
        <w:tc>
          <w:tcPr>
            <w:tcW w:w="1879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401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526" w:type="dxa"/>
            <w:vMerge w:val="continue"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4"/>
        <w:numPr>
          <w:ilvl w:val="0"/>
          <w:numId w:val="17"/>
        </w:numPr>
        <w:tabs>
          <w:tab w:val="left" w:pos="1540"/>
        </w:tabs>
        <w:spacing w:before="179" w:after="0" w:line="240" w:lineRule="auto"/>
        <w:ind w:left="1539" w:right="0" w:hanging="347"/>
        <w:jc w:val="left"/>
        <w:rPr>
          <w:sz w:val="28"/>
        </w:rPr>
      </w:pPr>
      <w:r>
        <w:drawing>
          <wp:anchor distT="0" distB="0" distL="0" distR="0" simplePos="0" relativeHeight="251682816" behindDoc="1" locked="0" layoutInCell="1" allowOverlap="1">
            <wp:simplePos x="0" y="0"/>
            <wp:positionH relativeFrom="page">
              <wp:posOffset>1809750</wp:posOffset>
            </wp:positionH>
            <wp:positionV relativeFrom="paragraph">
              <wp:posOffset>-1009015</wp:posOffset>
            </wp:positionV>
            <wp:extent cx="587375" cy="441960"/>
            <wp:effectExtent l="0" t="0" r="0" b="0"/>
            <wp:wrapNone/>
            <wp:docPr id="219" name="image93.png" descr="þ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image93.png" descr="þÿ"/>
                    <pic:cNvPicPr>
                      <a:picLocks noChangeAspect="1"/>
                    </pic:cNvPicPr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601" cy="441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2816" behindDoc="1" locked="0" layoutInCell="1" allowOverlap="1">
            <wp:simplePos x="0" y="0"/>
            <wp:positionH relativeFrom="page">
              <wp:posOffset>4895215</wp:posOffset>
            </wp:positionH>
            <wp:positionV relativeFrom="paragraph">
              <wp:posOffset>-1024255</wp:posOffset>
            </wp:positionV>
            <wp:extent cx="509270" cy="539750"/>
            <wp:effectExtent l="0" t="0" r="0" b="0"/>
            <wp:wrapNone/>
            <wp:docPr id="22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image15.pn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994" cy="539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Подбери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названиям</w:t>
      </w:r>
      <w:r>
        <w:rPr>
          <w:spacing w:val="-3"/>
          <w:sz w:val="28"/>
        </w:rPr>
        <w:t xml:space="preserve"> </w:t>
      </w:r>
      <w:r>
        <w:rPr>
          <w:sz w:val="28"/>
        </w:rPr>
        <w:t>предметов</w:t>
      </w:r>
      <w:r>
        <w:rPr>
          <w:spacing w:val="-6"/>
          <w:sz w:val="28"/>
        </w:rPr>
        <w:t xml:space="preserve"> </w:t>
      </w:r>
      <w:r>
        <w:rPr>
          <w:sz w:val="28"/>
        </w:rPr>
        <w:t>слова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признаков.</w:t>
      </w:r>
    </w:p>
    <w:p>
      <w:pPr>
        <w:spacing w:after="0" w:line="240" w:lineRule="auto"/>
        <w:jc w:val="left"/>
        <w:rPr>
          <w:sz w:val="28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tabs>
          <w:tab w:val="left" w:pos="2273"/>
          <w:tab w:val="left" w:pos="4091"/>
          <w:tab w:val="left" w:pos="6264"/>
          <w:tab w:val="left" w:pos="10762"/>
        </w:tabs>
        <w:spacing w:before="78"/>
        <w:ind w:left="833" w:right="0" w:firstLine="0"/>
        <w:jc w:val="left"/>
        <w:rPr>
          <w:sz w:val="36"/>
        </w:rPr>
      </w:pPr>
      <w:r>
        <w:rPr>
          <w:sz w:val="36"/>
        </w:rPr>
        <w:t>Ветер</w:t>
      </w:r>
      <w:r>
        <w:rPr>
          <w:sz w:val="36"/>
        </w:rPr>
        <w:tab/>
      </w:r>
      <w:r>
        <w:rPr>
          <w:sz w:val="36"/>
        </w:rPr>
        <w:t>(какой?)</w:t>
      </w:r>
      <w:r>
        <w:rPr>
          <w:sz w:val="36"/>
        </w:rPr>
        <w:tab/>
      </w:r>
      <w:r>
        <w:rPr>
          <w:sz w:val="36"/>
        </w:rPr>
        <w:t>морозный,</w:t>
      </w:r>
      <w:r>
        <w:rPr>
          <w:sz w:val="36"/>
        </w:rPr>
        <w:tab/>
      </w:r>
      <w:r>
        <w:rPr>
          <w:sz w:val="36"/>
        </w:rPr>
        <w:t>__</w:t>
      </w:r>
      <w:r>
        <w:rPr>
          <w:sz w:val="36"/>
          <w:u w:val="single"/>
        </w:rPr>
        <w:tab/>
      </w:r>
      <w:r>
        <w:rPr>
          <w:sz w:val="36"/>
        </w:rPr>
        <w:t>_,</w:t>
      </w:r>
    </w:p>
    <w:p>
      <w:pPr>
        <w:tabs>
          <w:tab w:val="left" w:pos="5331"/>
          <w:tab w:val="left" w:pos="10183"/>
        </w:tabs>
        <w:spacing w:before="0" w:line="414" w:lineRule="exact"/>
        <w:ind w:left="833" w:right="0" w:firstLine="0"/>
        <w:jc w:val="left"/>
        <w:rPr>
          <w:sz w:val="36"/>
        </w:rPr>
      </w:pPr>
      <w:r>
        <w:rPr>
          <w:sz w:val="36"/>
        </w:rPr>
        <w:t>_</w:t>
      </w:r>
      <w:r>
        <w:rPr>
          <w:sz w:val="36"/>
          <w:u w:val="single"/>
        </w:rPr>
        <w:tab/>
      </w:r>
      <w:r>
        <w:rPr>
          <w:sz w:val="36"/>
        </w:rPr>
        <w:t>_,</w:t>
      </w:r>
      <w:r>
        <w:rPr>
          <w:spacing w:val="-7"/>
          <w:sz w:val="36"/>
        </w:rPr>
        <w:t xml:space="preserve"> </w:t>
      </w:r>
      <w:r>
        <w:rPr>
          <w:sz w:val="36"/>
        </w:rPr>
        <w:t>_</w:t>
      </w:r>
      <w:r>
        <w:rPr>
          <w:sz w:val="36"/>
          <w:u w:val="single"/>
        </w:rPr>
        <w:tab/>
      </w:r>
      <w:r>
        <w:rPr>
          <w:sz w:val="36"/>
        </w:rPr>
        <w:t>_.</w:t>
      </w:r>
    </w:p>
    <w:p>
      <w:pPr>
        <w:pStyle w:val="12"/>
        <w:spacing w:before="9"/>
        <w:rPr>
          <w:sz w:val="35"/>
        </w:rPr>
      </w:pPr>
    </w:p>
    <w:p>
      <w:pPr>
        <w:tabs>
          <w:tab w:val="left" w:pos="2022"/>
          <w:tab w:val="left" w:pos="2804"/>
          <w:tab w:val="left" w:pos="4401"/>
          <w:tab w:val="left" w:pos="6291"/>
          <w:tab w:val="left" w:pos="7317"/>
          <w:tab w:val="left" w:pos="9624"/>
        </w:tabs>
        <w:spacing w:before="0" w:line="242" w:lineRule="auto"/>
        <w:ind w:left="833" w:right="571" w:firstLine="0"/>
        <w:jc w:val="left"/>
        <w:rPr>
          <w:sz w:val="36"/>
        </w:rPr>
      </w:pPr>
      <w:r>
        <w:rPr>
          <w:i/>
          <w:sz w:val="36"/>
        </w:rPr>
        <w:t>Слова</w:t>
      </w:r>
      <w:r>
        <w:rPr>
          <w:i/>
          <w:sz w:val="36"/>
        </w:rPr>
        <w:tab/>
      </w:r>
      <w:r>
        <w:rPr>
          <w:i/>
          <w:sz w:val="36"/>
        </w:rPr>
        <w:t>для</w:t>
      </w:r>
      <w:r>
        <w:rPr>
          <w:i/>
          <w:sz w:val="36"/>
        </w:rPr>
        <w:tab/>
      </w:r>
      <w:r>
        <w:rPr>
          <w:i/>
          <w:sz w:val="36"/>
        </w:rPr>
        <w:t>справок:</w:t>
      </w:r>
      <w:r>
        <w:rPr>
          <w:i/>
          <w:sz w:val="36"/>
        </w:rPr>
        <w:tab/>
      </w:r>
      <w:r>
        <w:rPr>
          <w:sz w:val="36"/>
        </w:rPr>
        <w:t>холодный,</w:t>
      </w:r>
      <w:r>
        <w:rPr>
          <w:sz w:val="36"/>
        </w:rPr>
        <w:tab/>
      </w:r>
      <w:r>
        <w:rPr>
          <w:sz w:val="36"/>
        </w:rPr>
        <w:t>алая,</w:t>
      </w:r>
      <w:r>
        <w:rPr>
          <w:sz w:val="36"/>
        </w:rPr>
        <w:tab/>
      </w:r>
      <w:r>
        <w:rPr>
          <w:sz w:val="36"/>
        </w:rPr>
        <w:t>праздничная,</w:t>
      </w:r>
      <w:r>
        <w:rPr>
          <w:sz w:val="36"/>
        </w:rPr>
        <w:tab/>
      </w:r>
      <w:r>
        <w:rPr>
          <w:spacing w:val="-1"/>
          <w:sz w:val="36"/>
        </w:rPr>
        <w:t>сильный,</w:t>
      </w:r>
      <w:r>
        <w:rPr>
          <w:spacing w:val="-87"/>
          <w:sz w:val="36"/>
        </w:rPr>
        <w:t xml:space="preserve"> </w:t>
      </w:r>
      <w:r>
        <w:rPr>
          <w:sz w:val="36"/>
        </w:rPr>
        <w:t>осенний, колючая.</w:t>
      </w:r>
    </w:p>
    <w:p>
      <w:pPr>
        <w:pStyle w:val="12"/>
        <w:spacing w:before="7"/>
        <w:rPr>
          <w:sz w:val="31"/>
        </w:rPr>
      </w:pPr>
    </w:p>
    <w:p>
      <w:pPr>
        <w:pStyle w:val="4"/>
        <w:ind w:left="1105" w:right="849"/>
      </w:pPr>
      <w:r>
        <w:t>Контрольная</w:t>
      </w:r>
      <w:r>
        <w:rPr>
          <w:spacing w:val="-7"/>
        </w:rPr>
        <w:t xml:space="preserve"> </w:t>
      </w:r>
      <w:r>
        <w:t>работа №</w:t>
      </w:r>
      <w:r>
        <w:rPr>
          <w:spacing w:val="-7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«Слово».</w:t>
      </w:r>
    </w:p>
    <w:p>
      <w:pPr>
        <w:pStyle w:val="5"/>
        <w:spacing w:before="1"/>
        <w:ind w:right="842"/>
      </w:pPr>
      <w:r>
        <w:t>(вариант</w:t>
      </w:r>
      <w:r>
        <w:rPr>
          <w:spacing w:val="-6"/>
        </w:rPr>
        <w:t xml:space="preserve"> </w:t>
      </w:r>
      <w:r>
        <w:t>1,</w:t>
      </w:r>
      <w:r>
        <w:rPr>
          <w:spacing w:val="-3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1"/>
        <w:rPr>
          <w:b/>
          <w:i/>
          <w:sz w:val="31"/>
        </w:rPr>
      </w:pPr>
    </w:p>
    <w:p>
      <w:pPr>
        <w:pStyle w:val="6"/>
        <w:ind w:left="5328" w:right="5051"/>
        <w:jc w:val="center"/>
      </w:pPr>
      <w:r>
        <w:t>Диктант.</w:t>
      </w:r>
      <w:r>
        <w:rPr>
          <w:spacing w:val="-77"/>
        </w:rPr>
        <w:t xml:space="preserve"> </w:t>
      </w:r>
      <w:r>
        <w:t>Весна.</w:t>
      </w:r>
    </w:p>
    <w:p>
      <w:pPr>
        <w:spacing w:before="3" w:line="240" w:lineRule="auto"/>
        <w:ind w:left="833" w:right="847" w:firstLine="566"/>
        <w:jc w:val="both"/>
        <w:rPr>
          <w:sz w:val="32"/>
        </w:rPr>
      </w:pPr>
      <w:r>
        <w:rPr>
          <w:sz w:val="32"/>
        </w:rPr>
        <w:t>Наступила теплая весна. Светит яркое солнышко. Лужи высохли.</w:t>
      </w:r>
      <w:r>
        <w:rPr>
          <w:spacing w:val="1"/>
          <w:sz w:val="32"/>
        </w:rPr>
        <w:t xml:space="preserve"> </w:t>
      </w:r>
      <w:r>
        <w:rPr>
          <w:sz w:val="32"/>
        </w:rPr>
        <w:t>Юра и Женя Чулковы сажают яблони в саду.</w:t>
      </w:r>
      <w:r>
        <w:rPr>
          <w:spacing w:val="80"/>
          <w:sz w:val="32"/>
        </w:rPr>
        <w:t xml:space="preserve"> </w:t>
      </w:r>
      <w:r>
        <w:rPr>
          <w:sz w:val="32"/>
        </w:rPr>
        <w:t>У дома спит пушистый</w:t>
      </w:r>
      <w:r>
        <w:rPr>
          <w:spacing w:val="1"/>
          <w:sz w:val="32"/>
        </w:rPr>
        <w:t xml:space="preserve"> </w:t>
      </w:r>
      <w:r>
        <w:rPr>
          <w:sz w:val="32"/>
        </w:rPr>
        <w:t>кот</w:t>
      </w:r>
      <w:r>
        <w:rPr>
          <w:spacing w:val="-5"/>
          <w:sz w:val="32"/>
        </w:rPr>
        <w:t xml:space="preserve"> </w:t>
      </w:r>
      <w:r>
        <w:rPr>
          <w:sz w:val="32"/>
        </w:rPr>
        <w:t>Васька.</w:t>
      </w:r>
      <w:r>
        <w:rPr>
          <w:spacing w:val="4"/>
          <w:sz w:val="32"/>
        </w:rPr>
        <w:t xml:space="preserve"> </w:t>
      </w:r>
      <w:r>
        <w:rPr>
          <w:sz w:val="32"/>
        </w:rPr>
        <w:t>(23</w:t>
      </w:r>
      <w:r>
        <w:rPr>
          <w:spacing w:val="-1"/>
          <w:sz w:val="32"/>
        </w:rPr>
        <w:t xml:space="preserve"> </w:t>
      </w:r>
      <w:r>
        <w:rPr>
          <w:sz w:val="32"/>
        </w:rPr>
        <w:t>слова)</w:t>
      </w:r>
    </w:p>
    <w:p>
      <w:pPr>
        <w:pStyle w:val="12"/>
        <w:spacing w:before="3"/>
        <w:rPr>
          <w:sz w:val="31"/>
        </w:rPr>
      </w:pPr>
    </w:p>
    <w:p>
      <w:pPr>
        <w:pStyle w:val="7"/>
        <w:spacing w:before="1"/>
      </w:pPr>
      <w:r>
        <w:t>Грамматическое</w:t>
      </w:r>
      <w:r>
        <w:rPr>
          <w:spacing w:val="-5"/>
        </w:rPr>
        <w:t xml:space="preserve"> </w:t>
      </w:r>
      <w:r>
        <w:t>задание:</w:t>
      </w:r>
    </w:p>
    <w:p>
      <w:pPr>
        <w:pStyle w:val="14"/>
        <w:numPr>
          <w:ilvl w:val="0"/>
          <w:numId w:val="18"/>
        </w:numPr>
        <w:tabs>
          <w:tab w:val="left" w:pos="1553"/>
          <w:tab w:val="left" w:pos="1554"/>
        </w:tabs>
        <w:spacing w:before="3" w:after="0" w:line="240" w:lineRule="auto"/>
        <w:ind w:left="1553" w:right="1920" w:hanging="361"/>
        <w:jc w:val="left"/>
        <w:rPr>
          <w:sz w:val="30"/>
        </w:rPr>
      </w:pPr>
      <w:r>
        <w:rPr>
          <w:sz w:val="30"/>
        </w:rPr>
        <w:t>В первом предложении подчеркнуть слова-предметы, действия</w:t>
      </w:r>
      <w:r>
        <w:rPr>
          <w:spacing w:val="-72"/>
          <w:sz w:val="30"/>
        </w:rPr>
        <w:t xml:space="preserve"> </w:t>
      </w:r>
      <w:r>
        <w:rPr>
          <w:sz w:val="30"/>
        </w:rPr>
        <w:t>предметов,</w:t>
      </w:r>
      <w:r>
        <w:rPr>
          <w:spacing w:val="-4"/>
          <w:sz w:val="30"/>
        </w:rPr>
        <w:t xml:space="preserve"> </w:t>
      </w:r>
      <w:r>
        <w:rPr>
          <w:sz w:val="30"/>
        </w:rPr>
        <w:t>признаки</w:t>
      </w:r>
      <w:r>
        <w:rPr>
          <w:spacing w:val="-2"/>
          <w:sz w:val="30"/>
        </w:rPr>
        <w:t xml:space="preserve"> </w:t>
      </w:r>
      <w:r>
        <w:rPr>
          <w:sz w:val="30"/>
        </w:rPr>
        <w:t>предметов.</w:t>
      </w:r>
    </w:p>
    <w:p>
      <w:pPr>
        <w:pStyle w:val="14"/>
        <w:numPr>
          <w:ilvl w:val="0"/>
          <w:numId w:val="18"/>
        </w:numPr>
        <w:tabs>
          <w:tab w:val="left" w:pos="1553"/>
          <w:tab w:val="left" w:pos="1554"/>
        </w:tabs>
        <w:spacing w:before="9" w:after="0" w:line="235" w:lineRule="auto"/>
        <w:ind w:left="1553" w:right="836" w:hanging="361"/>
        <w:jc w:val="left"/>
        <w:rPr>
          <w:sz w:val="30"/>
        </w:rPr>
      </w:pPr>
      <w:r>
        <w:rPr>
          <w:sz w:val="30"/>
        </w:rPr>
        <w:t>Найти и подчеркнуть в тексте большую букву в именах людей, кличках</w:t>
      </w:r>
      <w:r>
        <w:rPr>
          <w:spacing w:val="-72"/>
          <w:sz w:val="30"/>
        </w:rPr>
        <w:t xml:space="preserve"> </w:t>
      </w:r>
      <w:r>
        <w:rPr>
          <w:sz w:val="30"/>
        </w:rPr>
        <w:t>животных.</w:t>
      </w:r>
    </w:p>
    <w:p>
      <w:pPr>
        <w:pStyle w:val="14"/>
        <w:numPr>
          <w:ilvl w:val="0"/>
          <w:numId w:val="18"/>
        </w:numPr>
        <w:tabs>
          <w:tab w:val="left" w:pos="1553"/>
          <w:tab w:val="left" w:pos="1554"/>
        </w:tabs>
        <w:spacing w:before="6" w:after="0" w:line="365" w:lineRule="exact"/>
        <w:ind w:left="1553" w:right="0" w:hanging="361"/>
        <w:jc w:val="left"/>
        <w:rPr>
          <w:sz w:val="30"/>
        </w:rPr>
      </w:pPr>
      <w:r>
        <w:rPr>
          <w:sz w:val="30"/>
        </w:rPr>
        <w:t>Спасать</w:t>
      </w:r>
      <w:r>
        <w:rPr>
          <w:spacing w:val="-4"/>
          <w:sz w:val="30"/>
        </w:rPr>
        <w:t xml:space="preserve"> </w:t>
      </w:r>
      <w:r>
        <w:rPr>
          <w:sz w:val="30"/>
        </w:rPr>
        <w:t>слова</w:t>
      </w:r>
      <w:r>
        <w:rPr>
          <w:spacing w:val="-4"/>
          <w:sz w:val="30"/>
        </w:rPr>
        <w:t xml:space="preserve"> </w:t>
      </w:r>
      <w:r>
        <w:rPr>
          <w:sz w:val="30"/>
        </w:rPr>
        <w:t>и</w:t>
      </w:r>
      <w:r>
        <w:rPr>
          <w:spacing w:val="-3"/>
          <w:sz w:val="30"/>
        </w:rPr>
        <w:t xml:space="preserve"> </w:t>
      </w:r>
      <w:r>
        <w:rPr>
          <w:sz w:val="30"/>
        </w:rPr>
        <w:t>поставь</w:t>
      </w:r>
      <w:r>
        <w:rPr>
          <w:spacing w:val="-4"/>
          <w:sz w:val="30"/>
        </w:rPr>
        <w:t xml:space="preserve"> </w:t>
      </w:r>
      <w:r>
        <w:rPr>
          <w:sz w:val="30"/>
        </w:rPr>
        <w:t>к</w:t>
      </w:r>
      <w:r>
        <w:rPr>
          <w:spacing w:val="-3"/>
          <w:sz w:val="30"/>
        </w:rPr>
        <w:t xml:space="preserve"> </w:t>
      </w:r>
      <w:r>
        <w:rPr>
          <w:sz w:val="30"/>
        </w:rPr>
        <w:t>ним</w:t>
      </w:r>
      <w:r>
        <w:rPr>
          <w:spacing w:val="-4"/>
          <w:sz w:val="30"/>
        </w:rPr>
        <w:t xml:space="preserve"> </w:t>
      </w:r>
      <w:r>
        <w:rPr>
          <w:sz w:val="30"/>
        </w:rPr>
        <w:t>вопросы</w:t>
      </w:r>
      <w:r>
        <w:rPr>
          <w:spacing w:val="-1"/>
          <w:sz w:val="30"/>
        </w:rPr>
        <w:t xml:space="preserve"> </w:t>
      </w:r>
      <w:r>
        <w:rPr>
          <w:sz w:val="30"/>
        </w:rPr>
        <w:t>«кто?»,</w:t>
      </w:r>
      <w:r>
        <w:rPr>
          <w:spacing w:val="-4"/>
          <w:sz w:val="30"/>
        </w:rPr>
        <w:t xml:space="preserve"> </w:t>
      </w:r>
      <w:r>
        <w:rPr>
          <w:sz w:val="30"/>
        </w:rPr>
        <w:t>«что?»,</w:t>
      </w:r>
      <w:r>
        <w:rPr>
          <w:spacing w:val="-3"/>
          <w:sz w:val="30"/>
        </w:rPr>
        <w:t xml:space="preserve"> </w:t>
      </w:r>
      <w:r>
        <w:rPr>
          <w:sz w:val="30"/>
        </w:rPr>
        <w:t>«что</w:t>
      </w:r>
      <w:r>
        <w:rPr>
          <w:spacing w:val="-2"/>
          <w:sz w:val="30"/>
        </w:rPr>
        <w:t xml:space="preserve"> </w:t>
      </w:r>
      <w:r>
        <w:rPr>
          <w:sz w:val="30"/>
        </w:rPr>
        <w:t>делает?»,</w:t>
      </w:r>
    </w:p>
    <w:p>
      <w:pPr>
        <w:spacing w:before="0" w:line="342" w:lineRule="exact"/>
        <w:ind w:left="1553" w:right="0" w:firstLine="0"/>
        <w:jc w:val="left"/>
        <w:rPr>
          <w:sz w:val="30"/>
        </w:rPr>
      </w:pPr>
      <w:r>
        <w:rPr>
          <w:sz w:val="30"/>
        </w:rPr>
        <w:t>«какое?».</w:t>
      </w:r>
    </w:p>
    <w:p>
      <w:pPr>
        <w:spacing w:before="6"/>
        <w:ind w:left="910" w:right="0" w:firstLine="0"/>
        <w:jc w:val="left"/>
        <w:rPr>
          <w:sz w:val="32"/>
        </w:rPr>
      </w:pPr>
      <w:r>
        <w:rPr>
          <w:sz w:val="32"/>
        </w:rPr>
        <w:t>Солнышко</w:t>
      </w:r>
      <w:r>
        <w:rPr>
          <w:spacing w:val="4"/>
          <w:sz w:val="32"/>
        </w:rPr>
        <w:t xml:space="preserve"> </w:t>
      </w:r>
      <w:r>
        <w:rPr>
          <w:sz w:val="32"/>
        </w:rPr>
        <w:t>-</w:t>
      </w:r>
      <w:r>
        <w:rPr>
          <w:spacing w:val="-5"/>
          <w:sz w:val="32"/>
        </w:rPr>
        <w:t xml:space="preserve"> </w:t>
      </w:r>
      <w:r>
        <w:rPr>
          <w:sz w:val="32"/>
        </w:rPr>
        <w:t>…………;</w:t>
      </w:r>
      <w:r>
        <w:rPr>
          <w:spacing w:val="79"/>
          <w:sz w:val="32"/>
        </w:rPr>
        <w:t xml:space="preserve"> </w:t>
      </w:r>
      <w:r>
        <w:rPr>
          <w:sz w:val="32"/>
        </w:rPr>
        <w:t>светит</w:t>
      </w:r>
      <w:r>
        <w:rPr>
          <w:spacing w:val="-3"/>
          <w:sz w:val="32"/>
        </w:rPr>
        <w:t xml:space="preserve"> </w:t>
      </w:r>
      <w:r>
        <w:rPr>
          <w:sz w:val="32"/>
        </w:rPr>
        <w:t>-</w:t>
      </w:r>
      <w:r>
        <w:rPr>
          <w:spacing w:val="-1"/>
          <w:sz w:val="32"/>
        </w:rPr>
        <w:t xml:space="preserve"> </w:t>
      </w:r>
      <w:r>
        <w:rPr>
          <w:sz w:val="32"/>
        </w:rPr>
        <w:t>………….;</w:t>
      </w:r>
      <w:r>
        <w:rPr>
          <w:spacing w:val="-2"/>
          <w:sz w:val="32"/>
        </w:rPr>
        <w:t xml:space="preserve"> </w:t>
      </w:r>
      <w:r>
        <w:rPr>
          <w:sz w:val="32"/>
        </w:rPr>
        <w:t>яркое</w:t>
      </w:r>
      <w:r>
        <w:rPr>
          <w:spacing w:val="4"/>
          <w:sz w:val="32"/>
        </w:rPr>
        <w:t xml:space="preserve"> </w:t>
      </w:r>
      <w:r>
        <w:rPr>
          <w:sz w:val="32"/>
        </w:rPr>
        <w:t>-</w:t>
      </w:r>
      <w:r>
        <w:rPr>
          <w:spacing w:val="-5"/>
          <w:sz w:val="32"/>
        </w:rPr>
        <w:t xml:space="preserve"> </w:t>
      </w:r>
      <w:r>
        <w:rPr>
          <w:sz w:val="32"/>
        </w:rPr>
        <w:t>…………;</w:t>
      </w:r>
      <w:r>
        <w:rPr>
          <w:spacing w:val="-2"/>
          <w:sz w:val="32"/>
        </w:rPr>
        <w:t xml:space="preserve"> </w:t>
      </w:r>
      <w:r>
        <w:rPr>
          <w:sz w:val="32"/>
        </w:rPr>
        <w:t>кот -</w:t>
      </w:r>
      <w:r>
        <w:rPr>
          <w:spacing w:val="76"/>
          <w:sz w:val="32"/>
        </w:rPr>
        <w:t xml:space="preserve"> </w:t>
      </w:r>
      <w:r>
        <w:rPr>
          <w:sz w:val="32"/>
        </w:rPr>
        <w:t>…….</w:t>
      </w:r>
      <w:r>
        <w:rPr>
          <w:spacing w:val="2"/>
          <w:sz w:val="32"/>
        </w:rPr>
        <w:t xml:space="preserve"> </w:t>
      </w:r>
      <w:r>
        <w:rPr>
          <w:sz w:val="32"/>
        </w:rPr>
        <w:t>.</w:t>
      </w:r>
    </w:p>
    <w:p>
      <w:pPr>
        <w:pStyle w:val="12"/>
        <w:rPr>
          <w:sz w:val="36"/>
        </w:rPr>
      </w:pPr>
    </w:p>
    <w:p>
      <w:pPr>
        <w:pStyle w:val="12"/>
        <w:rPr>
          <w:sz w:val="36"/>
        </w:rPr>
      </w:pPr>
    </w:p>
    <w:p>
      <w:pPr>
        <w:pStyle w:val="12"/>
        <w:spacing w:before="2"/>
        <w:rPr>
          <w:sz w:val="32"/>
        </w:rPr>
      </w:pPr>
    </w:p>
    <w:p>
      <w:pPr>
        <w:pStyle w:val="4"/>
        <w:spacing w:line="366" w:lineRule="exact"/>
        <w:ind w:right="834"/>
      </w:pPr>
      <w:r>
        <w:t>Контрольная</w:t>
      </w:r>
      <w:r>
        <w:rPr>
          <w:spacing w:val="-7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«Слово».</w:t>
      </w:r>
    </w:p>
    <w:p>
      <w:pPr>
        <w:pStyle w:val="5"/>
        <w:spacing w:line="366" w:lineRule="exact"/>
      </w:pPr>
      <w:r>
        <w:t>(вариант</w:t>
      </w:r>
      <w:r>
        <w:rPr>
          <w:spacing w:val="-7"/>
        </w:rPr>
        <w:t xml:space="preserve"> </w:t>
      </w:r>
      <w:r>
        <w:t>1,</w:t>
      </w:r>
      <w:r>
        <w:rPr>
          <w:spacing w:val="-5"/>
        </w:rPr>
        <w:t xml:space="preserve"> </w:t>
      </w:r>
      <w:r>
        <w:t>минимальный</w:t>
      </w:r>
      <w:r>
        <w:rPr>
          <w:spacing w:val="-6"/>
        </w:rPr>
        <w:t xml:space="preserve"> </w:t>
      </w:r>
      <w:r>
        <w:t>уровень)</w:t>
      </w:r>
    </w:p>
    <w:p>
      <w:pPr>
        <w:pStyle w:val="12"/>
        <w:spacing w:before="7"/>
        <w:rPr>
          <w:b/>
          <w:i/>
          <w:sz w:val="24"/>
        </w:rPr>
      </w:pPr>
    </w:p>
    <w:p>
      <w:pPr>
        <w:spacing w:after="0"/>
        <w:rPr>
          <w:sz w:val="24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6"/>
        <w:spacing w:before="88" w:line="366" w:lineRule="exact"/>
        <w:ind w:left="5031" w:right="2352"/>
        <w:jc w:val="center"/>
      </w:pPr>
      <w:r>
        <w:t>Списывание.</w:t>
      </w:r>
    </w:p>
    <w:p>
      <w:pPr>
        <w:spacing w:before="0" w:line="306" w:lineRule="exact"/>
        <w:ind w:left="5031" w:right="2347" w:firstLine="0"/>
        <w:jc w:val="center"/>
        <w:rPr>
          <w:sz w:val="32"/>
        </w:rPr>
      </w:pPr>
      <w:r>
        <w:pict>
          <v:group id="_x0000_s1086" o:spid="_x0000_s1086" o:spt="203" style="position:absolute;left:0pt;margin-left:461.25pt;margin-top:8.75pt;height:40.2pt;width:11.25pt;mso-position-horizontal-relative:page;z-index:-251632640;mso-width-relative:page;mso-height-relative:page;" coordorigin="9226,175" coordsize="225,804">
            <o:lock v:ext="edit"/>
            <v:rect id="_x0000_s1087" o:spid="_x0000_s1087" o:spt="1" style="position:absolute;left:9226;top:175;height:804;width:150;" fillcolor="#FFFFFF" filled="t" stroked="f" coordsize="21600,21600">
              <v:path/>
              <v:fill on="t" focussize="0,0"/>
              <v:stroke on="f"/>
              <v:imagedata o:title=""/>
              <o:lock v:ext="edit"/>
            </v:rect>
            <v:rect id="_x0000_s1088" o:spid="_x0000_s1088" o:spt="1" style="position:absolute;left:9306;top:537;height:15;width:144;" fillcolor="#000000" filled="t" stroked="f" coordsize="21600,21600">
              <v:path/>
              <v:fill on="t" focussize="0,0"/>
              <v:stroke on="f"/>
              <v:imagedata o:title=""/>
              <o:lock v:ext="edit"/>
            </v:rect>
          </v:group>
        </w:pict>
      </w:r>
      <w:r>
        <w:rPr>
          <w:sz w:val="32"/>
        </w:rPr>
        <w:t>Весна.</w:t>
      </w:r>
    </w:p>
    <w:p>
      <w:pPr>
        <w:pStyle w:val="6"/>
        <w:spacing w:line="430" w:lineRule="exact"/>
        <w:ind w:left="1400"/>
        <w:rPr>
          <w:sz w:val="28"/>
        </w:rPr>
      </w:pPr>
      <w:r>
        <w:pict>
          <v:rect id="_x0000_s1089" o:spid="_x0000_s1089" o:spt="1" style="position:absolute;left:0pt;margin-left:49.4pt;margin-top:20.25pt;height:40.2pt;width:23.4pt;mso-position-horizontal-relative:page;z-index:-25163264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rect id="_x0000_s1090" o:spid="_x0000_s1090" o:spt="1" style="position:absolute;left:0pt;margin-left:118.05pt;margin-top:20.25pt;height:40.2pt;width:19.2pt;mso-position-horizontal-relative:page;z-index:-25163161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rect id="_x0000_s1091" o:spid="_x0000_s1091" o:spt="1" style="position:absolute;left:0pt;margin-left:180.3pt;margin-top:20.25pt;height:40.2pt;width:18.35pt;mso-position-horizontal-relative:page;z-index:-25163161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  <v:textbox>
              <w:txbxContent>
                <w:p/>
              </w:txbxContent>
            </v:textbox>
          </v:rect>
        </w:pict>
      </w:r>
      <w:r>
        <w:pict>
          <v:shape id="_x0000_s1092" o:spid="_x0000_s1092" o:spt="202" type="#_x0000_t202" style="position:absolute;left:0pt;margin-left:465.3pt;margin-top:13.8pt;height:15.45pt;width:9.4pt;mso-position-horizontal-relative:page;z-index:-25162956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ы</w:t>
                  </w:r>
                </w:p>
              </w:txbxContent>
            </v:textbox>
          </v:shape>
        </w:pict>
      </w:r>
      <w:r>
        <w:t>Наступила</w:t>
      </w:r>
      <w:r>
        <w:rPr>
          <w:spacing w:val="-1"/>
        </w:rPr>
        <w:t xml:space="preserve"> </w:t>
      </w:r>
      <w:r>
        <w:t>теплая</w:t>
      </w:r>
      <w:r>
        <w:rPr>
          <w:spacing w:val="-5"/>
        </w:rPr>
        <w:t xml:space="preserve"> </w:t>
      </w:r>
      <w:r>
        <w:t>весна.</w:t>
      </w:r>
      <w:r>
        <w:rPr>
          <w:spacing w:val="-5"/>
        </w:rPr>
        <w:t xml:space="preserve"> </w:t>
      </w:r>
      <w:r>
        <w:t>Светит</w:t>
      </w:r>
      <w:r>
        <w:rPr>
          <w:spacing w:val="-6"/>
        </w:rPr>
        <w:t xml:space="preserve"> </w:t>
      </w:r>
      <w:r>
        <w:t>яркое солнышко. Луж</w:t>
      </w:r>
      <w:r>
        <w:rPr>
          <w:spacing w:val="42"/>
        </w:rPr>
        <w:t xml:space="preserve"> </w:t>
      </w:r>
      <w:r>
        <w:rPr>
          <w:position w:val="16"/>
          <w:sz w:val="28"/>
        </w:rPr>
        <w:t>и</w:t>
      </w:r>
    </w:p>
    <w:p>
      <w:pPr>
        <w:pStyle w:val="12"/>
        <w:rPr>
          <w:sz w:val="36"/>
        </w:rPr>
      </w:pPr>
      <w:r>
        <w:br w:type="column"/>
      </w:r>
    </w:p>
    <w:p>
      <w:pPr>
        <w:pStyle w:val="12"/>
        <w:spacing w:before="6"/>
        <w:rPr>
          <w:sz w:val="35"/>
        </w:rPr>
      </w:pPr>
    </w:p>
    <w:p>
      <w:pPr>
        <w:spacing w:before="1"/>
        <w:ind w:left="206" w:right="0" w:firstLine="0"/>
        <w:jc w:val="left"/>
        <w:rPr>
          <w:sz w:val="32"/>
        </w:rPr>
      </w:pPr>
      <w:r>
        <w:rPr>
          <w:sz w:val="32"/>
        </w:rPr>
        <w:t>высохли.</w:t>
      </w:r>
    </w:p>
    <w:p>
      <w:pPr>
        <w:spacing w:after="0"/>
        <w:jc w:val="left"/>
        <w:rPr>
          <w:sz w:val="32"/>
        </w:rPr>
        <w:sectPr>
          <w:type w:val="continuous"/>
          <w:pgSz w:w="11910" w:h="16840"/>
          <w:pgMar w:top="1080" w:right="0" w:bottom="280" w:left="300" w:header="720" w:footer="720" w:gutter="0"/>
          <w:cols w:equalWidth="0" w:num="2">
            <w:col w:w="9194" w:space="40"/>
            <w:col w:w="2376"/>
          </w:cols>
        </w:sectPr>
      </w:pPr>
    </w:p>
    <w:p>
      <w:pPr>
        <w:spacing w:before="51"/>
        <w:ind w:left="833" w:right="0" w:firstLine="0"/>
        <w:jc w:val="left"/>
        <w:rPr>
          <w:sz w:val="32"/>
        </w:rPr>
      </w:pPr>
      <w:r>
        <w:pict>
          <v:shape id="_x0000_s1093" o:spid="_x0000_s1093" o:spt="202" type="#_x0000_t202" style="position:absolute;left:0pt;margin-left:56.65pt;margin-top:19.15pt;height:15.45pt;width:10.4pt;mso-position-horizontal-relative:page;z-index:-25163059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ю</w:t>
                  </w:r>
                </w:p>
              </w:txbxContent>
            </v:textbox>
          </v:shape>
        </w:pict>
      </w:r>
      <w:r>
        <w:rPr>
          <w:spacing w:val="-5"/>
          <w:position w:val="17"/>
          <w:sz w:val="28"/>
          <w:u w:val="single"/>
        </w:rPr>
        <w:t>Ю</w:t>
      </w:r>
      <w:r>
        <w:rPr>
          <w:spacing w:val="-35"/>
          <w:position w:val="17"/>
          <w:sz w:val="28"/>
        </w:rPr>
        <w:t xml:space="preserve"> </w:t>
      </w:r>
      <w:r>
        <w:rPr>
          <w:spacing w:val="-4"/>
          <w:sz w:val="32"/>
        </w:rPr>
        <w:t>ра</w:t>
      </w:r>
      <w:r>
        <w:rPr>
          <w:spacing w:val="12"/>
          <w:sz w:val="32"/>
        </w:rPr>
        <w:t xml:space="preserve"> </w:t>
      </w:r>
      <w:r>
        <w:rPr>
          <w:spacing w:val="-4"/>
          <w:sz w:val="32"/>
        </w:rPr>
        <w:t>и</w:t>
      </w:r>
    </w:p>
    <w:p>
      <w:pPr>
        <w:spacing w:before="51"/>
        <w:ind w:left="442" w:right="0" w:firstLine="0"/>
        <w:jc w:val="left"/>
        <w:rPr>
          <w:sz w:val="32"/>
        </w:rPr>
      </w:pPr>
      <w:r>
        <w:br w:type="column"/>
      </w:r>
      <w:r>
        <w:rPr>
          <w:spacing w:val="-5"/>
          <w:position w:val="17"/>
          <w:sz w:val="28"/>
          <w:u w:val="single"/>
        </w:rPr>
        <w:t>Ж</w:t>
      </w:r>
      <w:r>
        <w:rPr>
          <w:spacing w:val="-30"/>
          <w:position w:val="17"/>
          <w:sz w:val="28"/>
        </w:rPr>
        <w:t xml:space="preserve"> </w:t>
      </w:r>
      <w:r>
        <w:rPr>
          <w:spacing w:val="-5"/>
          <w:sz w:val="32"/>
        </w:rPr>
        <w:t>еня</w:t>
      </w:r>
    </w:p>
    <w:p>
      <w:pPr>
        <w:pStyle w:val="6"/>
        <w:spacing w:before="51"/>
        <w:ind w:left="451"/>
      </w:pPr>
      <w:r>
        <w:br w:type="column"/>
      </w:r>
      <w:r>
        <w:rPr>
          <w:position w:val="17"/>
          <w:sz w:val="28"/>
          <w:u w:val="single"/>
        </w:rPr>
        <w:t>Ч</w:t>
      </w:r>
      <w:r>
        <w:t>улковы</w:t>
      </w:r>
      <w:r>
        <w:rPr>
          <w:spacing w:val="9"/>
        </w:rPr>
        <w:t xml:space="preserve"> </w:t>
      </w:r>
      <w:r>
        <w:t>сажают</w:t>
      </w:r>
      <w:r>
        <w:rPr>
          <w:spacing w:val="13"/>
        </w:rPr>
        <w:t xml:space="preserve"> </w:t>
      </w:r>
      <w:r>
        <w:t>ябл_ни</w:t>
      </w:r>
      <w:r>
        <w:rPr>
          <w:spacing w:val="11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саду.</w:t>
      </w:r>
      <w:r>
        <w:rPr>
          <w:spacing w:val="15"/>
        </w:rPr>
        <w:t xml:space="preserve"> </w:t>
      </w:r>
      <w:r>
        <w:t>Рядом</w:t>
      </w:r>
      <w:r>
        <w:rPr>
          <w:spacing w:val="12"/>
        </w:rPr>
        <w:t xml:space="preserve"> </w:t>
      </w:r>
      <w:r>
        <w:t>бегает</w:t>
      </w:r>
      <w:r>
        <w:rPr>
          <w:spacing w:val="8"/>
        </w:rPr>
        <w:t xml:space="preserve"> </w:t>
      </w:r>
      <w:r>
        <w:t>с_бака</w:t>
      </w:r>
    </w:p>
    <w:p>
      <w:pPr>
        <w:spacing w:after="0"/>
        <w:sectPr>
          <w:type w:val="continuous"/>
          <w:pgSz w:w="11910" w:h="16840"/>
          <w:pgMar w:top="1080" w:right="0" w:bottom="280" w:left="300" w:header="720" w:footer="720" w:gutter="0"/>
          <w:cols w:equalWidth="0" w:num="3">
            <w:col w:w="1725" w:space="40"/>
            <w:col w:w="1194" w:space="39"/>
            <w:col w:w="8612"/>
          </w:cols>
        </w:sectPr>
      </w:pPr>
    </w:p>
    <w:p>
      <w:pPr>
        <w:spacing w:before="184"/>
        <w:ind w:left="833" w:right="0" w:firstLine="0"/>
        <w:jc w:val="left"/>
        <w:rPr>
          <w:sz w:val="32"/>
        </w:rPr>
      </w:pPr>
      <w:r>
        <w:pict>
          <v:shape id="_x0000_s1094" o:spid="_x0000_s1094" o:spt="202" type="#_x0000_t202" style="position:absolute;left:0pt;margin-left:125.3pt;margin-top:-8.4pt;height:15.45pt;width:9.65pt;mso-position-horizontal-relative:page;z-index:-25163059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ж</w:t>
                  </w:r>
                </w:p>
              </w:txbxContent>
            </v:textbox>
          </v:shape>
        </w:pict>
      </w:r>
      <w:r>
        <w:pict>
          <v:shape id="_x0000_s1095" o:spid="_x0000_s1095" o:spt="202" type="#_x0000_t202" style="position:absolute;left:0pt;margin-left:187.5pt;margin-top:-8.4pt;height:15.45pt;width:7.05pt;mso-position-horizontal-relative:page;z-index:-251629568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pStyle w:val="12"/>
                    <w:spacing w:line="308" w:lineRule="exact"/>
                  </w:pPr>
                  <w:r>
                    <w:rPr>
                      <w:w w:val="99"/>
                    </w:rPr>
                    <w:t>ч</w:t>
                  </w:r>
                </w:p>
              </w:txbxContent>
            </v:textbox>
          </v:shape>
        </w:pict>
      </w:r>
      <w:r>
        <w:rPr>
          <w:sz w:val="32"/>
        </w:rPr>
        <w:t>Жучка.</w:t>
      </w:r>
      <w:r>
        <w:rPr>
          <w:spacing w:val="2"/>
          <w:sz w:val="32"/>
        </w:rPr>
        <w:t xml:space="preserve"> </w:t>
      </w:r>
      <w:r>
        <w:rPr>
          <w:sz w:val="32"/>
        </w:rPr>
        <w:t>(20 слов)</w:t>
      </w:r>
    </w:p>
    <w:p>
      <w:pPr>
        <w:pStyle w:val="9"/>
        <w:spacing w:before="179"/>
        <w:ind w:left="833" w:right="0"/>
        <w:jc w:val="left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1"/>
          <w:numId w:val="2"/>
        </w:numPr>
        <w:tabs>
          <w:tab w:val="left" w:pos="1553"/>
          <w:tab w:val="left" w:pos="1554"/>
        </w:tabs>
        <w:spacing w:before="3" w:after="0" w:line="342" w:lineRule="exact"/>
        <w:ind w:left="1553" w:right="0" w:hanging="721"/>
        <w:jc w:val="left"/>
        <w:rPr>
          <w:rFonts w:ascii="Symbol" w:hAnsi="Symbol"/>
          <w:sz w:val="28"/>
        </w:rPr>
      </w:pPr>
      <w:r>
        <w:rPr>
          <w:sz w:val="28"/>
        </w:rPr>
        <w:t>Построить</w:t>
      </w:r>
      <w:r>
        <w:rPr>
          <w:spacing w:val="59"/>
          <w:sz w:val="28"/>
        </w:rPr>
        <w:t xml:space="preserve"> </w:t>
      </w:r>
      <w:r>
        <w:rPr>
          <w:sz w:val="28"/>
        </w:rPr>
        <w:t>схему</w:t>
      </w:r>
      <w:r>
        <w:rPr>
          <w:spacing w:val="-4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предложения.</w:t>
      </w:r>
    </w:p>
    <w:p>
      <w:pPr>
        <w:pStyle w:val="14"/>
        <w:numPr>
          <w:ilvl w:val="1"/>
          <w:numId w:val="2"/>
        </w:numPr>
        <w:tabs>
          <w:tab w:val="left" w:pos="1553"/>
          <w:tab w:val="left" w:pos="1554"/>
        </w:tabs>
        <w:spacing w:before="0" w:after="0" w:line="342" w:lineRule="exact"/>
        <w:ind w:left="1553" w:right="0" w:hanging="721"/>
        <w:jc w:val="left"/>
        <w:rPr>
          <w:rFonts w:ascii="Symbol" w:hAnsi="Symbol"/>
          <w:sz w:val="28"/>
        </w:rPr>
      </w:pP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первом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предложении</w:t>
      </w:r>
      <w:r>
        <w:rPr>
          <w:spacing w:val="-5"/>
          <w:sz w:val="28"/>
        </w:rPr>
        <w:t xml:space="preserve"> </w:t>
      </w:r>
      <w:r>
        <w:rPr>
          <w:sz w:val="28"/>
        </w:rPr>
        <w:t>подчеркнуть</w:t>
      </w:r>
      <w:r>
        <w:rPr>
          <w:spacing w:val="-7"/>
          <w:sz w:val="28"/>
        </w:rPr>
        <w:t xml:space="preserve"> </w:t>
      </w:r>
      <w:r>
        <w:rPr>
          <w:sz w:val="28"/>
        </w:rPr>
        <w:t>слова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предметов.</w:t>
      </w:r>
    </w:p>
    <w:p>
      <w:pPr>
        <w:pStyle w:val="14"/>
        <w:numPr>
          <w:ilvl w:val="1"/>
          <w:numId w:val="2"/>
        </w:numPr>
        <w:tabs>
          <w:tab w:val="left" w:pos="1553"/>
          <w:tab w:val="left" w:pos="1554"/>
        </w:tabs>
        <w:spacing w:before="8" w:after="0" w:line="235" w:lineRule="auto"/>
        <w:ind w:left="833" w:right="1450" w:firstLine="0"/>
        <w:jc w:val="left"/>
        <w:rPr>
          <w:rFonts w:ascii="Symbol" w:hAnsi="Symbol"/>
          <w:sz w:val="28"/>
        </w:rPr>
      </w:pPr>
      <w:r>
        <w:rPr>
          <w:sz w:val="28"/>
        </w:rPr>
        <w:t>Найти и подчеркнуть в тексте большую букву в именах людей, кличках</w:t>
      </w:r>
      <w:r>
        <w:rPr>
          <w:spacing w:val="-67"/>
          <w:sz w:val="28"/>
        </w:rPr>
        <w:t xml:space="preserve"> </w:t>
      </w:r>
      <w:r>
        <w:rPr>
          <w:sz w:val="28"/>
        </w:rPr>
        <w:t>животных.</w:t>
      </w:r>
    </w:p>
    <w:p>
      <w:pPr>
        <w:spacing w:after="0" w:line="235" w:lineRule="auto"/>
        <w:jc w:val="left"/>
        <w:rPr>
          <w:rFonts w:ascii="Symbol" w:hAnsi="Symbol"/>
          <w:sz w:val="28"/>
        </w:rPr>
        <w:sectPr>
          <w:type w:val="continuous"/>
          <w:pgSz w:w="11910" w:h="16840"/>
          <w:pgMar w:top="1080" w:right="0" w:bottom="280" w:left="300" w:header="720" w:footer="72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spacing w:before="224" w:line="322" w:lineRule="exact"/>
        <w:ind w:left="1106" w:right="840" w:firstLine="0"/>
        <w:jc w:val="center"/>
        <w:rPr>
          <w:b/>
          <w:sz w:val="28"/>
        </w:rPr>
      </w:pPr>
      <w:r>
        <w:rPr>
          <w:b/>
          <w:sz w:val="28"/>
        </w:rPr>
        <w:t>Проверочная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№ 8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теме: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«Предлоги»</w:t>
      </w:r>
    </w:p>
    <w:p>
      <w:pPr>
        <w:pStyle w:val="9"/>
        <w:ind w:right="841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4"/>
        <w:rPr>
          <w:b/>
          <w:i/>
        </w:rPr>
      </w:pPr>
    </w:p>
    <w:p>
      <w:pPr>
        <w:pStyle w:val="14"/>
        <w:numPr>
          <w:ilvl w:val="0"/>
          <w:numId w:val="19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Прочитай.</w:t>
      </w:r>
      <w:r>
        <w:rPr>
          <w:spacing w:val="-3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-2"/>
          <w:sz w:val="28"/>
        </w:rPr>
        <w:t xml:space="preserve"> </w:t>
      </w:r>
      <w:r>
        <w:rPr>
          <w:sz w:val="28"/>
        </w:rPr>
        <w:t>нужный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предлог.</w:t>
      </w:r>
    </w:p>
    <w:p>
      <w:pPr>
        <w:pStyle w:val="12"/>
        <w:spacing w:before="7"/>
        <w:rPr>
          <w:sz w:val="24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876935</wp:posOffset>
            </wp:positionH>
            <wp:positionV relativeFrom="paragraph">
              <wp:posOffset>204470</wp:posOffset>
            </wp:positionV>
            <wp:extent cx="3673475" cy="1698625"/>
            <wp:effectExtent l="0" t="0" r="0" b="0"/>
            <wp:wrapTopAndBottom/>
            <wp:docPr id="223" name="image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image94.jpeg"/>
                    <pic:cNvPicPr>
                      <a:picLocks noChangeAspect="1"/>
                    </pic:cNvPicPr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3765" cy="1698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rPr>
          <w:sz w:val="30"/>
        </w:rPr>
      </w:pPr>
    </w:p>
    <w:p>
      <w:pPr>
        <w:pStyle w:val="12"/>
        <w:spacing w:before="6"/>
        <w:rPr>
          <w:sz w:val="37"/>
        </w:rPr>
      </w:pPr>
    </w:p>
    <w:p>
      <w:pPr>
        <w:pStyle w:val="14"/>
        <w:numPr>
          <w:ilvl w:val="0"/>
          <w:numId w:val="19"/>
        </w:numPr>
        <w:tabs>
          <w:tab w:val="left" w:pos="1539"/>
          <w:tab w:val="left" w:pos="1540"/>
        </w:tabs>
        <w:spacing w:before="1" w:after="0" w:line="240" w:lineRule="auto"/>
        <w:ind w:left="1539" w:right="0" w:hanging="707"/>
        <w:jc w:val="left"/>
        <w:rPr>
          <w:b/>
          <w:sz w:val="32"/>
        </w:rPr>
      </w:pPr>
      <w:r>
        <w:rPr>
          <w:sz w:val="28"/>
        </w:rPr>
        <w:t>Прочитай</w:t>
      </w:r>
      <w:r>
        <w:rPr>
          <w:spacing w:val="-1"/>
          <w:sz w:val="28"/>
        </w:rPr>
        <w:t xml:space="preserve"> </w:t>
      </w:r>
      <w:r>
        <w:rPr>
          <w:sz w:val="28"/>
        </w:rPr>
        <w:t>рассказ.</w:t>
      </w:r>
      <w:r>
        <w:rPr>
          <w:spacing w:val="4"/>
          <w:sz w:val="28"/>
        </w:rPr>
        <w:t xml:space="preserve"> </w:t>
      </w:r>
      <w:r>
        <w:rPr>
          <w:sz w:val="28"/>
        </w:rPr>
        <w:t>Вставь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предлоги:  </w:t>
      </w:r>
      <w:r>
        <w:rPr>
          <w:b/>
          <w:sz w:val="32"/>
        </w:rPr>
        <w:t>на</w:t>
      </w:r>
      <w:r>
        <w:rPr>
          <w:sz w:val="32"/>
        </w:rPr>
        <w:t>,</w:t>
      </w:r>
      <w:r>
        <w:rPr>
          <w:spacing w:val="-1"/>
          <w:sz w:val="32"/>
        </w:rPr>
        <w:t xml:space="preserve"> </w:t>
      </w:r>
      <w:r>
        <w:rPr>
          <w:b/>
          <w:sz w:val="32"/>
        </w:rPr>
        <w:t>в,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к,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за,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под,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из, с.</w:t>
      </w:r>
    </w:p>
    <w:p>
      <w:pPr>
        <w:pStyle w:val="12"/>
        <w:spacing w:before="4"/>
        <w:rPr>
          <w:b/>
          <w:sz w:val="20"/>
        </w:rPr>
      </w:pPr>
    </w:p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3"/>
        <w:spacing w:before="85"/>
      </w:pPr>
      <w:r>
        <w:t>Мы</w:t>
      </w:r>
      <w:r>
        <w:rPr>
          <w:spacing w:val="2"/>
        </w:rPr>
        <w:t xml:space="preserve"> </w:t>
      </w:r>
      <w:r>
        <w:t>пошли</w:t>
      </w:r>
    </w:p>
    <w:p>
      <w:pPr>
        <w:tabs>
          <w:tab w:val="left" w:pos="835"/>
        </w:tabs>
        <w:spacing w:before="85"/>
        <w:ind w:left="289" w:right="0" w:firstLine="0"/>
        <w:jc w:val="left"/>
        <w:rPr>
          <w:sz w:val="36"/>
        </w:rPr>
      </w:pPr>
      <w:r>
        <w:br w:type="column"/>
      </w:r>
      <w:r>
        <w:rPr>
          <w:sz w:val="36"/>
        </w:rPr>
        <w:t>_</w:t>
      </w:r>
      <w:r>
        <w:rPr>
          <w:sz w:val="36"/>
          <w:u w:val="single"/>
        </w:rPr>
        <w:tab/>
      </w:r>
      <w:r>
        <w:rPr>
          <w:sz w:val="36"/>
        </w:rPr>
        <w:t>_</w:t>
      </w:r>
      <w:r>
        <w:rPr>
          <w:spacing w:val="-6"/>
          <w:sz w:val="36"/>
        </w:rPr>
        <w:t xml:space="preserve"> </w:t>
      </w:r>
      <w:r>
        <w:rPr>
          <w:sz w:val="36"/>
        </w:rPr>
        <w:t>лес</w:t>
      </w:r>
    </w:p>
    <w:p>
      <w:pPr>
        <w:pStyle w:val="3"/>
        <w:tabs>
          <w:tab w:val="left" w:pos="987"/>
        </w:tabs>
        <w:spacing w:before="85"/>
        <w:ind w:left="178"/>
      </w:pPr>
      <w:r>
        <w:br w:type="column"/>
      </w:r>
      <w:r>
        <w:t>__</w:t>
      </w:r>
      <w:r>
        <w:rPr>
          <w:u w:val="single"/>
        </w:rPr>
        <w:t xml:space="preserve"> </w:t>
      </w:r>
      <w:r>
        <w:rPr>
          <w:u w:val="single"/>
        </w:rPr>
        <w:tab/>
      </w:r>
    </w:p>
    <w:p>
      <w:pPr>
        <w:spacing w:before="85"/>
        <w:ind w:left="97" w:right="0" w:firstLine="0"/>
        <w:jc w:val="left"/>
        <w:rPr>
          <w:sz w:val="36"/>
        </w:rPr>
      </w:pPr>
      <w:r>
        <w:br w:type="column"/>
      </w:r>
      <w:r>
        <w:rPr>
          <w:spacing w:val="-1"/>
          <w:sz w:val="36"/>
        </w:rPr>
        <w:t>грибами.</w:t>
      </w:r>
    </w:p>
    <w:p>
      <w:pPr>
        <w:pStyle w:val="3"/>
        <w:spacing w:before="85"/>
        <w:ind w:left="401"/>
      </w:pPr>
      <w:r>
        <w:br w:type="column"/>
      </w:r>
      <w:r>
        <w:t>_____</w:t>
      </w:r>
      <w:r>
        <w:rPr>
          <w:spacing w:val="123"/>
        </w:rPr>
        <w:t xml:space="preserve"> </w:t>
      </w:r>
      <w:r>
        <w:t>деревьев</w:t>
      </w:r>
      <w:r>
        <w:rPr>
          <w:spacing w:val="15"/>
        </w:rPr>
        <w:t xml:space="preserve"> </w:t>
      </w:r>
      <w:r>
        <w:t>опадают</w:t>
      </w:r>
    </w:p>
    <w:p>
      <w:pPr>
        <w:spacing w:after="0"/>
        <w:sectPr>
          <w:type w:val="continuous"/>
          <w:pgSz w:w="11910" w:h="16840"/>
          <w:pgMar w:top="1080" w:right="0" w:bottom="280" w:left="300" w:header="720" w:footer="720" w:gutter="0"/>
          <w:cols w:equalWidth="0" w:num="5">
            <w:col w:w="2527" w:space="40"/>
            <w:col w:w="1619" w:space="39"/>
            <w:col w:w="988" w:space="40"/>
            <w:col w:w="1465" w:space="40"/>
            <w:col w:w="4852"/>
          </w:cols>
        </w:sectPr>
      </w:pPr>
    </w:p>
    <w:p>
      <w:pPr>
        <w:tabs>
          <w:tab w:val="left" w:pos="5060"/>
          <w:tab w:val="left" w:pos="6102"/>
          <w:tab w:val="left" w:pos="7268"/>
        </w:tabs>
        <w:spacing w:before="0" w:line="414" w:lineRule="exact"/>
        <w:ind w:left="833" w:right="0" w:firstLine="0"/>
        <w:jc w:val="left"/>
        <w:rPr>
          <w:sz w:val="36"/>
        </w:rPr>
      </w:pPr>
      <w:r>
        <w:rPr>
          <w:sz w:val="36"/>
        </w:rPr>
        <w:t>листья.</w:t>
      </w:r>
      <w:r>
        <w:rPr>
          <w:spacing w:val="89"/>
          <w:sz w:val="36"/>
        </w:rPr>
        <w:t xml:space="preserve"> </w:t>
      </w:r>
      <w:r>
        <w:rPr>
          <w:sz w:val="36"/>
        </w:rPr>
        <w:t>Мы</w:t>
      </w:r>
      <w:r>
        <w:rPr>
          <w:spacing w:val="-3"/>
          <w:sz w:val="36"/>
        </w:rPr>
        <w:t xml:space="preserve"> </w:t>
      </w:r>
      <w:r>
        <w:rPr>
          <w:sz w:val="36"/>
        </w:rPr>
        <w:t>подошли</w:t>
      </w:r>
      <w:r>
        <w:rPr>
          <w:sz w:val="36"/>
          <w:u w:val="single"/>
        </w:rPr>
        <w:tab/>
      </w:r>
      <w:r>
        <w:rPr>
          <w:sz w:val="36"/>
        </w:rPr>
        <w:t>реке.</w:t>
      </w:r>
      <w:r>
        <w:rPr>
          <w:sz w:val="36"/>
        </w:rPr>
        <w:tab/>
      </w:r>
      <w:r>
        <w:rPr>
          <w:sz w:val="36"/>
        </w:rPr>
        <w:t>_</w:t>
      </w:r>
      <w:r>
        <w:rPr>
          <w:sz w:val="36"/>
          <w:u w:val="single"/>
        </w:rPr>
        <w:tab/>
      </w:r>
      <w:r>
        <w:rPr>
          <w:sz w:val="36"/>
        </w:rPr>
        <w:t>сосной</w:t>
      </w:r>
      <w:r>
        <w:rPr>
          <w:spacing w:val="-4"/>
          <w:sz w:val="36"/>
        </w:rPr>
        <w:t xml:space="preserve"> </w:t>
      </w:r>
      <w:r>
        <w:rPr>
          <w:sz w:val="36"/>
        </w:rPr>
        <w:t>мы</w:t>
      </w:r>
      <w:r>
        <w:rPr>
          <w:spacing w:val="-5"/>
          <w:sz w:val="36"/>
        </w:rPr>
        <w:t xml:space="preserve"> </w:t>
      </w:r>
      <w:r>
        <w:rPr>
          <w:sz w:val="36"/>
        </w:rPr>
        <w:t>нашли</w:t>
      </w:r>
      <w:r>
        <w:rPr>
          <w:spacing w:val="-5"/>
          <w:sz w:val="36"/>
        </w:rPr>
        <w:t xml:space="preserve"> </w:t>
      </w:r>
      <w:r>
        <w:rPr>
          <w:sz w:val="36"/>
        </w:rPr>
        <w:t>белый</w:t>
      </w:r>
    </w:p>
    <w:p>
      <w:pPr>
        <w:spacing w:after="0" w:line="414" w:lineRule="exact"/>
        <w:jc w:val="left"/>
        <w:rPr>
          <w:sz w:val="36"/>
        </w:rPr>
        <w:sectPr>
          <w:type w:val="continuous"/>
          <w:pgSz w:w="11910" w:h="16840"/>
          <w:pgMar w:top="1080" w:right="0" w:bottom="280" w:left="300" w:header="720" w:footer="720" w:gutter="0"/>
          <w:cols w:space="720" w:num="1"/>
        </w:sectPr>
      </w:pPr>
    </w:p>
    <w:p>
      <w:pPr>
        <w:pStyle w:val="3"/>
        <w:tabs>
          <w:tab w:val="left" w:pos="2093"/>
          <w:tab w:val="left" w:pos="3258"/>
        </w:tabs>
        <w:spacing w:line="413" w:lineRule="exact"/>
      </w:pPr>
      <w:r>
        <w:t>гриб.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>
      <w:pPr>
        <w:spacing w:before="0" w:line="413" w:lineRule="exact"/>
        <w:ind w:left="341" w:right="0" w:firstLine="0"/>
        <w:jc w:val="left"/>
        <w:rPr>
          <w:sz w:val="36"/>
        </w:rPr>
      </w:pPr>
      <w:r>
        <w:br w:type="column"/>
      </w:r>
      <w:r>
        <w:rPr>
          <w:spacing w:val="-1"/>
          <w:sz w:val="36"/>
        </w:rPr>
        <w:t>дереве</w:t>
      </w:r>
    </w:p>
    <w:p>
      <w:pPr>
        <w:pStyle w:val="3"/>
        <w:tabs>
          <w:tab w:val="left" w:pos="1332"/>
          <w:tab w:val="left" w:pos="2550"/>
          <w:tab w:val="left" w:pos="3846"/>
          <w:tab w:val="left" w:pos="5145"/>
        </w:tabs>
        <w:spacing w:line="413" w:lineRule="exact"/>
        <w:ind w:left="193"/>
      </w:pPr>
      <w:r>
        <w:br w:type="column"/>
      </w:r>
      <w:r>
        <w:t>_____</w:t>
      </w:r>
      <w:r>
        <w:tab/>
      </w:r>
      <w:r>
        <w:t>гнезде</w:t>
      </w:r>
      <w:r>
        <w:tab/>
      </w:r>
      <w:r>
        <w:t>сидели</w:t>
      </w:r>
      <w:r>
        <w:tab/>
      </w:r>
      <w:r>
        <w:t>птицы.</w:t>
      </w:r>
      <w:r>
        <w:tab/>
      </w:r>
      <w:r>
        <w:t>Птенцы</w:t>
      </w:r>
    </w:p>
    <w:p>
      <w:pPr>
        <w:spacing w:after="0" w:line="413" w:lineRule="exact"/>
        <w:sectPr>
          <w:type w:val="continuous"/>
          <w:pgSz w:w="11910" w:h="16840"/>
          <w:pgMar w:top="1080" w:right="0" w:bottom="280" w:left="300" w:header="720" w:footer="720" w:gutter="0"/>
          <w:cols w:equalWidth="0" w:num="3">
            <w:col w:w="3260" w:space="40"/>
            <w:col w:w="1352" w:space="39"/>
            <w:col w:w="6919"/>
          </w:cols>
        </w:sectPr>
      </w:pPr>
    </w:p>
    <w:p>
      <w:pPr>
        <w:tabs>
          <w:tab w:val="left" w:pos="3646"/>
        </w:tabs>
        <w:spacing w:before="3"/>
        <w:ind w:left="833" w:right="0" w:firstLine="0"/>
        <w:jc w:val="left"/>
        <w:rPr>
          <w:sz w:val="36"/>
        </w:rPr>
      </w:pPr>
      <w:r>
        <w:rPr>
          <w:sz w:val="36"/>
        </w:rPr>
        <w:t>высунулись</w:t>
      </w:r>
      <w:r>
        <w:rPr>
          <w:spacing w:val="-2"/>
          <w:sz w:val="36"/>
        </w:rPr>
        <w:t xml:space="preserve"> </w:t>
      </w:r>
      <w:r>
        <w:rPr>
          <w:sz w:val="36"/>
        </w:rPr>
        <w:t>___</w:t>
      </w:r>
      <w:r>
        <w:rPr>
          <w:sz w:val="36"/>
          <w:u w:val="single"/>
        </w:rPr>
        <w:tab/>
      </w:r>
      <w:r>
        <w:rPr>
          <w:sz w:val="36"/>
        </w:rPr>
        <w:t>_</w:t>
      </w:r>
      <w:r>
        <w:rPr>
          <w:spacing w:val="-5"/>
          <w:sz w:val="36"/>
        </w:rPr>
        <w:t xml:space="preserve"> </w:t>
      </w:r>
      <w:r>
        <w:rPr>
          <w:sz w:val="36"/>
        </w:rPr>
        <w:t>гнезда.</w:t>
      </w:r>
    </w:p>
    <w:p>
      <w:pPr>
        <w:pStyle w:val="12"/>
        <w:spacing w:before="10"/>
        <w:rPr>
          <w:sz w:val="59"/>
        </w:rPr>
      </w:pPr>
    </w:p>
    <w:p>
      <w:pPr>
        <w:pStyle w:val="14"/>
        <w:numPr>
          <w:ilvl w:val="0"/>
          <w:numId w:val="19"/>
        </w:numPr>
        <w:tabs>
          <w:tab w:val="left" w:pos="1540"/>
        </w:tabs>
        <w:spacing w:before="0" w:after="0" w:line="240" w:lineRule="auto"/>
        <w:ind w:left="1539" w:right="0" w:hanging="34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слова.</w:t>
      </w:r>
      <w:r>
        <w:rPr>
          <w:spacing w:val="-1"/>
          <w:sz w:val="28"/>
        </w:rPr>
        <w:t xml:space="preserve"> </w:t>
      </w:r>
      <w:r>
        <w:rPr>
          <w:sz w:val="28"/>
        </w:rPr>
        <w:t>Найди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подчеркни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предлог.</w:t>
      </w:r>
    </w:p>
    <w:p>
      <w:pPr>
        <w:pStyle w:val="12"/>
        <w:spacing w:before="1"/>
        <w:rPr>
          <w:sz w:val="36"/>
        </w:rPr>
      </w:pPr>
    </w:p>
    <w:p>
      <w:pPr>
        <w:pStyle w:val="3"/>
        <w:tabs>
          <w:tab w:val="left" w:pos="2515"/>
          <w:tab w:val="left" w:pos="4239"/>
          <w:tab w:val="left" w:pos="5452"/>
        </w:tabs>
      </w:pPr>
      <w:r>
        <w:t>растут</w:t>
      </w:r>
      <w:r>
        <w:rPr>
          <w:spacing w:val="92"/>
        </w:rPr>
        <w:t xml:space="preserve"> </w:t>
      </w:r>
      <w:r>
        <w:t>В</w:t>
      </w:r>
      <w:r>
        <w:tab/>
      </w:r>
      <w:r>
        <w:t>роз.</w:t>
      </w:r>
      <w:r>
        <w:rPr>
          <w:spacing w:val="90"/>
        </w:rPr>
        <w:t xml:space="preserve"> </w:t>
      </w:r>
      <w:r>
        <w:t>саду</w:t>
      </w:r>
      <w:r>
        <w:tab/>
      </w:r>
      <w:r>
        <w:t>белых</w:t>
      </w:r>
      <w:r>
        <w:tab/>
      </w:r>
      <w:r>
        <w:t>кусты</w:t>
      </w:r>
    </w:p>
    <w:p>
      <w:pPr>
        <w:pStyle w:val="12"/>
        <w:spacing w:before="204"/>
        <w:ind w:left="833"/>
      </w:pPr>
      <w:r>
        <w:t>Составь</w:t>
      </w:r>
      <w:r>
        <w:rPr>
          <w:spacing w:val="-6"/>
        </w:rPr>
        <w:t xml:space="preserve"> </w:t>
      </w:r>
      <w:r>
        <w:t>предложение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слов.</w:t>
      </w:r>
      <w:r>
        <w:rPr>
          <w:spacing w:val="-1"/>
        </w:rPr>
        <w:t xml:space="preserve"> </w:t>
      </w:r>
      <w:r>
        <w:t>Запиши</w:t>
      </w:r>
      <w:r>
        <w:rPr>
          <w:spacing w:val="-4"/>
        </w:rPr>
        <w:t xml:space="preserve"> </w:t>
      </w:r>
      <w:r>
        <w:t>его.</w:t>
      </w: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7"/>
        <w:rPr>
          <w:sz w:val="15"/>
        </w:rPr>
      </w:pPr>
      <w:r>
        <w:pict>
          <v:shape id="_x0000_s1096" o:spid="_x0000_s1096" style="position:absolute;left:0pt;margin-left:56.65pt;margin-top:11.45pt;height:0.1pt;width:503.95pt;mso-position-horizontal-relative:page;mso-wrap-distance-bottom:0pt;mso-wrap-distance-top:0pt;z-index:-251611136;mso-width-relative:page;mso-height-relative:page;" filled="f" stroked="t" coordorigin="1133,230" coordsize="10079,0" path="m1133,230l11212,230e">
            <v:path arrowok="t"/>
            <v:fill on="f" focussize="0,0"/>
            <v:stroke weight="1.01307086614173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8"/>
        <w:rPr>
          <w:sz w:val="19"/>
        </w:rPr>
      </w:pPr>
      <w:r>
        <w:pict>
          <v:shape id="_x0000_s1097" o:spid="_x0000_s1097" style="position:absolute;left:0pt;margin-left:56.65pt;margin-top:13.85pt;height:0.1pt;width:503.95pt;mso-position-horizontal-relative:page;mso-wrap-distance-bottom:0pt;mso-wrap-distance-top:0pt;z-index:-251611136;mso-width-relative:page;mso-height-relative:page;" filled="f" stroked="t" coordorigin="1133,277" coordsize="10079,0" path="m1133,277l11212,277e">
            <v:path arrowok="t"/>
            <v:fill on="f" focussize="0,0"/>
            <v:stroke weight="1.01307086614173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245"/>
        <w:ind w:left="833"/>
      </w:pPr>
      <w:r>
        <w:t>Построй</w:t>
      </w:r>
      <w:r>
        <w:rPr>
          <w:spacing w:val="-5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предложения.</w:t>
      </w:r>
    </w:p>
    <w:p>
      <w:pPr>
        <w:spacing w:after="0"/>
        <w:sectPr>
          <w:type w:val="continuous"/>
          <w:pgSz w:w="11910" w:h="16840"/>
          <w:pgMar w:top="1080" w:right="0" w:bottom="280" w:left="300" w:header="720" w:footer="720" w:gutter="0"/>
          <w:cols w:space="720" w:num="1"/>
        </w:sect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11"/>
        <w:rPr>
          <w:sz w:val="26"/>
        </w:rPr>
      </w:pPr>
    </w:p>
    <w:p>
      <w:pPr>
        <w:pStyle w:val="8"/>
        <w:spacing w:before="87"/>
        <w:ind w:right="840"/>
      </w:pPr>
      <w:r>
        <w:t>Проверочная</w:t>
      </w:r>
      <w:r>
        <w:rPr>
          <w:spacing w:val="-5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№ 8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теме:</w:t>
      </w:r>
      <w:r>
        <w:rPr>
          <w:spacing w:val="-3"/>
        </w:rPr>
        <w:t xml:space="preserve"> </w:t>
      </w:r>
      <w:r>
        <w:t>«Предлоги»</w:t>
      </w:r>
    </w:p>
    <w:p>
      <w:pPr>
        <w:pStyle w:val="9"/>
      </w:pPr>
      <w:r>
        <w:t>(вариант</w:t>
      </w:r>
      <w:r>
        <w:rPr>
          <w:spacing w:val="-5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27"/>
        </w:rPr>
      </w:pPr>
    </w:p>
    <w:p>
      <w:pPr>
        <w:pStyle w:val="14"/>
        <w:numPr>
          <w:ilvl w:val="0"/>
          <w:numId w:val="20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b/>
          <w:sz w:val="28"/>
        </w:rPr>
      </w:pPr>
      <w:r>
        <w:rPr>
          <w:sz w:val="28"/>
        </w:rPr>
        <w:t>Впиши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предлоги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клетки: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с,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из, на,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в.</w:t>
      </w:r>
    </w:p>
    <w:p>
      <w:pPr>
        <w:pStyle w:val="12"/>
        <w:rPr>
          <w:b/>
          <w:sz w:val="20"/>
        </w:rPr>
      </w:pPr>
    </w:p>
    <w:p>
      <w:pPr>
        <w:pStyle w:val="12"/>
        <w:rPr>
          <w:b/>
          <w:sz w:val="20"/>
        </w:rPr>
      </w:pPr>
    </w:p>
    <w:p>
      <w:pPr>
        <w:pStyle w:val="12"/>
        <w:spacing w:before="8"/>
        <w:rPr>
          <w:b/>
          <w:sz w:val="12"/>
        </w:rPr>
      </w:pPr>
      <w:r>
        <w:pict>
          <v:group id="_x0000_s1098" o:spid="_x0000_s1098" o:spt="203" style="position:absolute;left:0pt;margin-left:56.65pt;margin-top:9.25pt;height:131.4pt;width:337.35pt;mso-position-horizontal-relative:page;mso-wrap-distance-bottom:0pt;mso-wrap-distance-top:0pt;z-index:-251610112;mso-width-relative:page;mso-height-relative:page;" coordorigin="1133,185" coordsize="6747,2628">
            <o:lock v:ext="edit"/>
            <v:shape id="_x0000_s1099" o:spid="_x0000_s1099" o:spt="75" type="#_x0000_t75" style="position:absolute;left:1133;top:185;height:2628;width:5001;" filled="f" stroked="f" coordsize="21600,21600">
              <v:path/>
              <v:fill on="f" focussize="0,0"/>
              <v:stroke on="f"/>
              <v:imagedata r:id="rId103" o:title=""/>
              <o:lock v:ext="edit" aspectratio="t"/>
            </v:shape>
            <v:shape id="_x0000_s1100" o:spid="_x0000_s1100" o:spt="75" type="#_x0000_t75" style="position:absolute;left:6134;top:257;height:2219;width:1746;" filled="f" stroked="f" coordsize="21600,21600">
              <v:path/>
              <v:fill on="f" focussize="0,0"/>
              <v:stroke on="f"/>
              <v:imagedata r:id="rId104" o:title=""/>
              <o:lock v:ext="edit" aspectratio="t"/>
            </v:shape>
            <w10:wrap type="topAndBottom"/>
          </v:group>
        </w:pict>
      </w:r>
    </w:p>
    <w:p>
      <w:pPr>
        <w:pStyle w:val="12"/>
        <w:rPr>
          <w:b/>
          <w:sz w:val="20"/>
        </w:rPr>
      </w:pPr>
    </w:p>
    <w:p>
      <w:pPr>
        <w:pStyle w:val="12"/>
        <w:rPr>
          <w:b/>
          <w:sz w:val="20"/>
        </w:rPr>
      </w:pPr>
    </w:p>
    <w:p>
      <w:pPr>
        <w:pStyle w:val="14"/>
        <w:numPr>
          <w:ilvl w:val="0"/>
          <w:numId w:val="20"/>
        </w:numPr>
        <w:tabs>
          <w:tab w:val="left" w:pos="1539"/>
          <w:tab w:val="left" w:pos="1540"/>
        </w:tabs>
        <w:spacing w:before="230" w:after="0" w:line="240" w:lineRule="auto"/>
        <w:ind w:left="1539" w:right="0" w:hanging="707"/>
        <w:jc w:val="left"/>
        <w:rPr>
          <w:b/>
          <w:sz w:val="32"/>
        </w:rPr>
      </w:pPr>
      <w:r>
        <w:rPr>
          <w:sz w:val="28"/>
        </w:rPr>
        <w:t>Прочитай</w:t>
      </w:r>
      <w:r>
        <w:rPr>
          <w:spacing w:val="-1"/>
          <w:sz w:val="28"/>
        </w:rPr>
        <w:t xml:space="preserve"> </w:t>
      </w:r>
      <w:r>
        <w:rPr>
          <w:sz w:val="28"/>
        </w:rPr>
        <w:t>предложения.</w:t>
      </w:r>
      <w:r>
        <w:rPr>
          <w:spacing w:val="3"/>
          <w:sz w:val="28"/>
        </w:rPr>
        <w:t xml:space="preserve"> </w:t>
      </w:r>
      <w:r>
        <w:rPr>
          <w:sz w:val="28"/>
        </w:rPr>
        <w:t>Вставь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предлоги:</w:t>
      </w:r>
      <w:r>
        <w:rPr>
          <w:spacing w:val="69"/>
          <w:sz w:val="28"/>
        </w:rPr>
        <w:t xml:space="preserve"> </w:t>
      </w:r>
      <w:r>
        <w:rPr>
          <w:b/>
          <w:sz w:val="32"/>
        </w:rPr>
        <w:t>у</w:t>
      </w:r>
      <w:r>
        <w:rPr>
          <w:sz w:val="32"/>
        </w:rPr>
        <w:t>,</w:t>
      </w:r>
      <w:r>
        <w:rPr>
          <w:spacing w:val="-5"/>
          <w:sz w:val="32"/>
        </w:rPr>
        <w:t xml:space="preserve"> </w:t>
      </w:r>
      <w:r>
        <w:rPr>
          <w:b/>
          <w:sz w:val="32"/>
        </w:rPr>
        <w:t>на,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под.</w:t>
      </w:r>
    </w:p>
    <w:p>
      <w:pPr>
        <w:pStyle w:val="12"/>
        <w:spacing w:before="4"/>
        <w:rPr>
          <w:b/>
          <w:sz w:val="20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719455</wp:posOffset>
            </wp:positionH>
            <wp:positionV relativeFrom="paragraph">
              <wp:posOffset>173355</wp:posOffset>
            </wp:positionV>
            <wp:extent cx="3247390" cy="2487295"/>
            <wp:effectExtent l="0" t="0" r="0" b="0"/>
            <wp:wrapTopAndBottom/>
            <wp:docPr id="225" name="image97.jpeg" descr="http://900igr.net/up/datai/98505/0013-014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image97.jpeg" descr="http://900igr.net/up/datai/98505/0013-014-.jpg"/>
                    <pic:cNvPicPr>
                      <a:picLocks noChangeAspect="1"/>
                    </pic:cNvPicPr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7523" cy="2487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spacing w:before="5"/>
        <w:rPr>
          <w:b/>
          <w:sz w:val="46"/>
        </w:rPr>
      </w:pPr>
    </w:p>
    <w:p>
      <w:pPr>
        <w:pStyle w:val="14"/>
        <w:numPr>
          <w:ilvl w:val="0"/>
          <w:numId w:val="20"/>
        </w:numPr>
        <w:tabs>
          <w:tab w:val="left" w:pos="1539"/>
          <w:tab w:val="left" w:pos="1540"/>
        </w:tabs>
        <w:spacing w:before="0" w:after="0" w:line="240" w:lineRule="auto"/>
        <w:ind w:left="1539" w:right="0" w:hanging="707"/>
        <w:jc w:val="left"/>
        <w:rPr>
          <w:sz w:val="28"/>
        </w:rPr>
      </w:pPr>
      <w:r>
        <w:rPr>
          <w:sz w:val="28"/>
        </w:rPr>
        <w:t>Прочитай</w:t>
      </w:r>
      <w:r>
        <w:rPr>
          <w:spacing w:val="-5"/>
          <w:sz w:val="28"/>
        </w:rPr>
        <w:t xml:space="preserve"> </w:t>
      </w:r>
      <w:r>
        <w:rPr>
          <w:sz w:val="28"/>
        </w:rPr>
        <w:t>слова.</w:t>
      </w:r>
      <w:r>
        <w:rPr>
          <w:spacing w:val="-1"/>
          <w:sz w:val="28"/>
        </w:rPr>
        <w:t xml:space="preserve"> </w:t>
      </w:r>
      <w:r>
        <w:rPr>
          <w:sz w:val="28"/>
        </w:rPr>
        <w:t>Найди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подчеркни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предлог.</w:t>
      </w:r>
    </w:p>
    <w:p>
      <w:pPr>
        <w:pStyle w:val="12"/>
        <w:spacing w:before="4"/>
        <w:rPr>
          <w:sz w:val="32"/>
        </w:rPr>
      </w:pPr>
    </w:p>
    <w:p>
      <w:pPr>
        <w:pStyle w:val="3"/>
        <w:tabs>
          <w:tab w:val="left" w:pos="2100"/>
          <w:tab w:val="left" w:pos="2701"/>
          <w:tab w:val="left" w:pos="3897"/>
        </w:tabs>
      </w:pPr>
      <w:r>
        <w:t>растут</w:t>
      </w:r>
      <w:r>
        <w:tab/>
      </w:r>
      <w:r>
        <w:t>В</w:t>
      </w:r>
      <w:r>
        <w:tab/>
      </w:r>
      <w:r>
        <w:t>розы.</w:t>
      </w:r>
      <w:r>
        <w:tab/>
      </w:r>
      <w:r>
        <w:t>саду</w:t>
      </w:r>
    </w:p>
    <w:p>
      <w:pPr>
        <w:pStyle w:val="12"/>
        <w:spacing w:before="203"/>
        <w:ind w:left="833"/>
      </w:pPr>
      <w:r>
        <w:t>Составь</w:t>
      </w:r>
      <w:r>
        <w:rPr>
          <w:spacing w:val="-6"/>
        </w:rPr>
        <w:t xml:space="preserve"> </w:t>
      </w:r>
      <w:r>
        <w:t>предложение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слов.</w:t>
      </w:r>
      <w:r>
        <w:rPr>
          <w:spacing w:val="-1"/>
        </w:rPr>
        <w:t xml:space="preserve"> </w:t>
      </w:r>
      <w:r>
        <w:t>Запиши</w:t>
      </w:r>
      <w:r>
        <w:rPr>
          <w:spacing w:val="-4"/>
        </w:rPr>
        <w:t xml:space="preserve"> </w:t>
      </w:r>
      <w:r>
        <w:t>его.</w:t>
      </w:r>
    </w:p>
    <w:p>
      <w:pPr>
        <w:pStyle w:val="12"/>
        <w:rPr>
          <w:sz w:val="20"/>
        </w:rPr>
      </w:pPr>
    </w:p>
    <w:p>
      <w:pPr>
        <w:pStyle w:val="12"/>
        <w:rPr>
          <w:sz w:val="20"/>
        </w:rPr>
      </w:pPr>
    </w:p>
    <w:p>
      <w:pPr>
        <w:pStyle w:val="12"/>
        <w:spacing w:before="3"/>
        <w:rPr>
          <w:sz w:val="15"/>
        </w:rPr>
      </w:pPr>
      <w:r>
        <w:pict>
          <v:shape id="_x0000_s1101" o:spid="_x0000_s1101" style="position:absolute;left:0pt;margin-left:56.65pt;margin-top:11.25pt;height:0.1pt;width:504pt;mso-position-horizontal-relative:page;mso-wrap-distance-bottom:0pt;mso-wrap-distance-top:0pt;z-index:-251609088;mso-width-relative:page;mso-height-relative:page;" filled="f" stroked="t" coordorigin="1133,226" coordsize="10080,0" path="m1133,226l11213,226e">
            <v:path arrowok="t"/>
            <v:fill on="f" focussize="0,0"/>
            <v:stroke weight="1.01307086614173pt" color="#000000"/>
            <v:imagedata o:title=""/>
            <o:lock v:ext="edit"/>
            <w10:wrap type="topAndBottom"/>
          </v:shape>
        </w:pict>
      </w:r>
    </w:p>
    <w:p>
      <w:pPr>
        <w:pStyle w:val="12"/>
        <w:rPr>
          <w:sz w:val="20"/>
        </w:rPr>
      </w:pPr>
    </w:p>
    <w:p>
      <w:pPr>
        <w:pStyle w:val="12"/>
        <w:spacing w:before="2"/>
        <w:rPr>
          <w:sz w:val="20"/>
        </w:rPr>
      </w:pPr>
      <w:r>
        <w:pict>
          <v:shape id="_x0000_s1102" o:spid="_x0000_s1102" style="position:absolute;left:0pt;margin-left:56.65pt;margin-top:14.05pt;height:0.1pt;width:503.95pt;mso-position-horizontal-relative:page;mso-wrap-distance-bottom:0pt;mso-wrap-distance-top:0pt;z-index:-251609088;mso-width-relative:page;mso-height-relative:page;" filled="f" stroked="t" coordorigin="1133,282" coordsize="10079,0" path="m1133,282l11212,282e">
            <v:path arrowok="t"/>
            <v:fill on="f" focussize="0,0"/>
            <v:stroke weight="1.01307086614173pt" color="#000000"/>
            <v:imagedata o:title=""/>
            <o:lock v:ext="edit"/>
            <w10:wrap type="topAndBottom"/>
          </v:shape>
        </w:pict>
      </w:r>
    </w:p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1"/>
        <w:rPr>
          <w:sz w:val="27"/>
        </w:rPr>
      </w:pPr>
    </w:p>
    <w:p>
      <w:pPr>
        <w:pStyle w:val="12"/>
        <w:spacing w:before="87"/>
        <w:ind w:left="833"/>
      </w:pPr>
      <w:r>
        <w:t>Составь</w:t>
      </w:r>
      <w:r>
        <w:rPr>
          <w:spacing w:val="-8"/>
        </w:rPr>
        <w:t xml:space="preserve"> </w:t>
      </w:r>
      <w:r>
        <w:t>схему</w:t>
      </w:r>
      <w:r>
        <w:rPr>
          <w:spacing w:val="-6"/>
        </w:rPr>
        <w:t xml:space="preserve"> </w:t>
      </w:r>
      <w:r>
        <w:t>предложения.</w:t>
      </w: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rPr>
          <w:sz w:val="30"/>
        </w:rPr>
      </w:pPr>
    </w:p>
    <w:p>
      <w:pPr>
        <w:pStyle w:val="12"/>
        <w:spacing w:before="6"/>
        <w:rPr>
          <w:sz w:val="31"/>
        </w:rPr>
      </w:pPr>
    </w:p>
    <w:p>
      <w:pPr>
        <w:pStyle w:val="4"/>
        <w:spacing w:line="366" w:lineRule="exact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по теме:</w:t>
      </w:r>
      <w:r>
        <w:rPr>
          <w:spacing w:val="-3"/>
        </w:rPr>
        <w:t xml:space="preserve"> </w:t>
      </w:r>
      <w:r>
        <w:t>«Предложение».</w:t>
      </w:r>
    </w:p>
    <w:p>
      <w:pPr>
        <w:pStyle w:val="5"/>
        <w:spacing w:line="366" w:lineRule="exact"/>
        <w:ind w:right="842"/>
      </w:pPr>
      <w:r>
        <w:t>(вариант</w:t>
      </w:r>
      <w:r>
        <w:rPr>
          <w:spacing w:val="-6"/>
        </w:rPr>
        <w:t xml:space="preserve"> </w:t>
      </w:r>
      <w:r>
        <w:t>1,</w:t>
      </w:r>
      <w:r>
        <w:rPr>
          <w:spacing w:val="-3"/>
        </w:rPr>
        <w:t xml:space="preserve"> </w:t>
      </w:r>
      <w:r>
        <w:t>достаточный</w:t>
      </w:r>
      <w:r>
        <w:rPr>
          <w:spacing w:val="-5"/>
        </w:rPr>
        <w:t xml:space="preserve"> </w:t>
      </w:r>
      <w:r>
        <w:t>уровень)</w:t>
      </w:r>
    </w:p>
    <w:p>
      <w:pPr>
        <w:pStyle w:val="6"/>
        <w:spacing w:before="2" w:line="367" w:lineRule="exact"/>
        <w:ind w:left="1106" w:right="832"/>
        <w:jc w:val="center"/>
      </w:pPr>
      <w:r>
        <w:t>Диктант.</w:t>
      </w:r>
    </w:p>
    <w:p>
      <w:pPr>
        <w:spacing w:before="0" w:line="367" w:lineRule="exact"/>
        <w:ind w:left="833" w:right="849" w:firstLine="0"/>
        <w:jc w:val="center"/>
        <w:rPr>
          <w:sz w:val="32"/>
        </w:rPr>
      </w:pPr>
      <w:r>
        <w:rPr>
          <w:sz w:val="32"/>
        </w:rPr>
        <w:t>Весенние</w:t>
      </w:r>
      <w:r>
        <w:rPr>
          <w:spacing w:val="-5"/>
          <w:sz w:val="32"/>
        </w:rPr>
        <w:t xml:space="preserve"> </w:t>
      </w:r>
      <w:r>
        <w:rPr>
          <w:sz w:val="32"/>
        </w:rPr>
        <w:t>заботы.</w:t>
      </w:r>
    </w:p>
    <w:p>
      <w:pPr>
        <w:pStyle w:val="6"/>
        <w:spacing w:before="1"/>
        <w:ind w:right="854" w:firstLine="566"/>
        <w:jc w:val="both"/>
      </w:pPr>
      <w:r>
        <w:t>Пришла</w:t>
      </w:r>
      <w:r>
        <w:rPr>
          <w:spacing w:val="1"/>
        </w:rPr>
        <w:t xml:space="preserve"> </w:t>
      </w:r>
      <w:r>
        <w:t>весна.</w:t>
      </w:r>
      <w:r>
        <w:rPr>
          <w:spacing w:val="1"/>
        </w:rPr>
        <w:t xml:space="preserve"> </w:t>
      </w:r>
      <w:r>
        <w:t>Дует</w:t>
      </w:r>
      <w:r>
        <w:rPr>
          <w:spacing w:val="1"/>
        </w:rPr>
        <w:t xml:space="preserve"> </w:t>
      </w:r>
      <w:r>
        <w:t>тёплый</w:t>
      </w:r>
      <w:r>
        <w:rPr>
          <w:spacing w:val="1"/>
        </w:rPr>
        <w:t xml:space="preserve"> </w:t>
      </w:r>
      <w:r>
        <w:t>ветер.</w:t>
      </w:r>
      <w:r>
        <w:rPr>
          <w:spacing w:val="1"/>
        </w:rPr>
        <w:t xml:space="preserve"> </w:t>
      </w:r>
      <w:r>
        <w:t>Тётя</w:t>
      </w:r>
      <w:r>
        <w:rPr>
          <w:spacing w:val="1"/>
        </w:rPr>
        <w:t xml:space="preserve"> </w:t>
      </w:r>
      <w:r>
        <w:t>Наташа</w:t>
      </w:r>
      <w:r>
        <w:rPr>
          <w:spacing w:val="1"/>
        </w:rPr>
        <w:t xml:space="preserve"> </w:t>
      </w:r>
      <w:r>
        <w:t>работает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огороде. Она сажает помидоры, огурцы, капусту. Ей помогает Серёжа.</w:t>
      </w:r>
      <w:r>
        <w:rPr>
          <w:spacing w:val="1"/>
        </w:rPr>
        <w:t xml:space="preserve"> </w:t>
      </w:r>
      <w:r>
        <w:t>Он носит</w:t>
      </w:r>
      <w:r>
        <w:rPr>
          <w:spacing w:val="-4"/>
        </w:rPr>
        <w:t xml:space="preserve"> </w:t>
      </w:r>
      <w:r>
        <w:t>воду.</w:t>
      </w:r>
      <w:r>
        <w:rPr>
          <w:spacing w:val="-3"/>
        </w:rPr>
        <w:t xml:space="preserve"> </w:t>
      </w:r>
      <w:r>
        <w:t>Дядя</w:t>
      </w:r>
      <w:r>
        <w:rPr>
          <w:spacing w:val="-4"/>
        </w:rPr>
        <w:t xml:space="preserve"> </w:t>
      </w:r>
      <w:r>
        <w:t>Семён</w:t>
      </w:r>
      <w:r>
        <w:rPr>
          <w:spacing w:val="-3"/>
        </w:rPr>
        <w:t xml:space="preserve"> </w:t>
      </w:r>
      <w:r>
        <w:t>поливает грядки.</w:t>
      </w:r>
      <w:r>
        <w:rPr>
          <w:spacing w:val="1"/>
        </w:rPr>
        <w:t xml:space="preserve"> </w:t>
      </w:r>
      <w:r>
        <w:t>(25</w:t>
      </w:r>
      <w:r>
        <w:rPr>
          <w:spacing w:val="-2"/>
        </w:rPr>
        <w:t xml:space="preserve"> </w:t>
      </w:r>
      <w:r>
        <w:t>слов)</w:t>
      </w:r>
    </w:p>
    <w:p>
      <w:pPr>
        <w:pStyle w:val="12"/>
        <w:spacing w:before="9"/>
        <w:rPr>
          <w:sz w:val="31"/>
        </w:rPr>
      </w:pPr>
    </w:p>
    <w:p>
      <w:pPr>
        <w:pStyle w:val="7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0"/>
          <w:numId w:val="21"/>
        </w:numPr>
        <w:tabs>
          <w:tab w:val="left" w:pos="1553"/>
          <w:tab w:val="left" w:pos="1554"/>
        </w:tabs>
        <w:spacing w:before="4" w:after="0" w:line="341" w:lineRule="exact"/>
        <w:ind w:left="1553" w:right="0" w:hanging="361"/>
        <w:jc w:val="left"/>
        <w:rPr>
          <w:rFonts w:ascii="Symbol" w:hAnsi="Symbol"/>
          <w:sz w:val="28"/>
        </w:rPr>
      </w:pPr>
      <w:r>
        <w:rPr>
          <w:sz w:val="28"/>
        </w:rPr>
        <w:t>Найти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подчеркнуть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предлог.</w:t>
      </w:r>
    </w:p>
    <w:p>
      <w:pPr>
        <w:pStyle w:val="14"/>
        <w:numPr>
          <w:ilvl w:val="0"/>
          <w:numId w:val="21"/>
        </w:numPr>
        <w:tabs>
          <w:tab w:val="left" w:pos="1553"/>
          <w:tab w:val="left" w:pos="1554"/>
        </w:tabs>
        <w:spacing w:before="4" w:after="0" w:line="235" w:lineRule="auto"/>
        <w:ind w:left="1553" w:right="1781" w:hanging="361"/>
        <w:jc w:val="left"/>
        <w:rPr>
          <w:rFonts w:ascii="Symbol" w:hAnsi="Symbol"/>
          <w:sz w:val="30"/>
        </w:rPr>
      </w:pPr>
      <w:r>
        <w:rPr>
          <w:sz w:val="30"/>
        </w:rPr>
        <w:t>Во втором предложении подчеркнуть слова-предметы, действия</w:t>
      </w:r>
      <w:r>
        <w:rPr>
          <w:spacing w:val="-72"/>
          <w:sz w:val="30"/>
        </w:rPr>
        <w:t xml:space="preserve"> </w:t>
      </w:r>
      <w:r>
        <w:rPr>
          <w:sz w:val="30"/>
        </w:rPr>
        <w:t>предметов,</w:t>
      </w:r>
      <w:r>
        <w:rPr>
          <w:spacing w:val="-4"/>
          <w:sz w:val="30"/>
        </w:rPr>
        <w:t xml:space="preserve"> </w:t>
      </w:r>
      <w:r>
        <w:rPr>
          <w:sz w:val="30"/>
        </w:rPr>
        <w:t>признаки</w:t>
      </w:r>
      <w:r>
        <w:rPr>
          <w:spacing w:val="-2"/>
          <w:sz w:val="30"/>
        </w:rPr>
        <w:t xml:space="preserve"> </w:t>
      </w:r>
      <w:r>
        <w:rPr>
          <w:sz w:val="30"/>
        </w:rPr>
        <w:t>предметов.</w:t>
      </w:r>
    </w:p>
    <w:p>
      <w:pPr>
        <w:pStyle w:val="14"/>
        <w:numPr>
          <w:ilvl w:val="0"/>
          <w:numId w:val="21"/>
        </w:numPr>
        <w:tabs>
          <w:tab w:val="left" w:pos="1553"/>
          <w:tab w:val="left" w:pos="1554"/>
        </w:tabs>
        <w:spacing w:before="7" w:after="0" w:line="240" w:lineRule="auto"/>
        <w:ind w:left="1553" w:right="0" w:hanging="361"/>
        <w:jc w:val="left"/>
        <w:rPr>
          <w:rFonts w:ascii="Symbol" w:hAnsi="Symbol"/>
          <w:sz w:val="30"/>
        </w:rPr>
      </w:pPr>
      <w:r>
        <w:rPr>
          <w:sz w:val="30"/>
        </w:rPr>
        <w:t>Составить</w:t>
      </w:r>
      <w:r>
        <w:rPr>
          <w:spacing w:val="1"/>
          <w:sz w:val="30"/>
        </w:rPr>
        <w:t xml:space="preserve"> </w:t>
      </w:r>
      <w:r>
        <w:rPr>
          <w:sz w:val="30"/>
        </w:rPr>
        <w:t>и</w:t>
      </w:r>
      <w:r>
        <w:rPr>
          <w:spacing w:val="-4"/>
          <w:sz w:val="30"/>
        </w:rPr>
        <w:t xml:space="preserve"> </w:t>
      </w:r>
      <w:r>
        <w:rPr>
          <w:sz w:val="30"/>
        </w:rPr>
        <w:t>записать</w:t>
      </w:r>
      <w:r>
        <w:rPr>
          <w:spacing w:val="-3"/>
          <w:sz w:val="30"/>
        </w:rPr>
        <w:t xml:space="preserve"> </w:t>
      </w:r>
      <w:r>
        <w:rPr>
          <w:sz w:val="30"/>
        </w:rPr>
        <w:t>предложение</w:t>
      </w:r>
      <w:r>
        <w:rPr>
          <w:spacing w:val="-5"/>
          <w:sz w:val="30"/>
        </w:rPr>
        <w:t xml:space="preserve"> </w:t>
      </w:r>
      <w:r>
        <w:rPr>
          <w:sz w:val="30"/>
        </w:rPr>
        <w:t>из</w:t>
      </w:r>
      <w:r>
        <w:rPr>
          <w:spacing w:val="-4"/>
          <w:sz w:val="30"/>
        </w:rPr>
        <w:t xml:space="preserve"> </w:t>
      </w:r>
      <w:r>
        <w:rPr>
          <w:sz w:val="30"/>
        </w:rPr>
        <w:t>данных</w:t>
      </w:r>
      <w:r>
        <w:rPr>
          <w:spacing w:val="1"/>
          <w:sz w:val="30"/>
        </w:rPr>
        <w:t xml:space="preserve"> </w:t>
      </w:r>
      <w:r>
        <w:rPr>
          <w:sz w:val="30"/>
        </w:rPr>
        <w:t>слов.</w:t>
      </w:r>
    </w:p>
    <w:p>
      <w:pPr>
        <w:tabs>
          <w:tab w:val="left" w:pos="4506"/>
        </w:tabs>
        <w:spacing w:before="5" w:line="364" w:lineRule="exact"/>
        <w:ind w:left="1193" w:right="0" w:firstLine="0"/>
        <w:jc w:val="left"/>
        <w:rPr>
          <w:i/>
          <w:sz w:val="32"/>
        </w:rPr>
      </w:pPr>
      <w:r>
        <w:rPr>
          <w:i/>
          <w:sz w:val="32"/>
        </w:rPr>
        <w:t>плачут</w:t>
      </w:r>
      <w:r>
        <w:rPr>
          <w:i/>
          <w:spacing w:val="78"/>
          <w:sz w:val="32"/>
        </w:rPr>
        <w:t xml:space="preserve"> </w:t>
      </w:r>
      <w:r>
        <w:rPr>
          <w:i/>
          <w:sz w:val="32"/>
        </w:rPr>
        <w:t>весеннего</w:t>
      </w:r>
      <w:r>
        <w:rPr>
          <w:i/>
          <w:spacing w:val="82"/>
          <w:sz w:val="32"/>
        </w:rPr>
        <w:t xml:space="preserve"> </w:t>
      </w:r>
      <w:r>
        <w:rPr>
          <w:i/>
          <w:sz w:val="32"/>
        </w:rPr>
        <w:t>От</w:t>
      </w:r>
      <w:r>
        <w:rPr>
          <w:i/>
          <w:sz w:val="32"/>
        </w:rPr>
        <w:tab/>
      </w:r>
      <w:r>
        <w:rPr>
          <w:i/>
          <w:sz w:val="32"/>
        </w:rPr>
        <w:t>сосульки.</w:t>
      </w:r>
      <w:r>
        <w:rPr>
          <w:i/>
          <w:spacing w:val="71"/>
          <w:sz w:val="32"/>
        </w:rPr>
        <w:t xml:space="preserve"> </w:t>
      </w:r>
      <w:r>
        <w:rPr>
          <w:i/>
          <w:sz w:val="32"/>
        </w:rPr>
        <w:t>солнышка</w:t>
      </w:r>
    </w:p>
    <w:p>
      <w:pPr>
        <w:spacing w:before="0" w:line="341" w:lineRule="exact"/>
        <w:ind w:left="1553" w:right="0" w:firstLine="0"/>
        <w:jc w:val="left"/>
        <w:rPr>
          <w:sz w:val="30"/>
        </w:rPr>
      </w:pPr>
      <w:r>
        <w:rPr>
          <w:sz w:val="30"/>
        </w:rPr>
        <w:t>Построить</w:t>
      </w:r>
      <w:r>
        <w:rPr>
          <w:spacing w:val="72"/>
          <w:sz w:val="30"/>
        </w:rPr>
        <w:t xml:space="preserve"> </w:t>
      </w:r>
      <w:r>
        <w:rPr>
          <w:sz w:val="30"/>
        </w:rPr>
        <w:t>схему</w:t>
      </w:r>
      <w:r>
        <w:rPr>
          <w:spacing w:val="1"/>
          <w:sz w:val="30"/>
        </w:rPr>
        <w:t xml:space="preserve"> </w:t>
      </w:r>
      <w:r>
        <w:rPr>
          <w:sz w:val="30"/>
        </w:rPr>
        <w:t>данного</w:t>
      </w:r>
      <w:r>
        <w:rPr>
          <w:spacing w:val="-2"/>
          <w:sz w:val="30"/>
        </w:rPr>
        <w:t xml:space="preserve"> </w:t>
      </w:r>
      <w:r>
        <w:rPr>
          <w:sz w:val="30"/>
        </w:rPr>
        <w:t>предложения.</w:t>
      </w:r>
    </w:p>
    <w:p>
      <w:pPr>
        <w:pStyle w:val="12"/>
        <w:rPr>
          <w:sz w:val="32"/>
        </w:rPr>
      </w:pPr>
    </w:p>
    <w:p>
      <w:pPr>
        <w:pStyle w:val="12"/>
        <w:spacing w:before="7"/>
      </w:pPr>
    </w:p>
    <w:p>
      <w:pPr>
        <w:pStyle w:val="4"/>
        <w:spacing w:before="1" w:line="366" w:lineRule="exact"/>
      </w:pPr>
      <w:r>
        <w:t>Контрольная</w:t>
      </w:r>
      <w:r>
        <w:rPr>
          <w:spacing w:val="-8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№</w:t>
      </w:r>
      <w:r>
        <w:rPr>
          <w:spacing w:val="-7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по теме:</w:t>
      </w:r>
      <w:r>
        <w:rPr>
          <w:spacing w:val="-3"/>
        </w:rPr>
        <w:t xml:space="preserve"> </w:t>
      </w:r>
      <w:r>
        <w:t>«Предложение».</w:t>
      </w:r>
    </w:p>
    <w:p>
      <w:pPr>
        <w:pStyle w:val="5"/>
        <w:spacing w:line="366" w:lineRule="exact"/>
        <w:ind w:right="838"/>
      </w:pPr>
      <w:r>
        <w:t>(вариант</w:t>
      </w:r>
      <w:r>
        <w:rPr>
          <w:spacing w:val="-6"/>
        </w:rPr>
        <w:t xml:space="preserve"> </w:t>
      </w:r>
      <w:r>
        <w:t>1,</w:t>
      </w:r>
      <w:r>
        <w:rPr>
          <w:spacing w:val="-4"/>
        </w:rPr>
        <w:t xml:space="preserve"> </w:t>
      </w:r>
      <w:r>
        <w:t>минимальный</w:t>
      </w:r>
      <w:r>
        <w:rPr>
          <w:spacing w:val="-6"/>
        </w:rPr>
        <w:t xml:space="preserve"> </w:t>
      </w:r>
      <w:r>
        <w:t>уровень)</w:t>
      </w:r>
    </w:p>
    <w:p>
      <w:pPr>
        <w:pStyle w:val="12"/>
        <w:spacing w:before="6"/>
        <w:rPr>
          <w:b/>
          <w:i/>
          <w:sz w:val="32"/>
        </w:rPr>
      </w:pPr>
    </w:p>
    <w:p>
      <w:pPr>
        <w:pStyle w:val="6"/>
        <w:spacing w:line="237" w:lineRule="auto"/>
        <w:ind w:left="4593" w:right="4606" w:firstLine="456"/>
        <w:jc w:val="both"/>
      </w:pPr>
      <w:r>
        <w:t>Списывание.</w:t>
      </w:r>
      <w:r>
        <w:rPr>
          <w:spacing w:val="1"/>
        </w:rPr>
        <w:t xml:space="preserve"> </w:t>
      </w:r>
      <w:r>
        <w:t>Весенние</w:t>
      </w:r>
      <w:r>
        <w:rPr>
          <w:spacing w:val="-13"/>
        </w:rPr>
        <w:t xml:space="preserve"> </w:t>
      </w:r>
      <w:r>
        <w:t>заботы.</w:t>
      </w:r>
    </w:p>
    <w:p>
      <w:pPr>
        <w:spacing w:before="3" w:line="240" w:lineRule="auto"/>
        <w:ind w:left="833" w:right="855" w:firstLine="566"/>
        <w:jc w:val="both"/>
        <w:rPr>
          <w:sz w:val="32"/>
        </w:rPr>
      </w:pPr>
      <w:r>
        <w:rPr>
          <w:sz w:val="32"/>
        </w:rPr>
        <w:t>Весна.</w:t>
      </w:r>
      <w:r>
        <w:rPr>
          <w:spacing w:val="80"/>
          <w:sz w:val="32"/>
        </w:rPr>
        <w:t xml:space="preserve"> </w:t>
      </w:r>
      <w:r>
        <w:rPr>
          <w:sz w:val="32"/>
        </w:rPr>
        <w:t>Дует</w:t>
      </w:r>
      <w:r>
        <w:rPr>
          <w:spacing w:val="80"/>
          <w:sz w:val="32"/>
        </w:rPr>
        <w:t xml:space="preserve"> </w:t>
      </w:r>
      <w:r>
        <w:rPr>
          <w:sz w:val="32"/>
        </w:rPr>
        <w:t>тёплый</w:t>
      </w:r>
      <w:r>
        <w:rPr>
          <w:spacing w:val="80"/>
          <w:sz w:val="32"/>
        </w:rPr>
        <w:t xml:space="preserve"> </w:t>
      </w:r>
      <w:r>
        <w:rPr>
          <w:sz w:val="32"/>
        </w:rPr>
        <w:t>ветер.</w:t>
      </w:r>
      <w:r>
        <w:rPr>
          <w:spacing w:val="80"/>
          <w:sz w:val="32"/>
        </w:rPr>
        <w:t xml:space="preserve"> </w:t>
      </w:r>
      <w:r>
        <w:rPr>
          <w:sz w:val="32"/>
        </w:rPr>
        <w:t>Тётя</w:t>
      </w:r>
      <w:r>
        <w:rPr>
          <w:spacing w:val="80"/>
          <w:sz w:val="32"/>
        </w:rPr>
        <w:t xml:space="preserve"> </w:t>
      </w:r>
      <w:r>
        <w:rPr>
          <w:sz w:val="32"/>
        </w:rPr>
        <w:t>Наташа</w:t>
      </w:r>
      <w:r>
        <w:rPr>
          <w:spacing w:val="80"/>
          <w:sz w:val="32"/>
        </w:rPr>
        <w:t xml:space="preserve"> </w:t>
      </w:r>
      <w:r>
        <w:rPr>
          <w:sz w:val="32"/>
        </w:rPr>
        <w:t>работает на</w:t>
      </w:r>
      <w:r>
        <w:rPr>
          <w:spacing w:val="81"/>
          <w:sz w:val="32"/>
          <w:u w:val="single"/>
        </w:rPr>
        <w:t xml:space="preserve"> </w:t>
      </w:r>
      <w:r>
        <w:rPr>
          <w:sz w:val="32"/>
        </w:rPr>
        <w:t>г</w:t>
      </w:r>
      <w:r>
        <w:rPr>
          <w:sz w:val="32"/>
          <w:u w:val="single"/>
        </w:rPr>
        <w:t xml:space="preserve">  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роде.</w:t>
      </w:r>
      <w:r>
        <w:rPr>
          <w:spacing w:val="-77"/>
          <w:sz w:val="32"/>
        </w:rPr>
        <w:t xml:space="preserve"> </w:t>
      </w:r>
      <w:r>
        <w:rPr>
          <w:sz w:val="32"/>
        </w:rPr>
        <w:t>Она сажает п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м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доры,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гурцы, к</w:t>
      </w:r>
      <w:r>
        <w:rPr>
          <w:spacing w:val="1"/>
          <w:sz w:val="32"/>
          <w:u w:val="single"/>
        </w:rPr>
        <w:t xml:space="preserve"> </w:t>
      </w:r>
      <w:r>
        <w:rPr>
          <w:sz w:val="32"/>
        </w:rPr>
        <w:t>пусту. Серёжа носит воду. Семён</w:t>
      </w:r>
      <w:r>
        <w:rPr>
          <w:spacing w:val="-77"/>
          <w:sz w:val="32"/>
        </w:rPr>
        <w:t xml:space="preserve"> </w:t>
      </w:r>
      <w:r>
        <w:rPr>
          <w:sz w:val="32"/>
        </w:rPr>
        <w:t>поливает</w:t>
      </w:r>
      <w:r>
        <w:rPr>
          <w:spacing w:val="-6"/>
          <w:sz w:val="32"/>
        </w:rPr>
        <w:t xml:space="preserve"> </w:t>
      </w:r>
      <w:r>
        <w:rPr>
          <w:sz w:val="32"/>
        </w:rPr>
        <w:t>грядки.</w:t>
      </w:r>
      <w:r>
        <w:rPr>
          <w:spacing w:val="2"/>
          <w:sz w:val="32"/>
        </w:rPr>
        <w:t xml:space="preserve"> </w:t>
      </w:r>
      <w:r>
        <w:rPr>
          <w:sz w:val="32"/>
        </w:rPr>
        <w:t>(20</w:t>
      </w:r>
      <w:r>
        <w:rPr>
          <w:spacing w:val="-1"/>
          <w:sz w:val="32"/>
        </w:rPr>
        <w:t xml:space="preserve"> </w:t>
      </w:r>
      <w:r>
        <w:rPr>
          <w:sz w:val="32"/>
        </w:rPr>
        <w:t>слов)</w:t>
      </w:r>
    </w:p>
    <w:p>
      <w:pPr>
        <w:pStyle w:val="12"/>
        <w:spacing w:before="8"/>
        <w:rPr>
          <w:sz w:val="31"/>
        </w:rPr>
      </w:pPr>
    </w:p>
    <w:p>
      <w:pPr>
        <w:pStyle w:val="9"/>
        <w:ind w:left="833" w:right="0"/>
        <w:jc w:val="left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0"/>
          <w:numId w:val="21"/>
        </w:numPr>
        <w:tabs>
          <w:tab w:val="left" w:pos="1553"/>
          <w:tab w:val="left" w:pos="1554"/>
        </w:tabs>
        <w:spacing w:before="3" w:after="0" w:line="342" w:lineRule="exact"/>
        <w:ind w:left="1553" w:right="0" w:hanging="361"/>
        <w:jc w:val="left"/>
        <w:rPr>
          <w:rFonts w:ascii="Symbol" w:hAnsi="Symbol"/>
          <w:sz w:val="28"/>
        </w:rPr>
      </w:pPr>
      <w:r>
        <w:rPr>
          <w:sz w:val="28"/>
        </w:rPr>
        <w:t>Во</w:t>
      </w:r>
      <w:r>
        <w:rPr>
          <w:spacing w:val="-6"/>
          <w:sz w:val="28"/>
        </w:rPr>
        <w:t xml:space="preserve"> </w:t>
      </w:r>
      <w:r>
        <w:rPr>
          <w:sz w:val="28"/>
        </w:rPr>
        <w:t>втором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предложении</w:t>
      </w:r>
      <w:r>
        <w:rPr>
          <w:spacing w:val="-5"/>
          <w:sz w:val="28"/>
        </w:rPr>
        <w:t xml:space="preserve"> </w:t>
      </w:r>
      <w:r>
        <w:rPr>
          <w:sz w:val="28"/>
        </w:rPr>
        <w:t>подчеркнуть</w:t>
      </w:r>
      <w:r>
        <w:rPr>
          <w:spacing w:val="-7"/>
          <w:sz w:val="28"/>
        </w:rPr>
        <w:t xml:space="preserve"> </w:t>
      </w:r>
      <w:r>
        <w:rPr>
          <w:sz w:val="28"/>
        </w:rPr>
        <w:t>слова-предметы,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предметов.</w:t>
      </w:r>
    </w:p>
    <w:p>
      <w:pPr>
        <w:pStyle w:val="14"/>
        <w:numPr>
          <w:ilvl w:val="0"/>
          <w:numId w:val="21"/>
        </w:numPr>
        <w:tabs>
          <w:tab w:val="left" w:pos="1553"/>
          <w:tab w:val="left" w:pos="1554"/>
        </w:tabs>
        <w:spacing w:before="0" w:after="0" w:line="342" w:lineRule="exact"/>
        <w:ind w:left="1553" w:right="0" w:hanging="361"/>
        <w:jc w:val="left"/>
        <w:rPr>
          <w:rFonts w:ascii="Symbol" w:hAnsi="Symbol"/>
          <w:sz w:val="28"/>
        </w:rPr>
      </w:pPr>
      <w:r>
        <w:rPr>
          <w:sz w:val="28"/>
        </w:rPr>
        <w:t>Найти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подчеркнуть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большую</w:t>
      </w:r>
      <w:r>
        <w:rPr>
          <w:spacing w:val="1"/>
          <w:sz w:val="28"/>
        </w:rPr>
        <w:t xml:space="preserve"> </w:t>
      </w:r>
      <w:r>
        <w:rPr>
          <w:sz w:val="28"/>
        </w:rPr>
        <w:t>букву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именах</w:t>
      </w:r>
      <w:r>
        <w:rPr>
          <w:spacing w:val="-2"/>
          <w:sz w:val="28"/>
        </w:rPr>
        <w:t xml:space="preserve"> </w:t>
      </w:r>
      <w:r>
        <w:rPr>
          <w:sz w:val="28"/>
        </w:rPr>
        <w:t>людей.</w:t>
      </w:r>
    </w:p>
    <w:p>
      <w:pPr>
        <w:pStyle w:val="14"/>
        <w:numPr>
          <w:ilvl w:val="0"/>
          <w:numId w:val="21"/>
        </w:numPr>
        <w:tabs>
          <w:tab w:val="left" w:pos="1553"/>
          <w:tab w:val="left" w:pos="1554"/>
        </w:tabs>
        <w:spacing w:before="3" w:after="0" w:line="240" w:lineRule="auto"/>
        <w:ind w:left="1553" w:right="0" w:hanging="361"/>
        <w:jc w:val="left"/>
        <w:rPr>
          <w:rFonts w:ascii="Symbol" w:hAnsi="Symbol"/>
          <w:sz w:val="28"/>
        </w:rPr>
      </w:pPr>
      <w:r>
        <w:rPr>
          <w:sz w:val="28"/>
        </w:rPr>
        <w:t>Закончить</w:t>
      </w:r>
      <w:r>
        <w:rPr>
          <w:spacing w:val="-8"/>
          <w:sz w:val="28"/>
        </w:rPr>
        <w:t xml:space="preserve"> </w:t>
      </w:r>
      <w:r>
        <w:rPr>
          <w:sz w:val="28"/>
        </w:rPr>
        <w:t>предложение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подходящим</w:t>
      </w:r>
      <w:r>
        <w:rPr>
          <w:spacing w:val="-4"/>
          <w:sz w:val="28"/>
        </w:rPr>
        <w:t xml:space="preserve"> </w:t>
      </w:r>
      <w:r>
        <w:rPr>
          <w:sz w:val="28"/>
        </w:rPr>
        <w:t>словом.</w:t>
      </w:r>
    </w:p>
    <w:p>
      <w:pPr>
        <w:pStyle w:val="12"/>
        <w:ind w:left="718"/>
        <w:rPr>
          <w:sz w:val="20"/>
        </w:rPr>
      </w:pPr>
      <w:r>
        <w:rPr>
          <w:sz w:val="20"/>
        </w:rPr>
        <w:pict>
          <v:group id="_x0000_s1103" o:spid="_x0000_s1103" o:spt="203" style="height:129.9pt;width:381.8pt;" coordsize="7636,2598">
            <o:lock v:ext="edit"/>
            <v:shape id="_x0000_s1104" o:spid="_x0000_s1104" o:spt="75" type="#_x0000_t75" style="position:absolute;left:5563;top:5;height:1128;width:1593;" filled="f" stroked="f" coordsize="21600,21600">
              <v:path/>
              <v:fill on="f" focussize="0,0"/>
              <v:stroke on="f"/>
              <v:imagedata r:id="rId106" o:title=""/>
              <o:lock v:ext="edit" aspectratio="t"/>
            </v:shape>
            <v:shape id="_x0000_s1105" o:spid="_x0000_s1105" style="position:absolute;left:0;top:0;height:2267;width:7636;" fillcolor="#000000" filled="t" stroked="f" coordsize="7636,2267" path="m10,10l0,10,0,1138,0,1138,0,2257,10,2257,10,1138,10,1138,10,10xm7635,2257l7626,2257,5364,2257,5359,2257,5350,2257,10,2257,0,2257,0,2267,10,2267,5350,2267,5359,2267,5364,2267,7626,2267,7635,2267,7635,2257xm7635,10l7626,10,7626,1138,7626,1138,7626,2257,7635,2257,7635,1138,7635,1138,7635,10xm7635,0l7626,0,5374,0,5364,0,5364,0,10,0,0,0,0,10,10,10,5364,10,5364,10,5374,10,7626,10,7635,10,7635,0xe">
              <v:path arrowok="t"/>
              <v:fill on="t" focussize="0,0"/>
              <v:stroke on="f"/>
              <v:imagedata o:title=""/>
              <o:lock v:ext="edit"/>
            </v:shape>
            <v:shape id="_x0000_s1106" o:spid="_x0000_s1106" style="position:absolute;left:3500;top:497;height:2093;width:1859;" filled="f" stroked="t" coordorigin="3501,497" coordsize="1859,2093" path="m3501,1401l5360,497m3501,1635l5360,2590e">
              <v:path arrowok="t"/>
              <v:fill on="f" focussize="0,0"/>
              <v:stroke color="#000000"/>
              <v:imagedata o:title=""/>
              <o:lock v:ext="edit"/>
            </v:shape>
            <v:shape id="_x0000_s1107" o:spid="_x0000_s1107" o:spt="202" type="#_x0000_t202" style="position:absolute;left:0;top:0;height:2598;width:7636;" filled="f" stroked="f" coordsize="21600,21600">
              <v:path/>
              <v:fill on="f" focussize="0,0"/>
              <v:stroke on="f" joinstyle="miter"/>
              <v:imagedata o:title=""/>
              <o:lock v:ext="edit"/>
              <v:textbox inset="0mm,0mm,0mm,0mm">
                <w:txbxContent>
                  <w:p>
                    <w:pPr>
                      <w:spacing w:before="10" w:line="240" w:lineRule="auto"/>
                      <w:rPr>
                        <w:sz w:val="98"/>
                      </w:rPr>
                    </w:pPr>
                  </w:p>
                  <w:p>
                    <w:pPr>
                      <w:tabs>
                        <w:tab w:val="left" w:pos="5367"/>
                      </w:tabs>
                      <w:spacing w:before="0"/>
                      <w:ind w:left="115" w:right="0" w:firstLine="0"/>
                      <w:jc w:val="left"/>
                      <w:rPr>
                        <w:rFonts w:ascii="Calibri" w:hAnsi="Calibri"/>
                        <w:b/>
                        <w:sz w:val="52"/>
                      </w:rPr>
                    </w:pPr>
                    <w:r>
                      <w:rPr>
                        <w:rFonts w:ascii="Calibri" w:hAnsi="Calibri"/>
                        <w:b/>
                        <w:sz w:val="52"/>
                      </w:rPr>
                      <w:t>На</w:t>
                    </w:r>
                    <w:r>
                      <w:rPr>
                        <w:rFonts w:ascii="Calibri" w:hAnsi="Calibri"/>
                        <w:b/>
                        <w:spacing w:val="110"/>
                        <w:sz w:val="52"/>
                      </w:rPr>
                      <w:t xml:space="preserve"> </w:t>
                    </w:r>
                    <w:r>
                      <w:rPr>
                        <w:rFonts w:ascii="Calibri" w:hAnsi="Calibri"/>
                        <w:b/>
                        <w:sz w:val="52"/>
                      </w:rPr>
                      <w:t>заборе</w:t>
                    </w:r>
                    <w:r>
                      <w:rPr>
                        <w:rFonts w:ascii="Calibri" w:hAnsi="Calibri"/>
                        <w:b/>
                        <w:spacing w:val="112"/>
                        <w:sz w:val="52"/>
                      </w:rPr>
                      <w:t xml:space="preserve"> </w:t>
                    </w:r>
                    <w:r>
                      <w:rPr>
                        <w:rFonts w:ascii="Calibri" w:hAnsi="Calibri"/>
                        <w:b/>
                        <w:sz w:val="52"/>
                      </w:rPr>
                      <w:t>сид</w:t>
                    </w:r>
                    <w:r>
                      <w:rPr>
                        <w:rFonts w:ascii="Calibri" w:hAnsi="Calibri"/>
                        <w:b/>
                        <w:strike/>
                        <w:sz w:val="52"/>
                      </w:rPr>
                      <w:t>ит</w:t>
                    </w:r>
                    <w:r>
                      <w:rPr>
                        <w:rFonts w:ascii="Calibri" w:hAnsi="Calibri"/>
                        <w:b/>
                        <w:strike/>
                        <w:sz w:val="52"/>
                      </w:rPr>
                      <w:tab/>
                    </w:r>
                    <w:r>
                      <w:rPr>
                        <w:rFonts w:ascii="Calibri" w:hAnsi="Calibri"/>
                        <w:b/>
                        <w:strike w:val="0"/>
                        <w:spacing w:val="2"/>
                        <w:position w:val="-52"/>
                        <w:sz w:val="52"/>
                      </w:rPr>
                      <w:drawing>
                        <wp:inline distT="0" distB="0" distL="0" distR="0">
                          <wp:extent cx="589915" cy="569595"/>
                          <wp:effectExtent l="0" t="0" r="0" b="0"/>
                          <wp:docPr id="227" name="image99.jpe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27" name="image99.jpe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07" cstate="print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90321" cy="56997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9"/>
        <w:rPr>
          <w:sz w:val="6"/>
        </w:rPr>
      </w:pPr>
    </w:p>
    <w:p>
      <w:pPr>
        <w:pStyle w:val="12"/>
        <w:ind w:left="718"/>
        <w:rPr>
          <w:sz w:val="20"/>
        </w:rPr>
      </w:pPr>
      <w:r>
        <w:rPr>
          <w:sz w:val="20"/>
        </w:rPr>
        <w:pict>
          <v:group id="_x0000_s1108" o:spid="_x0000_s1108" o:spt="203" style="height:57.4pt;width:381.8pt;" coordsize="7636,1148">
            <o:lock v:ext="edit"/>
            <v:shape id="_x0000_s1109" o:spid="_x0000_s1109" o:spt="75" type="#_x0000_t75" style="position:absolute;left:5512;top:9;height:1128;width:1880;" filled="f" stroked="f" coordsize="21600,21600">
              <v:path/>
              <v:fill on="f" focussize="0,0"/>
              <v:stroke on="f"/>
              <v:imagedata r:id="rId108" o:title=""/>
              <o:lock v:ext="edit" aspectratio="t"/>
            </v:shape>
            <v:shape id="_x0000_s1110" o:spid="_x0000_s1110" style="position:absolute;left:0;top:0;height:1148;width:7636;" fillcolor="#000000" filled="t" stroked="f" coordsize="7636,1148" path="m7635,0l7626,0,7626,10,7626,1138,5364,1138,5359,1138,5350,1138,10,1138,10,10,5364,10,5374,10,7626,10,7626,0,0,0,0,10,0,1138,0,1148,10,1148,7635,1148,7635,1138,7635,10,7635,0xe">
              <v:path arrowok="t"/>
              <v:fill on="t" focussize="0,0"/>
              <v:stroke on="f"/>
              <v:imagedata o:title=""/>
              <o:lock v:ext="edit"/>
            </v:shape>
            <w10:wrap type="none"/>
            <w10:anchorlock/>
          </v:group>
        </w:pict>
      </w:r>
    </w:p>
    <w:p>
      <w:pPr>
        <w:spacing w:before="0" w:line="311" w:lineRule="exact"/>
        <w:ind w:left="1553" w:right="0" w:firstLine="0"/>
        <w:jc w:val="left"/>
        <w:rPr>
          <w:sz w:val="28"/>
        </w:rPr>
      </w:pPr>
      <w:r>
        <w:rPr>
          <w:sz w:val="30"/>
        </w:rPr>
        <w:t>Записать</w:t>
      </w:r>
      <w:r>
        <w:rPr>
          <w:spacing w:val="66"/>
          <w:sz w:val="30"/>
        </w:rPr>
        <w:t xml:space="preserve"> </w:t>
      </w:r>
      <w:r>
        <w:rPr>
          <w:sz w:val="30"/>
        </w:rPr>
        <w:t>предложение.</w:t>
      </w:r>
      <w:r>
        <w:rPr>
          <w:spacing w:val="-2"/>
          <w:sz w:val="30"/>
        </w:rPr>
        <w:t xml:space="preserve"> </w:t>
      </w:r>
      <w:r>
        <w:rPr>
          <w:sz w:val="28"/>
        </w:rPr>
        <w:t>Построить</w:t>
      </w:r>
      <w:r>
        <w:rPr>
          <w:spacing w:val="63"/>
          <w:sz w:val="28"/>
        </w:rPr>
        <w:t xml:space="preserve"> </w:t>
      </w:r>
      <w:r>
        <w:rPr>
          <w:sz w:val="28"/>
        </w:rPr>
        <w:t>схему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предложения.</w:t>
      </w:r>
    </w:p>
    <w:p>
      <w:pPr>
        <w:pStyle w:val="12"/>
        <w:rPr>
          <w:sz w:val="32"/>
        </w:rPr>
      </w:pPr>
    </w:p>
    <w:p>
      <w:pPr>
        <w:pStyle w:val="12"/>
        <w:rPr>
          <w:sz w:val="32"/>
        </w:rPr>
      </w:pPr>
    </w:p>
    <w:p>
      <w:pPr>
        <w:pStyle w:val="4"/>
        <w:spacing w:before="187"/>
        <w:ind w:right="833"/>
      </w:pPr>
      <w:r>
        <w:t>Годовой</w:t>
      </w:r>
      <w:r>
        <w:rPr>
          <w:spacing w:val="-5"/>
        </w:rPr>
        <w:t xml:space="preserve"> </w:t>
      </w:r>
      <w:r>
        <w:t>контрольный</w:t>
      </w:r>
      <w:r>
        <w:rPr>
          <w:spacing w:val="-4"/>
        </w:rPr>
        <w:t xml:space="preserve"> </w:t>
      </w:r>
      <w:r>
        <w:t>диктант</w:t>
      </w:r>
    </w:p>
    <w:p>
      <w:pPr>
        <w:pStyle w:val="5"/>
        <w:spacing w:before="2"/>
        <w:ind w:right="757"/>
      </w:pPr>
      <w:r>
        <w:t>(вариант</w:t>
      </w:r>
      <w:r>
        <w:rPr>
          <w:spacing w:val="-9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достаточный</w:t>
      </w:r>
      <w:r>
        <w:rPr>
          <w:spacing w:val="-3"/>
        </w:rPr>
        <w:t xml:space="preserve"> </w:t>
      </w:r>
      <w:r>
        <w:t>уровень)</w:t>
      </w:r>
    </w:p>
    <w:p>
      <w:pPr>
        <w:pStyle w:val="12"/>
        <w:spacing w:before="10"/>
        <w:rPr>
          <w:b/>
          <w:i/>
          <w:sz w:val="31"/>
        </w:rPr>
      </w:pPr>
    </w:p>
    <w:p>
      <w:pPr>
        <w:pStyle w:val="6"/>
        <w:ind w:left="5323" w:right="5051" w:firstLine="4"/>
      </w:pPr>
      <w:r>
        <w:t>Диктант.</w:t>
      </w:r>
    </w:p>
    <w:p>
      <w:pPr>
        <w:spacing w:before="2"/>
        <w:ind w:left="5323" w:right="5051" w:firstLine="0"/>
        <w:jc w:val="left"/>
        <w:rPr>
          <w:sz w:val="32"/>
        </w:rPr>
      </w:pPr>
      <w:r>
        <w:rPr>
          <w:sz w:val="32"/>
        </w:rPr>
        <w:t>Летом.</w:t>
      </w:r>
    </w:p>
    <w:p>
      <w:pPr>
        <w:pStyle w:val="6"/>
        <w:spacing w:before="1"/>
        <w:ind w:right="853" w:firstLine="566"/>
        <w:jc w:val="both"/>
      </w:pPr>
      <w:r>
        <w:t>Стоял</w:t>
      </w:r>
      <w:r>
        <w:rPr>
          <w:spacing w:val="1"/>
        </w:rPr>
        <w:t xml:space="preserve"> </w:t>
      </w:r>
      <w:r>
        <w:t>жаркий день. Вася</w:t>
      </w:r>
      <w:r>
        <w:rPr>
          <w:spacing w:val="1"/>
        </w:rPr>
        <w:t xml:space="preserve"> </w:t>
      </w:r>
      <w:r>
        <w:t>и Коля Шитовы пошли в</w:t>
      </w:r>
      <w:r>
        <w:rPr>
          <w:spacing w:val="1"/>
        </w:rPr>
        <w:t xml:space="preserve"> </w:t>
      </w:r>
      <w:r>
        <w:t>рощу.</w:t>
      </w:r>
      <w:r>
        <w:rPr>
          <w:spacing w:val="1"/>
        </w:rPr>
        <w:t xml:space="preserve"> </w:t>
      </w:r>
      <w:r>
        <w:t>Пели</w:t>
      </w:r>
      <w:r>
        <w:rPr>
          <w:spacing w:val="1"/>
        </w:rPr>
        <w:t xml:space="preserve"> </w:t>
      </w:r>
      <w:r>
        <w:t>чижи. Рядом пруд. Вася собирал ягоды. Коля рвал щавель. Наступил</w:t>
      </w:r>
      <w:r>
        <w:rPr>
          <w:spacing w:val="1"/>
        </w:rPr>
        <w:t xml:space="preserve"> </w:t>
      </w:r>
      <w:r>
        <w:t>вечер.</w:t>
      </w:r>
      <w:r>
        <w:rPr>
          <w:spacing w:val="1"/>
        </w:rPr>
        <w:t xml:space="preserve"> </w:t>
      </w:r>
      <w:r>
        <w:t>Пора</w:t>
      </w:r>
      <w:r>
        <w:rPr>
          <w:spacing w:val="2"/>
        </w:rPr>
        <w:t xml:space="preserve"> </w:t>
      </w:r>
      <w:r>
        <w:t>домой.</w:t>
      </w:r>
      <w:r>
        <w:rPr>
          <w:spacing w:val="2"/>
        </w:rPr>
        <w:t xml:space="preserve"> </w:t>
      </w:r>
      <w:r>
        <w:t>(24</w:t>
      </w:r>
      <w:r>
        <w:rPr>
          <w:spacing w:val="2"/>
        </w:rPr>
        <w:t xml:space="preserve"> </w:t>
      </w:r>
      <w:r>
        <w:t>слова)</w:t>
      </w:r>
    </w:p>
    <w:p>
      <w:pPr>
        <w:pStyle w:val="12"/>
        <w:spacing w:before="4"/>
        <w:rPr>
          <w:sz w:val="31"/>
        </w:rPr>
      </w:pPr>
    </w:p>
    <w:p>
      <w:pPr>
        <w:pStyle w:val="7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3" w:after="0" w:line="240" w:lineRule="auto"/>
        <w:ind w:left="1116" w:right="0" w:hanging="284"/>
        <w:jc w:val="left"/>
        <w:rPr>
          <w:rFonts w:ascii="Symbol" w:hAnsi="Symbol"/>
          <w:sz w:val="30"/>
        </w:rPr>
      </w:pPr>
      <w:r>
        <w:rPr>
          <w:sz w:val="30"/>
        </w:rPr>
        <w:t>Найти</w:t>
      </w:r>
      <w:r>
        <w:rPr>
          <w:spacing w:val="-4"/>
          <w:sz w:val="30"/>
        </w:rPr>
        <w:t xml:space="preserve"> </w:t>
      </w:r>
      <w:r>
        <w:rPr>
          <w:sz w:val="30"/>
        </w:rPr>
        <w:t>и</w:t>
      </w:r>
      <w:r>
        <w:rPr>
          <w:spacing w:val="-4"/>
          <w:sz w:val="30"/>
        </w:rPr>
        <w:t xml:space="preserve"> </w:t>
      </w:r>
      <w:r>
        <w:rPr>
          <w:sz w:val="30"/>
        </w:rPr>
        <w:t>подчеркнуть в</w:t>
      </w:r>
      <w:r>
        <w:rPr>
          <w:spacing w:val="-5"/>
          <w:sz w:val="30"/>
        </w:rPr>
        <w:t xml:space="preserve"> </w:t>
      </w:r>
      <w:r>
        <w:rPr>
          <w:sz w:val="30"/>
        </w:rPr>
        <w:t>тексте</w:t>
      </w:r>
      <w:r>
        <w:rPr>
          <w:spacing w:val="-1"/>
          <w:sz w:val="30"/>
        </w:rPr>
        <w:t xml:space="preserve"> </w:t>
      </w:r>
      <w:r>
        <w:rPr>
          <w:sz w:val="30"/>
        </w:rPr>
        <w:t>большую</w:t>
      </w:r>
      <w:r>
        <w:rPr>
          <w:spacing w:val="-1"/>
          <w:sz w:val="30"/>
        </w:rPr>
        <w:t xml:space="preserve"> </w:t>
      </w:r>
      <w:r>
        <w:rPr>
          <w:sz w:val="30"/>
        </w:rPr>
        <w:t>букву</w:t>
      </w:r>
      <w:r>
        <w:rPr>
          <w:spacing w:val="1"/>
          <w:sz w:val="30"/>
        </w:rPr>
        <w:t xml:space="preserve"> </w:t>
      </w:r>
      <w:r>
        <w:rPr>
          <w:sz w:val="30"/>
        </w:rPr>
        <w:t>в</w:t>
      </w:r>
      <w:r>
        <w:rPr>
          <w:spacing w:val="-5"/>
          <w:sz w:val="30"/>
        </w:rPr>
        <w:t xml:space="preserve"> </w:t>
      </w:r>
      <w:r>
        <w:rPr>
          <w:sz w:val="30"/>
        </w:rPr>
        <w:t>именах</w:t>
      </w:r>
      <w:r>
        <w:rPr>
          <w:spacing w:val="-3"/>
          <w:sz w:val="30"/>
        </w:rPr>
        <w:t xml:space="preserve"> </w:t>
      </w:r>
      <w:r>
        <w:rPr>
          <w:sz w:val="30"/>
        </w:rPr>
        <w:t>и фамилиях</w:t>
      </w:r>
      <w:r>
        <w:rPr>
          <w:spacing w:val="-3"/>
          <w:sz w:val="30"/>
        </w:rPr>
        <w:t xml:space="preserve"> </w:t>
      </w:r>
      <w:r>
        <w:rPr>
          <w:sz w:val="30"/>
        </w:rPr>
        <w:t>людей.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9" w:after="0" w:line="235" w:lineRule="auto"/>
        <w:ind w:left="833" w:right="560" w:firstLine="0"/>
        <w:jc w:val="left"/>
        <w:rPr>
          <w:rFonts w:ascii="Symbol" w:hAnsi="Symbol"/>
          <w:sz w:val="30"/>
        </w:rPr>
      </w:pPr>
      <w:r>
        <w:rPr>
          <w:sz w:val="30"/>
        </w:rPr>
        <w:t>В</w:t>
      </w:r>
      <w:r>
        <w:rPr>
          <w:spacing w:val="49"/>
          <w:sz w:val="30"/>
        </w:rPr>
        <w:t xml:space="preserve"> </w:t>
      </w:r>
      <w:r>
        <w:rPr>
          <w:sz w:val="30"/>
        </w:rPr>
        <w:t>первом</w:t>
      </w:r>
      <w:r>
        <w:rPr>
          <w:spacing w:val="45"/>
          <w:sz w:val="30"/>
        </w:rPr>
        <w:t xml:space="preserve"> </w:t>
      </w:r>
      <w:r>
        <w:rPr>
          <w:sz w:val="30"/>
        </w:rPr>
        <w:t>предложении</w:t>
      </w:r>
      <w:r>
        <w:rPr>
          <w:spacing w:val="46"/>
          <w:sz w:val="30"/>
        </w:rPr>
        <w:t xml:space="preserve"> </w:t>
      </w:r>
      <w:r>
        <w:rPr>
          <w:sz w:val="30"/>
        </w:rPr>
        <w:t>подчеркнуть</w:t>
      </w:r>
      <w:r>
        <w:rPr>
          <w:spacing w:val="50"/>
          <w:sz w:val="30"/>
        </w:rPr>
        <w:t xml:space="preserve"> </w:t>
      </w:r>
      <w:r>
        <w:rPr>
          <w:sz w:val="30"/>
        </w:rPr>
        <w:t>слова-предметы,</w:t>
      </w:r>
      <w:r>
        <w:rPr>
          <w:spacing w:val="51"/>
          <w:sz w:val="30"/>
        </w:rPr>
        <w:t xml:space="preserve"> </w:t>
      </w:r>
      <w:r>
        <w:rPr>
          <w:sz w:val="30"/>
        </w:rPr>
        <w:t>действия</w:t>
      </w:r>
      <w:r>
        <w:rPr>
          <w:spacing w:val="44"/>
          <w:sz w:val="30"/>
        </w:rPr>
        <w:t xml:space="preserve"> </w:t>
      </w:r>
      <w:r>
        <w:rPr>
          <w:sz w:val="30"/>
        </w:rPr>
        <w:t>предметов,</w:t>
      </w:r>
      <w:r>
        <w:rPr>
          <w:spacing w:val="-72"/>
          <w:sz w:val="30"/>
        </w:rPr>
        <w:t xml:space="preserve"> </w:t>
      </w:r>
      <w:r>
        <w:rPr>
          <w:sz w:val="30"/>
        </w:rPr>
        <w:t>признаки</w:t>
      </w:r>
      <w:r>
        <w:rPr>
          <w:spacing w:val="-3"/>
          <w:sz w:val="30"/>
        </w:rPr>
        <w:t xml:space="preserve"> </w:t>
      </w:r>
      <w:r>
        <w:rPr>
          <w:sz w:val="30"/>
        </w:rPr>
        <w:t>предметов.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6" w:after="0" w:line="366" w:lineRule="exact"/>
        <w:ind w:left="1116" w:right="0" w:hanging="284"/>
        <w:jc w:val="left"/>
        <w:rPr>
          <w:rFonts w:ascii="Symbol" w:hAnsi="Symbol"/>
          <w:sz w:val="30"/>
        </w:rPr>
      </w:pPr>
      <w:r>
        <w:rPr>
          <w:sz w:val="30"/>
        </w:rPr>
        <w:t>Подчеркнуть</w:t>
      </w:r>
      <w:r>
        <w:rPr>
          <w:spacing w:val="2"/>
          <w:sz w:val="30"/>
        </w:rPr>
        <w:t xml:space="preserve"> </w:t>
      </w:r>
      <w:r>
        <w:rPr>
          <w:sz w:val="30"/>
        </w:rPr>
        <w:t>слова</w:t>
      </w:r>
      <w:r>
        <w:rPr>
          <w:spacing w:val="-3"/>
          <w:sz w:val="30"/>
        </w:rPr>
        <w:t xml:space="preserve"> </w:t>
      </w:r>
      <w:r>
        <w:rPr>
          <w:sz w:val="30"/>
        </w:rPr>
        <w:t>с</w:t>
      </w:r>
      <w:r>
        <w:rPr>
          <w:spacing w:val="2"/>
          <w:sz w:val="30"/>
        </w:rPr>
        <w:t xml:space="preserve"> </w:t>
      </w:r>
      <w:r>
        <w:rPr>
          <w:sz w:val="30"/>
        </w:rPr>
        <w:t>сочетанием</w:t>
      </w:r>
      <w:r>
        <w:rPr>
          <w:spacing w:val="-2"/>
          <w:sz w:val="30"/>
        </w:rPr>
        <w:t xml:space="preserve"> </w:t>
      </w:r>
      <w:r>
        <w:rPr>
          <w:sz w:val="30"/>
        </w:rPr>
        <w:t>жи</w:t>
      </w:r>
      <w:r>
        <w:rPr>
          <w:spacing w:val="-2"/>
          <w:sz w:val="30"/>
        </w:rPr>
        <w:t xml:space="preserve"> </w:t>
      </w:r>
      <w:r>
        <w:rPr>
          <w:sz w:val="30"/>
        </w:rPr>
        <w:t>– ши,</w:t>
      </w:r>
      <w:r>
        <w:rPr>
          <w:spacing w:val="-3"/>
          <w:sz w:val="30"/>
        </w:rPr>
        <w:t xml:space="preserve"> </w:t>
      </w:r>
      <w:r>
        <w:rPr>
          <w:sz w:val="30"/>
        </w:rPr>
        <w:t>ча</w:t>
      </w:r>
      <w:r>
        <w:rPr>
          <w:spacing w:val="-2"/>
          <w:sz w:val="30"/>
        </w:rPr>
        <w:t xml:space="preserve"> </w:t>
      </w:r>
      <w:r>
        <w:rPr>
          <w:sz w:val="30"/>
        </w:rPr>
        <w:t>–</w:t>
      </w:r>
      <w:r>
        <w:rPr>
          <w:spacing w:val="-4"/>
          <w:sz w:val="30"/>
        </w:rPr>
        <w:t xml:space="preserve"> </w:t>
      </w:r>
      <w:r>
        <w:rPr>
          <w:sz w:val="30"/>
        </w:rPr>
        <w:t>ща,</w:t>
      </w:r>
      <w:r>
        <w:rPr>
          <w:spacing w:val="-1"/>
          <w:sz w:val="30"/>
        </w:rPr>
        <w:t xml:space="preserve"> </w:t>
      </w:r>
      <w:r>
        <w:rPr>
          <w:sz w:val="30"/>
        </w:rPr>
        <w:t>чу</w:t>
      </w:r>
      <w:r>
        <w:rPr>
          <w:spacing w:val="5"/>
          <w:sz w:val="30"/>
        </w:rPr>
        <w:t xml:space="preserve"> </w:t>
      </w:r>
      <w:r>
        <w:rPr>
          <w:sz w:val="30"/>
        </w:rPr>
        <w:t>-</w:t>
      </w:r>
      <w:r>
        <w:rPr>
          <w:spacing w:val="-8"/>
          <w:sz w:val="30"/>
        </w:rPr>
        <w:t xml:space="preserve"> </w:t>
      </w:r>
      <w:r>
        <w:rPr>
          <w:sz w:val="30"/>
        </w:rPr>
        <w:t>щу.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0" w:after="0" w:line="366" w:lineRule="exact"/>
        <w:ind w:left="1116" w:right="0" w:hanging="284"/>
        <w:jc w:val="left"/>
        <w:rPr>
          <w:rFonts w:ascii="Symbol" w:hAnsi="Symbol"/>
          <w:sz w:val="30"/>
        </w:rPr>
      </w:pPr>
      <w:r>
        <w:rPr>
          <w:sz w:val="30"/>
        </w:rPr>
        <w:t>Найти</w:t>
      </w:r>
      <w:r>
        <w:rPr>
          <w:spacing w:val="-4"/>
          <w:sz w:val="30"/>
        </w:rPr>
        <w:t xml:space="preserve"> </w:t>
      </w:r>
      <w:r>
        <w:rPr>
          <w:sz w:val="30"/>
        </w:rPr>
        <w:t>и</w:t>
      </w:r>
      <w:r>
        <w:rPr>
          <w:spacing w:val="-4"/>
          <w:sz w:val="30"/>
        </w:rPr>
        <w:t xml:space="preserve"> </w:t>
      </w:r>
      <w:r>
        <w:rPr>
          <w:sz w:val="30"/>
        </w:rPr>
        <w:t>подчеркнуть предлог.</w:t>
      </w:r>
    </w:p>
    <w:p>
      <w:pPr>
        <w:pStyle w:val="12"/>
        <w:rPr>
          <w:sz w:val="36"/>
        </w:rPr>
      </w:pPr>
    </w:p>
    <w:p>
      <w:pPr>
        <w:pStyle w:val="12"/>
        <w:spacing w:before="3"/>
      </w:pPr>
    </w:p>
    <w:p>
      <w:pPr>
        <w:pStyle w:val="4"/>
        <w:spacing w:before="1" w:line="366" w:lineRule="exact"/>
        <w:ind w:right="831"/>
      </w:pPr>
      <w:r>
        <w:t>Годовой</w:t>
      </w:r>
      <w:r>
        <w:rPr>
          <w:spacing w:val="-6"/>
        </w:rPr>
        <w:t xml:space="preserve"> </w:t>
      </w:r>
      <w:r>
        <w:t>контрольный</w:t>
      </w:r>
      <w:r>
        <w:rPr>
          <w:spacing w:val="-1"/>
        </w:rPr>
        <w:t xml:space="preserve"> </w:t>
      </w:r>
      <w:r>
        <w:t>диктант</w:t>
      </w:r>
    </w:p>
    <w:p>
      <w:pPr>
        <w:pStyle w:val="5"/>
        <w:spacing w:line="366" w:lineRule="exact"/>
        <w:ind w:right="763"/>
      </w:pPr>
      <w:r>
        <w:t>(вариант</w:t>
      </w:r>
      <w:r>
        <w:rPr>
          <w:spacing w:val="-9"/>
        </w:rPr>
        <w:t xml:space="preserve"> </w:t>
      </w:r>
      <w:r>
        <w:t>1,</w:t>
      </w:r>
      <w:r>
        <w:rPr>
          <w:spacing w:val="-1"/>
        </w:rPr>
        <w:t xml:space="preserve"> </w:t>
      </w:r>
      <w:r>
        <w:t>минимальный</w:t>
      </w:r>
      <w:r>
        <w:rPr>
          <w:spacing w:val="-7"/>
        </w:rPr>
        <w:t xml:space="preserve"> </w:t>
      </w:r>
      <w:r>
        <w:t>уровень)</w:t>
      </w:r>
    </w:p>
    <w:p>
      <w:pPr>
        <w:pStyle w:val="12"/>
        <w:spacing w:before="3"/>
        <w:rPr>
          <w:b/>
          <w:i/>
          <w:sz w:val="32"/>
        </w:rPr>
      </w:pPr>
    </w:p>
    <w:p>
      <w:pPr>
        <w:pStyle w:val="6"/>
        <w:spacing w:line="366" w:lineRule="exact"/>
        <w:ind w:left="1106" w:right="836"/>
        <w:jc w:val="center"/>
      </w:pPr>
      <w:r>
        <w:t>Списывание.</w:t>
      </w:r>
    </w:p>
    <w:p>
      <w:pPr>
        <w:spacing w:before="0" w:line="366" w:lineRule="exact"/>
        <w:ind w:left="5323" w:right="0" w:firstLine="0"/>
        <w:jc w:val="left"/>
        <w:rPr>
          <w:sz w:val="32"/>
        </w:rPr>
      </w:pPr>
      <w:r>
        <w:rPr>
          <w:sz w:val="32"/>
        </w:rPr>
        <w:t>Летом.</w:t>
      </w:r>
    </w:p>
    <w:p>
      <w:pPr>
        <w:pStyle w:val="6"/>
        <w:spacing w:before="2"/>
        <w:ind w:right="855" w:firstLine="566"/>
        <w:jc w:val="both"/>
      </w:pPr>
      <w:r>
        <w:t>Стоял жаркий день. Вася и Коля Ш</w:t>
      </w:r>
      <w:r>
        <w:rPr>
          <w:spacing w:val="1"/>
          <w:u w:val="single"/>
        </w:rPr>
        <w:t xml:space="preserve"> </w:t>
      </w:r>
      <w:r>
        <w:t>товы пошли в рощ</w:t>
      </w:r>
      <w:r>
        <w:rPr>
          <w:spacing w:val="1"/>
          <w:u w:val="single"/>
        </w:rPr>
        <w:t xml:space="preserve"> </w:t>
      </w:r>
      <w:r>
        <w:t>. Вася</w:t>
      </w:r>
      <w:r>
        <w:rPr>
          <w:spacing w:val="1"/>
        </w:rPr>
        <w:t xml:space="preserve"> </w:t>
      </w:r>
      <w:r>
        <w:t>собирал ягоды. Коля рвал щ</w:t>
      </w:r>
      <w:r>
        <w:rPr>
          <w:spacing w:val="1"/>
          <w:u w:val="single"/>
        </w:rPr>
        <w:t xml:space="preserve"> </w:t>
      </w:r>
      <w:r>
        <w:t>вель. Наступил вечер. Пора домой. (20</w:t>
      </w:r>
      <w:r>
        <w:rPr>
          <w:spacing w:val="1"/>
        </w:rPr>
        <w:t xml:space="preserve"> </w:t>
      </w:r>
      <w:r>
        <w:t>слов)</w:t>
      </w:r>
    </w:p>
    <w:p>
      <w:pPr>
        <w:pStyle w:val="12"/>
        <w:spacing w:before="8"/>
        <w:rPr>
          <w:sz w:val="31"/>
        </w:rPr>
      </w:pPr>
    </w:p>
    <w:p>
      <w:pPr>
        <w:pStyle w:val="7"/>
      </w:pPr>
      <w:r>
        <w:t>Грамматическое</w:t>
      </w:r>
      <w:r>
        <w:rPr>
          <w:spacing w:val="-6"/>
        </w:rPr>
        <w:t xml:space="preserve"> </w:t>
      </w:r>
      <w:r>
        <w:t>задание: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3" w:after="0" w:line="366" w:lineRule="exact"/>
        <w:ind w:left="1116" w:right="0" w:hanging="284"/>
        <w:jc w:val="left"/>
        <w:rPr>
          <w:rFonts w:ascii="Symbol" w:hAnsi="Symbol"/>
          <w:sz w:val="30"/>
        </w:rPr>
      </w:pPr>
      <w:r>
        <w:rPr>
          <w:sz w:val="30"/>
        </w:rPr>
        <w:t>Найти</w:t>
      </w:r>
      <w:r>
        <w:rPr>
          <w:spacing w:val="-4"/>
          <w:sz w:val="30"/>
        </w:rPr>
        <w:t xml:space="preserve"> </w:t>
      </w:r>
      <w:r>
        <w:rPr>
          <w:sz w:val="30"/>
        </w:rPr>
        <w:t>и</w:t>
      </w:r>
      <w:r>
        <w:rPr>
          <w:spacing w:val="-4"/>
          <w:sz w:val="30"/>
        </w:rPr>
        <w:t xml:space="preserve"> </w:t>
      </w:r>
      <w:r>
        <w:rPr>
          <w:sz w:val="30"/>
        </w:rPr>
        <w:t>подчеркнуть в</w:t>
      </w:r>
      <w:r>
        <w:rPr>
          <w:spacing w:val="-4"/>
          <w:sz w:val="30"/>
        </w:rPr>
        <w:t xml:space="preserve"> </w:t>
      </w:r>
      <w:r>
        <w:rPr>
          <w:sz w:val="30"/>
        </w:rPr>
        <w:t>тексте</w:t>
      </w:r>
      <w:r>
        <w:rPr>
          <w:spacing w:val="-1"/>
          <w:sz w:val="30"/>
        </w:rPr>
        <w:t xml:space="preserve"> </w:t>
      </w:r>
      <w:r>
        <w:rPr>
          <w:sz w:val="30"/>
        </w:rPr>
        <w:t>большую</w:t>
      </w:r>
      <w:r>
        <w:rPr>
          <w:spacing w:val="-1"/>
          <w:sz w:val="30"/>
        </w:rPr>
        <w:t xml:space="preserve"> </w:t>
      </w:r>
      <w:r>
        <w:rPr>
          <w:sz w:val="30"/>
        </w:rPr>
        <w:t>букву</w:t>
      </w:r>
      <w:r>
        <w:rPr>
          <w:spacing w:val="2"/>
          <w:sz w:val="30"/>
        </w:rPr>
        <w:t xml:space="preserve"> </w:t>
      </w:r>
      <w:r>
        <w:rPr>
          <w:sz w:val="30"/>
        </w:rPr>
        <w:t>в</w:t>
      </w:r>
      <w:r>
        <w:rPr>
          <w:spacing w:val="-5"/>
          <w:sz w:val="30"/>
        </w:rPr>
        <w:t xml:space="preserve"> </w:t>
      </w:r>
      <w:r>
        <w:rPr>
          <w:sz w:val="30"/>
        </w:rPr>
        <w:t>именах</w:t>
      </w:r>
      <w:r>
        <w:rPr>
          <w:spacing w:val="-3"/>
          <w:sz w:val="30"/>
        </w:rPr>
        <w:t xml:space="preserve"> </w:t>
      </w:r>
      <w:r>
        <w:rPr>
          <w:sz w:val="30"/>
        </w:rPr>
        <w:t>и фамилиях</w:t>
      </w:r>
      <w:r>
        <w:rPr>
          <w:spacing w:val="-2"/>
          <w:sz w:val="30"/>
        </w:rPr>
        <w:t xml:space="preserve"> </w:t>
      </w:r>
      <w:r>
        <w:rPr>
          <w:sz w:val="30"/>
        </w:rPr>
        <w:t>людей.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0" w:after="0" w:line="366" w:lineRule="exact"/>
        <w:ind w:left="1116" w:right="0" w:hanging="284"/>
        <w:jc w:val="left"/>
        <w:rPr>
          <w:rFonts w:ascii="Symbol" w:hAnsi="Symbol"/>
          <w:sz w:val="30"/>
        </w:rPr>
      </w:pPr>
      <w:r>
        <w:rPr>
          <w:sz w:val="30"/>
        </w:rPr>
        <w:t>В</w:t>
      </w:r>
      <w:r>
        <w:rPr>
          <w:spacing w:val="-1"/>
          <w:sz w:val="30"/>
        </w:rPr>
        <w:t xml:space="preserve"> </w:t>
      </w:r>
      <w:r>
        <w:rPr>
          <w:sz w:val="30"/>
        </w:rPr>
        <w:t>первом</w:t>
      </w:r>
      <w:r>
        <w:rPr>
          <w:spacing w:val="-4"/>
          <w:sz w:val="30"/>
        </w:rPr>
        <w:t xml:space="preserve"> </w:t>
      </w:r>
      <w:r>
        <w:rPr>
          <w:sz w:val="30"/>
        </w:rPr>
        <w:t>предложении</w:t>
      </w:r>
      <w:r>
        <w:rPr>
          <w:spacing w:val="-4"/>
          <w:sz w:val="30"/>
        </w:rPr>
        <w:t xml:space="preserve"> </w:t>
      </w:r>
      <w:r>
        <w:rPr>
          <w:sz w:val="30"/>
        </w:rPr>
        <w:t>подчеркнуть</w:t>
      </w:r>
      <w:r>
        <w:rPr>
          <w:spacing w:val="-4"/>
          <w:sz w:val="30"/>
        </w:rPr>
        <w:t xml:space="preserve"> </w:t>
      </w:r>
      <w:r>
        <w:rPr>
          <w:sz w:val="30"/>
        </w:rPr>
        <w:t>слова-предметы,</w:t>
      </w:r>
      <w:r>
        <w:rPr>
          <w:spacing w:val="-5"/>
          <w:sz w:val="30"/>
        </w:rPr>
        <w:t xml:space="preserve"> </w:t>
      </w:r>
      <w:r>
        <w:rPr>
          <w:sz w:val="30"/>
        </w:rPr>
        <w:t>действия</w:t>
      </w:r>
      <w:r>
        <w:rPr>
          <w:spacing w:val="-4"/>
          <w:sz w:val="30"/>
        </w:rPr>
        <w:t xml:space="preserve"> </w:t>
      </w:r>
      <w:r>
        <w:rPr>
          <w:sz w:val="30"/>
        </w:rPr>
        <w:t>предметов.</w:t>
      </w:r>
    </w:p>
    <w:p>
      <w:pPr>
        <w:pStyle w:val="14"/>
        <w:numPr>
          <w:ilvl w:val="1"/>
          <w:numId w:val="2"/>
        </w:numPr>
        <w:tabs>
          <w:tab w:val="left" w:pos="1117"/>
        </w:tabs>
        <w:spacing w:before="3" w:after="0" w:line="240" w:lineRule="auto"/>
        <w:ind w:left="1116" w:right="0" w:hanging="284"/>
        <w:jc w:val="left"/>
        <w:rPr>
          <w:rFonts w:ascii="Symbol" w:hAnsi="Symbol"/>
          <w:sz w:val="30"/>
        </w:rPr>
      </w:pPr>
      <w:r>
        <w:rPr>
          <w:sz w:val="30"/>
        </w:rPr>
        <w:t>Вставить</w:t>
      </w:r>
      <w:r>
        <w:rPr>
          <w:spacing w:val="-4"/>
          <w:sz w:val="30"/>
        </w:rPr>
        <w:t xml:space="preserve"> </w:t>
      </w:r>
      <w:r>
        <w:rPr>
          <w:sz w:val="30"/>
        </w:rPr>
        <w:t>пропущенные</w:t>
      </w:r>
      <w:r>
        <w:rPr>
          <w:spacing w:val="-3"/>
          <w:sz w:val="30"/>
        </w:rPr>
        <w:t xml:space="preserve"> </w:t>
      </w:r>
      <w:r>
        <w:rPr>
          <w:sz w:val="30"/>
        </w:rPr>
        <w:t>буквы.</w:t>
      </w: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13"/>
        <w:gridCol w:w="2209"/>
        <w:gridCol w:w="2214"/>
        <w:gridCol w:w="2209"/>
        <w:gridCol w:w="221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04" w:hRule="atLeast"/>
        </w:trPr>
        <w:tc>
          <w:tcPr>
            <w:tcW w:w="2213" w:type="dxa"/>
          </w:tcPr>
          <w:p>
            <w:pPr>
              <w:pStyle w:val="15"/>
              <w:ind w:left="1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29335" cy="942975"/>
                  <wp:effectExtent l="0" t="0" r="0" b="0"/>
                  <wp:docPr id="229" name="image1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image101.jpeg"/>
                          <pic:cNvPicPr>
                            <a:picLocks noChangeAspect="1"/>
                          </pic:cNvPicPr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915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9" w:type="dxa"/>
          </w:tcPr>
          <w:p>
            <w:pPr>
              <w:pStyle w:val="15"/>
              <w:ind w:left="104" w:right="-4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28420" cy="932180"/>
                  <wp:effectExtent l="0" t="0" r="0" b="0"/>
                  <wp:docPr id="231" name="image1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image102.jpeg"/>
                          <pic:cNvPicPr>
                            <a:picLocks noChangeAspect="1"/>
                          </pic:cNvPicPr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593" cy="932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4" w:type="dxa"/>
          </w:tcPr>
          <w:p>
            <w:pPr>
              <w:pStyle w:val="15"/>
              <w:ind w:left="10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59840" cy="835660"/>
                  <wp:effectExtent l="0" t="0" r="0" b="0"/>
                  <wp:docPr id="233" name="image1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image103.jpeg"/>
                          <pic:cNvPicPr>
                            <a:picLocks noChangeAspect="1"/>
                          </pic:cNvPicPr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403" cy="835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9" w:type="dxa"/>
          </w:tcPr>
          <w:p>
            <w:pPr>
              <w:pStyle w:val="15"/>
              <w:ind w:left="17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74750" cy="1080770"/>
                  <wp:effectExtent l="0" t="0" r="0" b="0"/>
                  <wp:docPr id="235" name="image3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image35.jpeg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287" cy="1081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4" w:type="dxa"/>
          </w:tcPr>
          <w:p>
            <w:pPr>
              <w:pStyle w:val="15"/>
              <w:ind w:left="10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87425" cy="1033780"/>
                  <wp:effectExtent l="0" t="0" r="0" b="0"/>
                  <wp:docPr id="237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image15.pn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7636" cy="1034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top="620" w:right="0" w:bottom="280" w:left="300" w:header="290" w:footer="0" w:gutter="0"/>
          <w:cols w:space="720" w:num="1"/>
        </w:sectPr>
      </w:pPr>
    </w:p>
    <w:p>
      <w:pPr>
        <w:pStyle w:val="12"/>
        <w:spacing w:before="9"/>
        <w:rPr>
          <w:sz w:val="6"/>
        </w:rPr>
      </w:pPr>
    </w:p>
    <w:tbl>
      <w:tblPr>
        <w:tblStyle w:val="11"/>
        <w:tblW w:w="0" w:type="auto"/>
        <w:tblInd w:w="272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13"/>
        <w:gridCol w:w="2209"/>
        <w:gridCol w:w="2214"/>
        <w:gridCol w:w="2209"/>
        <w:gridCol w:w="221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67" w:hRule="atLeast"/>
        </w:trPr>
        <w:tc>
          <w:tcPr>
            <w:tcW w:w="2213" w:type="dxa"/>
          </w:tcPr>
          <w:p>
            <w:pPr>
              <w:pStyle w:val="15"/>
              <w:spacing w:line="683" w:lineRule="exact"/>
              <w:ind w:left="355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_</w:t>
            </w:r>
            <w:r>
              <w:rPr>
                <w:rFonts w:ascii="Calibri" w:hAnsi="Calibri"/>
                <w:b/>
                <w:spacing w:val="-4"/>
                <w:sz w:val="56"/>
              </w:rPr>
              <w:t xml:space="preserve"> </w:t>
            </w:r>
            <w:r>
              <w:rPr>
                <w:rFonts w:ascii="Calibri" w:hAnsi="Calibri"/>
                <w:b/>
                <w:sz w:val="56"/>
              </w:rPr>
              <w:t>рбуз</w:t>
            </w:r>
          </w:p>
        </w:tc>
        <w:tc>
          <w:tcPr>
            <w:tcW w:w="2209" w:type="dxa"/>
          </w:tcPr>
          <w:p>
            <w:pPr>
              <w:pStyle w:val="15"/>
              <w:spacing w:line="683" w:lineRule="exact"/>
              <w:ind w:left="398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гор_д</w:t>
            </w:r>
          </w:p>
        </w:tc>
        <w:tc>
          <w:tcPr>
            <w:tcW w:w="2214" w:type="dxa"/>
          </w:tcPr>
          <w:p>
            <w:pPr>
              <w:pStyle w:val="15"/>
              <w:spacing w:line="683" w:lineRule="exact"/>
              <w:ind w:left="269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пог_да</w:t>
            </w:r>
          </w:p>
        </w:tc>
        <w:tc>
          <w:tcPr>
            <w:tcW w:w="2209" w:type="dxa"/>
          </w:tcPr>
          <w:p>
            <w:pPr>
              <w:pStyle w:val="15"/>
              <w:spacing w:line="682" w:lineRule="exact"/>
              <w:ind w:left="280" w:right="270"/>
              <w:jc w:val="center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т_</w:t>
            </w:r>
          </w:p>
          <w:p>
            <w:pPr>
              <w:pStyle w:val="15"/>
              <w:spacing w:line="666" w:lineRule="exact"/>
              <w:ind w:left="281" w:right="270"/>
              <w:jc w:val="center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варищ</w:t>
            </w:r>
          </w:p>
        </w:tc>
        <w:tc>
          <w:tcPr>
            <w:tcW w:w="2214" w:type="dxa"/>
          </w:tcPr>
          <w:p>
            <w:pPr>
              <w:pStyle w:val="15"/>
              <w:spacing w:line="683" w:lineRule="exact"/>
              <w:ind w:left="240"/>
              <w:rPr>
                <w:rFonts w:ascii="Calibri" w:hAnsi="Calibri"/>
                <w:b/>
                <w:sz w:val="56"/>
              </w:rPr>
            </w:pPr>
            <w:r>
              <w:rPr>
                <w:rFonts w:ascii="Calibri" w:hAnsi="Calibri"/>
                <w:b/>
                <w:sz w:val="56"/>
              </w:rPr>
              <w:t>ябл_ко</w:t>
            </w:r>
          </w:p>
        </w:tc>
      </w:tr>
    </w:tbl>
    <w:p>
      <w:pPr>
        <w:spacing w:before="0" w:line="344" w:lineRule="exact"/>
        <w:ind w:left="1400" w:right="0" w:firstLine="0"/>
        <w:jc w:val="left"/>
        <w:rPr>
          <w:sz w:val="30"/>
        </w:rPr>
      </w:pPr>
      <w:r>
        <w:rPr>
          <w:sz w:val="30"/>
        </w:rPr>
        <w:t>Записать</w:t>
      </w:r>
      <w:r>
        <w:rPr>
          <w:spacing w:val="-2"/>
          <w:sz w:val="30"/>
        </w:rPr>
        <w:t xml:space="preserve"> </w:t>
      </w:r>
      <w:r>
        <w:rPr>
          <w:sz w:val="30"/>
        </w:rPr>
        <w:t>слова,</w:t>
      </w:r>
      <w:r>
        <w:rPr>
          <w:spacing w:val="-3"/>
          <w:sz w:val="30"/>
        </w:rPr>
        <w:t xml:space="preserve"> </w:t>
      </w:r>
      <w:r>
        <w:rPr>
          <w:sz w:val="30"/>
        </w:rPr>
        <w:t>подчеркнуть</w:t>
      </w:r>
      <w:r>
        <w:rPr>
          <w:spacing w:val="-6"/>
          <w:sz w:val="30"/>
        </w:rPr>
        <w:t xml:space="preserve"> </w:t>
      </w:r>
      <w:r>
        <w:rPr>
          <w:sz w:val="30"/>
        </w:rPr>
        <w:t>«трудную»</w:t>
      </w:r>
      <w:r>
        <w:rPr>
          <w:spacing w:val="-5"/>
          <w:sz w:val="30"/>
        </w:rPr>
        <w:t xml:space="preserve"> </w:t>
      </w:r>
      <w:r>
        <w:rPr>
          <w:sz w:val="30"/>
        </w:rPr>
        <w:t>букву.</w:t>
      </w:r>
    </w:p>
    <w:sectPr>
      <w:pgSz w:w="11910" w:h="16840"/>
      <w:pgMar w:top="620" w:right="0" w:bottom="280" w:left="300" w:header="29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1"/>
    <w:family w:val="roman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spacing w:line="14" w:lineRule="auto"/>
      <w:rPr>
        <w:sz w:val="20"/>
      </w:rPr>
    </w:pPr>
    <w:r>
      <w:pict>
        <v:shape id="_x0000_s2049" o:spid="_x0000_s2049" o:spt="202" type="#_x0000_t202" style="position:absolute;left:0pt;margin-left:305.75pt;margin-top:13.5pt;height:15.3pt;width:12pt;mso-position-horizontal-relative:page;mso-position-vertical-relative:page;z-index:-251652096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spacing w:line="14" w:lineRule="auto"/>
      <w:rPr>
        <w:sz w:val="20"/>
      </w:rPr>
    </w:pPr>
    <w:r>
      <w:pict>
        <v:shape id="_x0000_s2050" o:spid="_x0000_s2050" o:spt="202" type="#_x0000_t202" style="position:absolute;left:0pt;margin-left:411.8pt;margin-top:10.6pt;height:15.3pt;width:18pt;mso-position-horizontal-relative:page;mso-position-vertical-relative:page;z-index:-251651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spacing w:line="14" w:lineRule="auto"/>
      <w:rPr>
        <w:sz w:val="20"/>
      </w:rPr>
    </w:pPr>
    <w:r>
      <w:pict>
        <v:shape id="_x0000_s2051" o:spid="_x0000_s2051" o:spt="202" type="#_x0000_t202" style="position:absolute;left:0pt;margin-left:302.85pt;margin-top:13.5pt;height:15.3pt;width:18pt;mso-position-horizontal-relative:page;mso-position-vertical-relative:page;z-index:-251651072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t>42</w:t>
                </w:r>
                <w:r>
                  <w:fldChar w:fldCharType="end"/>
                </w:r>
              </w:p>
            </w:txbxContent>
          </v:textbox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39341B"/>
    <w:multiLevelType w:val="multilevel"/>
    <w:tmpl w:val="9239341B"/>
    <w:lvl w:ilvl="0" w:tentative="0">
      <w:start w:val="1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">
    <w:nsid w:val="9C8AC8EF"/>
    <w:multiLevelType w:val="multilevel"/>
    <w:tmpl w:val="9C8AC8EF"/>
    <w:lvl w:ilvl="0" w:tentative="0">
      <w:start w:val="1"/>
      <w:numFmt w:val="decimal"/>
      <w:lvlText w:val="%1."/>
      <w:lvlJc w:val="left"/>
      <w:pPr>
        <w:ind w:left="1539" w:hanging="707"/>
        <w:jc w:val="righ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2">
    <w:nsid w:val="B5E306ED"/>
    <w:multiLevelType w:val="multilevel"/>
    <w:tmpl w:val="B5E306ED"/>
    <w:lvl w:ilvl="0" w:tentative="0">
      <w:start w:val="1"/>
      <w:numFmt w:val="decimal"/>
      <w:lvlText w:val="%1."/>
      <w:lvlJc w:val="left"/>
      <w:pPr>
        <w:ind w:left="833" w:hanging="707"/>
        <w:jc w:val="righ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91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9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6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4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22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29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37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451" w:hanging="707"/>
      </w:pPr>
      <w:rPr>
        <w:rFonts w:hint="default"/>
        <w:lang w:val="ru-RU" w:eastAsia="en-US" w:bidi="ar-SA"/>
      </w:rPr>
    </w:lvl>
  </w:abstractNum>
  <w:abstractNum w:abstractNumId="3">
    <w:nsid w:val="BF205925"/>
    <w:multiLevelType w:val="multilevel"/>
    <w:tmpl w:val="BF205925"/>
    <w:lvl w:ilvl="0" w:tentative="0">
      <w:start w:val="1"/>
      <w:numFmt w:val="decimal"/>
      <w:lvlText w:val="%1."/>
      <w:lvlJc w:val="left"/>
      <w:pPr>
        <w:ind w:left="1337" w:hanging="563"/>
        <w:jc w:val="left"/>
      </w:pPr>
      <w:rPr>
        <w:rFonts w:hint="default"/>
        <w:b/>
        <w:bCs/>
        <w:spacing w:val="0"/>
        <w:w w:val="10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366" w:hanging="563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392" w:hanging="563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419" w:hanging="563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45" w:hanging="563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472" w:hanging="563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498" w:hanging="563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24" w:hanging="563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51" w:hanging="563"/>
      </w:pPr>
      <w:rPr>
        <w:rFonts w:hint="default"/>
        <w:lang w:val="ru-RU" w:eastAsia="en-US" w:bidi="ar-SA"/>
      </w:rPr>
    </w:lvl>
  </w:abstractNum>
  <w:abstractNum w:abstractNumId="4">
    <w:nsid w:val="C8879AEF"/>
    <w:multiLevelType w:val="multilevel"/>
    <w:tmpl w:val="C8879AEF"/>
    <w:lvl w:ilvl="0" w:tentative="0">
      <w:start w:val="1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1539" w:hanging="279"/>
        <w:jc w:val="lef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279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279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279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279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279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279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279"/>
      </w:pPr>
      <w:rPr>
        <w:rFonts w:hint="default"/>
        <w:lang w:val="ru-RU" w:eastAsia="en-US" w:bidi="ar-SA"/>
      </w:rPr>
    </w:lvl>
  </w:abstractNum>
  <w:abstractNum w:abstractNumId="5">
    <w:nsid w:val="CF092B84"/>
    <w:multiLevelType w:val="multilevel"/>
    <w:tmpl w:val="CF092B84"/>
    <w:lvl w:ilvl="0" w:tentative="0">
      <w:start w:val="0"/>
      <w:numFmt w:val="bullet"/>
      <w:lvlText w:val=""/>
      <w:lvlJc w:val="left"/>
      <w:pPr>
        <w:ind w:left="113" w:hanging="361"/>
      </w:pPr>
      <w:rPr>
        <w:rFonts w:hint="default" w:ascii="Symbol" w:hAnsi="Symbol" w:eastAsia="Symbol" w:cs="Symbol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"/>
      <w:lvlJc w:val="left"/>
      <w:pPr>
        <w:ind w:left="833" w:hanging="428"/>
      </w:pPr>
      <w:rPr>
        <w:rFonts w:hint="default"/>
        <w:w w:val="99"/>
        <w:lang w:val="ru-RU" w:eastAsia="en-US" w:bidi="ar-SA"/>
      </w:rPr>
    </w:lvl>
    <w:lvl w:ilvl="2" w:tentative="0">
      <w:start w:val="0"/>
      <w:numFmt w:val="bullet"/>
      <w:lvlText w:val=""/>
      <w:lvlJc w:val="left"/>
      <w:pPr>
        <w:ind w:left="1553" w:hanging="154"/>
      </w:pPr>
      <w:rPr>
        <w:rFonts w:hint="default" w:ascii="Symbol" w:hAnsi="Symbol" w:eastAsia="Symbol" w:cs="Symbol"/>
        <w:spacing w:val="14"/>
        <w:w w:val="100"/>
        <w:sz w:val="28"/>
        <w:szCs w:val="28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670" w:hanging="15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3781" w:hanging="15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4891" w:hanging="15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002" w:hanging="15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112" w:hanging="15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223" w:hanging="154"/>
      </w:pPr>
      <w:rPr>
        <w:rFonts w:hint="default"/>
        <w:lang w:val="ru-RU" w:eastAsia="en-US" w:bidi="ar-SA"/>
      </w:rPr>
    </w:lvl>
  </w:abstractNum>
  <w:abstractNum w:abstractNumId="6">
    <w:nsid w:val="D7F9FE59"/>
    <w:multiLevelType w:val="multilevel"/>
    <w:tmpl w:val="D7F9FE59"/>
    <w:lvl w:ilvl="0" w:tentative="0">
      <w:start w:val="0"/>
      <w:numFmt w:val="bullet"/>
      <w:lvlText w:val=""/>
      <w:lvlJc w:val="left"/>
      <w:pPr>
        <w:ind w:left="1553" w:hanging="361"/>
      </w:pPr>
      <w:rPr>
        <w:rFonts w:hint="default" w:ascii="Symbol" w:hAnsi="Symbol" w:eastAsia="Symbol" w:cs="Symbol"/>
        <w:w w:val="100"/>
        <w:sz w:val="30"/>
        <w:szCs w:val="3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64" w:hanging="3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68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73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77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82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86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90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5" w:hanging="361"/>
      </w:pPr>
      <w:rPr>
        <w:rFonts w:hint="default"/>
        <w:lang w:val="ru-RU" w:eastAsia="en-US" w:bidi="ar-SA"/>
      </w:rPr>
    </w:lvl>
  </w:abstractNum>
  <w:abstractNum w:abstractNumId="7">
    <w:nsid w:val="DCBA6B53"/>
    <w:multiLevelType w:val="multilevel"/>
    <w:tmpl w:val="DCBA6B53"/>
    <w:lvl w:ilvl="0" w:tentative="0">
      <w:start w:val="1"/>
      <w:numFmt w:val="decimal"/>
      <w:lvlText w:val="%1."/>
      <w:lvlJc w:val="left"/>
      <w:pPr>
        <w:ind w:left="1539" w:hanging="707"/>
        <w:jc w:val="righ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8">
    <w:nsid w:val="F4B5D9F5"/>
    <w:multiLevelType w:val="multilevel"/>
    <w:tmpl w:val="F4B5D9F5"/>
    <w:lvl w:ilvl="0" w:tentative="0">
      <w:start w:val="1"/>
      <w:numFmt w:val="decimal"/>
      <w:lvlText w:val="%1."/>
      <w:lvlJc w:val="left"/>
      <w:pPr>
        <w:ind w:left="1539" w:hanging="347"/>
        <w:jc w:val="lef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34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34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34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34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34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34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34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347"/>
      </w:pPr>
      <w:rPr>
        <w:rFonts w:hint="default"/>
        <w:lang w:val="ru-RU" w:eastAsia="en-US" w:bidi="ar-SA"/>
      </w:rPr>
    </w:lvl>
  </w:abstractNum>
  <w:abstractNum w:abstractNumId="9">
    <w:nsid w:val="0053208E"/>
    <w:multiLevelType w:val="multilevel"/>
    <w:tmpl w:val="0053208E"/>
    <w:lvl w:ilvl="0" w:tentative="0">
      <w:start w:val="1"/>
      <w:numFmt w:val="upperRoman"/>
      <w:lvlText w:val="%1."/>
      <w:lvlJc w:val="left"/>
      <w:pPr>
        <w:ind w:left="3940" w:hanging="1004"/>
        <w:jc w:val="right"/>
      </w:pPr>
      <w:rPr>
        <w:rFonts w:hint="default" w:ascii="Times New Roman" w:hAnsi="Times New Roman" w:eastAsia="Times New Roman" w:cs="Times New Roman"/>
        <w:b/>
        <w:bCs/>
        <w:spacing w:val="0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4590" w:hanging="100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5240" w:hanging="100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5891" w:hanging="100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6541" w:hanging="100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7192" w:hanging="100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842" w:hanging="100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492" w:hanging="100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143" w:hanging="1004"/>
      </w:pPr>
      <w:rPr>
        <w:rFonts w:hint="default"/>
        <w:lang w:val="ru-RU" w:eastAsia="en-US" w:bidi="ar-SA"/>
      </w:rPr>
    </w:lvl>
  </w:abstractNum>
  <w:abstractNum w:abstractNumId="10">
    <w:nsid w:val="0248C179"/>
    <w:multiLevelType w:val="multilevel"/>
    <w:tmpl w:val="0248C179"/>
    <w:lvl w:ilvl="0" w:tentative="0">
      <w:start w:val="1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1">
    <w:nsid w:val="03D62ECE"/>
    <w:multiLevelType w:val="multilevel"/>
    <w:tmpl w:val="03D62ECE"/>
    <w:lvl w:ilvl="0" w:tentative="0">
      <w:start w:val="1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2">
    <w:nsid w:val="2470EC97"/>
    <w:multiLevelType w:val="multilevel"/>
    <w:tmpl w:val="2470EC97"/>
    <w:lvl w:ilvl="0" w:tentative="0">
      <w:start w:val="1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3">
    <w:nsid w:val="25B654F3"/>
    <w:multiLevelType w:val="multilevel"/>
    <w:tmpl w:val="25B654F3"/>
    <w:lvl w:ilvl="0" w:tentative="0">
      <w:start w:val="1"/>
      <w:numFmt w:val="decimal"/>
      <w:lvlText w:val="%1."/>
      <w:lvlJc w:val="left"/>
      <w:pPr>
        <w:ind w:left="1539" w:hanging="707"/>
        <w:jc w:val="righ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4">
    <w:nsid w:val="2A8F537B"/>
    <w:multiLevelType w:val="multilevel"/>
    <w:tmpl w:val="2A8F537B"/>
    <w:lvl w:ilvl="0" w:tentative="0">
      <w:start w:val="0"/>
      <w:numFmt w:val="bullet"/>
      <w:lvlText w:val=""/>
      <w:lvlJc w:val="left"/>
      <w:pPr>
        <w:ind w:left="833" w:hanging="178"/>
      </w:pPr>
      <w:rPr>
        <w:rFonts w:hint="default" w:ascii="Symbol" w:hAnsi="Symbol" w:eastAsia="Symbol" w:cs="Symbol"/>
        <w:w w:val="100"/>
        <w:sz w:val="30"/>
        <w:szCs w:val="3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916" w:hanging="17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92" w:hanging="17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69" w:hanging="17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145" w:hanging="17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222" w:hanging="17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298" w:hanging="17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374" w:hanging="17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451" w:hanging="178"/>
      </w:pPr>
      <w:rPr>
        <w:rFonts w:hint="default"/>
        <w:lang w:val="ru-RU" w:eastAsia="en-US" w:bidi="ar-SA"/>
      </w:rPr>
    </w:lvl>
  </w:abstractNum>
  <w:abstractNum w:abstractNumId="15">
    <w:nsid w:val="4C1BAE26"/>
    <w:multiLevelType w:val="multilevel"/>
    <w:tmpl w:val="4C1BAE26"/>
    <w:lvl w:ilvl="0" w:tentative="0">
      <w:start w:val="1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6">
    <w:nsid w:val="4D4DC07F"/>
    <w:multiLevelType w:val="multilevel"/>
    <w:tmpl w:val="4D4DC07F"/>
    <w:lvl w:ilvl="0" w:tentative="0">
      <w:start w:val="1"/>
      <w:numFmt w:val="decimal"/>
      <w:lvlText w:val="%1."/>
      <w:lvlJc w:val="left"/>
      <w:pPr>
        <w:ind w:left="1539" w:hanging="707"/>
        <w:jc w:val="righ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46" w:hanging="70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70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70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70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70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70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70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707"/>
      </w:pPr>
      <w:rPr>
        <w:rFonts w:hint="default"/>
        <w:lang w:val="ru-RU" w:eastAsia="en-US" w:bidi="ar-SA"/>
      </w:rPr>
    </w:lvl>
  </w:abstractNum>
  <w:abstractNum w:abstractNumId="17">
    <w:nsid w:val="59ADCABA"/>
    <w:multiLevelType w:val="multilevel"/>
    <w:tmpl w:val="59ADCABA"/>
    <w:lvl w:ilvl="0" w:tentative="0">
      <w:start w:val="0"/>
      <w:numFmt w:val="bullet"/>
      <w:lvlText w:val="–"/>
      <w:lvlJc w:val="left"/>
      <w:pPr>
        <w:ind w:left="294" w:hanging="183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496" w:hanging="183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693" w:hanging="183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889" w:hanging="183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1086" w:hanging="183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1283" w:hanging="183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1479" w:hanging="183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1676" w:hanging="183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1872" w:hanging="183"/>
      </w:pPr>
      <w:rPr>
        <w:rFonts w:hint="default"/>
        <w:lang w:val="ru-RU" w:eastAsia="en-US" w:bidi="ar-SA"/>
      </w:rPr>
    </w:lvl>
  </w:abstractNum>
  <w:abstractNum w:abstractNumId="18">
    <w:nsid w:val="5A241D34"/>
    <w:multiLevelType w:val="multilevel"/>
    <w:tmpl w:val="5A241D34"/>
    <w:lvl w:ilvl="0" w:tentative="0">
      <w:start w:val="0"/>
      <w:numFmt w:val="bullet"/>
      <w:lvlText w:val=""/>
      <w:lvlJc w:val="left"/>
      <w:pPr>
        <w:ind w:left="1553" w:hanging="361"/>
      </w:pPr>
      <w:rPr>
        <w:rFonts w:hint="default" w:ascii="Symbol" w:hAnsi="Symbol" w:eastAsia="Symbol" w:cs="Symbol"/>
        <w:w w:val="100"/>
        <w:sz w:val="30"/>
        <w:szCs w:val="3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64" w:hanging="3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68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73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77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82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86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90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5" w:hanging="361"/>
      </w:pPr>
      <w:rPr>
        <w:rFonts w:hint="default"/>
        <w:lang w:val="ru-RU" w:eastAsia="en-US" w:bidi="ar-SA"/>
      </w:rPr>
    </w:lvl>
  </w:abstractNum>
  <w:abstractNum w:abstractNumId="19">
    <w:nsid w:val="60382F6E"/>
    <w:multiLevelType w:val="multilevel"/>
    <w:tmpl w:val="60382F6E"/>
    <w:lvl w:ilvl="0" w:tentative="0">
      <w:start w:val="0"/>
      <w:numFmt w:val="bullet"/>
      <w:lvlText w:val=""/>
      <w:lvlJc w:val="left"/>
      <w:pPr>
        <w:ind w:left="1553" w:hanging="361"/>
      </w:pPr>
      <w:rPr>
        <w:rFonts w:hint="default"/>
        <w:w w:val="99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64" w:hanging="36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68" w:hanging="36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73" w:hanging="36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77" w:hanging="36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82" w:hanging="36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86" w:hanging="36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90" w:hanging="36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5" w:hanging="361"/>
      </w:pPr>
      <w:rPr>
        <w:rFonts w:hint="default"/>
        <w:lang w:val="ru-RU" w:eastAsia="en-US" w:bidi="ar-SA"/>
      </w:rPr>
    </w:lvl>
  </w:abstractNum>
  <w:abstractNum w:abstractNumId="20">
    <w:nsid w:val="72183CF9"/>
    <w:multiLevelType w:val="multilevel"/>
    <w:tmpl w:val="72183CF9"/>
    <w:lvl w:ilvl="0" w:tentative="0">
      <w:start w:val="2"/>
      <w:numFmt w:val="decimal"/>
      <w:lvlText w:val="%1."/>
      <w:lvlJc w:val="left"/>
      <w:pPr>
        <w:ind w:left="1539" w:hanging="707"/>
        <w:jc w:val="left"/>
      </w:pPr>
      <w:rPr>
        <w:rFonts w:hint="default" w:ascii="Times New Roman" w:hAnsi="Times New Roman" w:eastAsia="Times New Roman" w:cs="Times New Roman"/>
        <w:w w:val="99"/>
        <w:sz w:val="28"/>
        <w:szCs w:val="28"/>
        <w:lang w:val="ru-RU" w:eastAsia="en-US" w:bidi="ar-SA"/>
      </w:rPr>
    </w:lvl>
    <w:lvl w:ilvl="1" w:tentative="0">
      <w:start w:val="1"/>
      <w:numFmt w:val="decimal"/>
      <w:lvlText w:val="%2."/>
      <w:lvlJc w:val="left"/>
      <w:pPr>
        <w:ind w:left="1539" w:hanging="347"/>
        <w:jc w:val="right"/>
      </w:pPr>
      <w:rPr>
        <w:rFonts w:hint="default" w:ascii="Times New Roman" w:hAnsi="Times New Roman" w:eastAsia="Times New Roman" w:cs="Times New Roman"/>
        <w:b/>
        <w:bCs/>
        <w:w w:val="99"/>
        <w:sz w:val="28"/>
        <w:szCs w:val="28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52" w:hanging="34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559" w:hanging="34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565" w:hanging="34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572" w:hanging="34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578" w:hanging="34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584" w:hanging="34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591" w:hanging="347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5"/>
  </w:num>
  <w:num w:numId="3">
    <w:abstractNumId w:val="17"/>
  </w:num>
  <w:num w:numId="4">
    <w:abstractNumId w:val="3"/>
  </w:num>
  <w:num w:numId="5">
    <w:abstractNumId w:val="2"/>
  </w:num>
  <w:num w:numId="6">
    <w:abstractNumId w:val="11"/>
  </w:num>
  <w:num w:numId="7">
    <w:abstractNumId w:val="13"/>
  </w:num>
  <w:num w:numId="8">
    <w:abstractNumId w:val="20"/>
  </w:num>
  <w:num w:numId="9">
    <w:abstractNumId w:val="10"/>
  </w:num>
  <w:num w:numId="10">
    <w:abstractNumId w:val="0"/>
  </w:num>
  <w:num w:numId="11">
    <w:abstractNumId w:val="14"/>
  </w:num>
  <w:num w:numId="12">
    <w:abstractNumId w:val="18"/>
  </w:num>
  <w:num w:numId="13">
    <w:abstractNumId w:val="4"/>
  </w:num>
  <w:num w:numId="14">
    <w:abstractNumId w:val="16"/>
  </w:num>
  <w:num w:numId="15">
    <w:abstractNumId w:val="8"/>
  </w:num>
  <w:num w:numId="16">
    <w:abstractNumId w:val="12"/>
  </w:num>
  <w:num w:numId="17">
    <w:abstractNumId w:val="7"/>
  </w:num>
  <w:num w:numId="18">
    <w:abstractNumId w:val="6"/>
  </w:num>
  <w:num w:numId="19">
    <w:abstractNumId w:val="1"/>
  </w:num>
  <w:num w:numId="20">
    <w:abstractNumId w:val="15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218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compatSetting w:name="compatibilityMode" w:uri="http://schemas.microsoft.com/office/word" w:val="14"/>
  </w:compat>
  <w:rsids>
    <w:rsidRoot w:val="00000000"/>
    <w:rsid w:val="57F80BE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nhideWhenUsed="0" w:uiPriority="1" w:semiHidden="0" w:name="heading 3"/>
    <w:lsdException w:qFormat="1" w:unhideWhenUsed="0" w:uiPriority="1" w:semiHidden="0" w:name="heading 4"/>
    <w:lsdException w:qFormat="1" w:unhideWhenUsed="0" w:uiPriority="1" w:semiHidden="0" w:name="heading 5"/>
    <w:lsdException w:qFormat="1" w:unhideWhenUsed="0" w:uiPriority="1" w:semiHidden="0" w:name="heading 6"/>
    <w:lsdException w:qFormat="1" w:unhideWhenUsed="0" w:uiPriority="1" w:semiHidden="0" w:name="heading 7"/>
    <w:lsdException w:qFormat="1" w:unhideWhenUsed="0" w:uiPriority="1" w:semiHidden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qFormat/>
    <w:uiPriority w:val="1"/>
    <w:pPr>
      <w:spacing w:line="634" w:lineRule="exact"/>
      <w:ind w:left="833"/>
      <w:outlineLvl w:val="1"/>
    </w:pPr>
    <w:rPr>
      <w:rFonts w:ascii="Calibri" w:hAnsi="Calibri" w:eastAsia="Calibri" w:cs="Calibri"/>
      <w:b/>
      <w:bCs/>
      <w:sz w:val="52"/>
      <w:szCs w:val="52"/>
      <w:lang w:val="ru-RU" w:eastAsia="en-US" w:bidi="ar-SA"/>
    </w:rPr>
  </w:style>
  <w:style w:type="paragraph" w:styleId="3">
    <w:name w:val="heading 2"/>
    <w:basedOn w:val="1"/>
    <w:qFormat/>
    <w:uiPriority w:val="1"/>
    <w:pPr>
      <w:ind w:left="833"/>
      <w:outlineLvl w:val="2"/>
    </w:pPr>
    <w:rPr>
      <w:rFonts w:ascii="Times New Roman" w:hAnsi="Times New Roman" w:eastAsia="Times New Roman" w:cs="Times New Roman"/>
      <w:sz w:val="36"/>
      <w:szCs w:val="36"/>
      <w:lang w:val="ru-RU" w:eastAsia="en-US" w:bidi="ar-SA"/>
    </w:rPr>
  </w:style>
  <w:style w:type="paragraph" w:styleId="4">
    <w:name w:val="heading 3"/>
    <w:basedOn w:val="1"/>
    <w:qFormat/>
    <w:uiPriority w:val="1"/>
    <w:pPr>
      <w:ind w:left="1106" w:right="846"/>
      <w:jc w:val="center"/>
      <w:outlineLvl w:val="3"/>
    </w:pPr>
    <w:rPr>
      <w:rFonts w:ascii="Times New Roman" w:hAnsi="Times New Roman" w:eastAsia="Times New Roman" w:cs="Times New Roman"/>
      <w:b/>
      <w:bCs/>
      <w:sz w:val="32"/>
      <w:szCs w:val="32"/>
      <w:lang w:val="ru-RU" w:eastAsia="en-US" w:bidi="ar-SA"/>
    </w:rPr>
  </w:style>
  <w:style w:type="paragraph" w:styleId="5">
    <w:name w:val="heading 4"/>
    <w:basedOn w:val="1"/>
    <w:qFormat/>
    <w:uiPriority w:val="1"/>
    <w:pPr>
      <w:ind w:left="1106" w:right="840"/>
      <w:jc w:val="center"/>
      <w:outlineLvl w:val="4"/>
    </w:pPr>
    <w:rPr>
      <w:rFonts w:ascii="Times New Roman" w:hAnsi="Times New Roman" w:eastAsia="Times New Roman" w:cs="Times New Roman"/>
      <w:b/>
      <w:bCs/>
      <w:i/>
      <w:iCs/>
      <w:sz w:val="32"/>
      <w:szCs w:val="32"/>
      <w:lang w:val="ru-RU" w:eastAsia="en-US" w:bidi="ar-SA"/>
    </w:rPr>
  </w:style>
  <w:style w:type="paragraph" w:styleId="6">
    <w:name w:val="heading 5"/>
    <w:basedOn w:val="1"/>
    <w:qFormat/>
    <w:uiPriority w:val="1"/>
    <w:pPr>
      <w:ind w:left="833"/>
      <w:outlineLvl w:val="5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type="paragraph" w:styleId="7">
    <w:name w:val="heading 6"/>
    <w:basedOn w:val="1"/>
    <w:qFormat/>
    <w:uiPriority w:val="1"/>
    <w:pPr>
      <w:ind w:left="833"/>
      <w:outlineLvl w:val="6"/>
    </w:pPr>
    <w:rPr>
      <w:rFonts w:ascii="Times New Roman" w:hAnsi="Times New Roman" w:eastAsia="Times New Roman" w:cs="Times New Roman"/>
      <w:b/>
      <w:bCs/>
      <w:i/>
      <w:iCs/>
      <w:sz w:val="30"/>
      <w:szCs w:val="30"/>
      <w:lang w:val="ru-RU" w:eastAsia="en-US" w:bidi="ar-SA"/>
    </w:rPr>
  </w:style>
  <w:style w:type="paragraph" w:styleId="8">
    <w:name w:val="heading 7"/>
    <w:basedOn w:val="1"/>
    <w:qFormat/>
    <w:uiPriority w:val="1"/>
    <w:pPr>
      <w:spacing w:line="322" w:lineRule="exact"/>
      <w:ind w:left="1106"/>
      <w:jc w:val="center"/>
      <w:outlineLvl w:val="7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paragraph" w:styleId="9">
    <w:name w:val="heading 8"/>
    <w:basedOn w:val="1"/>
    <w:qFormat/>
    <w:uiPriority w:val="1"/>
    <w:pPr>
      <w:ind w:left="1106" w:right="846"/>
      <w:jc w:val="center"/>
      <w:outlineLvl w:val="8"/>
    </w:pPr>
    <w:rPr>
      <w:rFonts w:ascii="Times New Roman" w:hAnsi="Times New Roman" w:eastAsia="Times New Roman" w:cs="Times New Roman"/>
      <w:b/>
      <w:bCs/>
      <w:i/>
      <w:iCs/>
      <w:sz w:val="28"/>
      <w:szCs w:val="28"/>
      <w:lang w:val="ru-RU" w:eastAsia="en-US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2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table" w:customStyle="1" w:styleId="13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4">
    <w:name w:val="List Paragraph"/>
    <w:basedOn w:val="1"/>
    <w:qFormat/>
    <w:uiPriority w:val="1"/>
    <w:pPr>
      <w:ind w:left="1539" w:hanging="707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5">
    <w:name w:val="Table Paragraph"/>
    <w:basedOn w:val="1"/>
    <w:qFormat/>
    <w:uiPriority w:val="1"/>
    <w:pPr>
      <w:ind w:left="112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1.jpeg"/><Relationship Id="rId98" Type="http://schemas.openxmlformats.org/officeDocument/2006/relationships/image" Target="media/image90.jpeg"/><Relationship Id="rId97" Type="http://schemas.openxmlformats.org/officeDocument/2006/relationships/image" Target="media/image89.png"/><Relationship Id="rId96" Type="http://schemas.openxmlformats.org/officeDocument/2006/relationships/image" Target="media/image88.png"/><Relationship Id="rId95" Type="http://schemas.openxmlformats.org/officeDocument/2006/relationships/image" Target="media/image87.png"/><Relationship Id="rId94" Type="http://schemas.openxmlformats.org/officeDocument/2006/relationships/image" Target="media/image86.jpeg"/><Relationship Id="rId93" Type="http://schemas.openxmlformats.org/officeDocument/2006/relationships/image" Target="media/image85.jpeg"/><Relationship Id="rId92" Type="http://schemas.openxmlformats.org/officeDocument/2006/relationships/image" Target="media/image84.png"/><Relationship Id="rId91" Type="http://schemas.openxmlformats.org/officeDocument/2006/relationships/image" Target="media/image83.jpeg"/><Relationship Id="rId90" Type="http://schemas.openxmlformats.org/officeDocument/2006/relationships/image" Target="media/image82.png"/><Relationship Id="rId9" Type="http://schemas.openxmlformats.org/officeDocument/2006/relationships/image" Target="media/image1.jpeg"/><Relationship Id="rId89" Type="http://schemas.openxmlformats.org/officeDocument/2006/relationships/image" Target="media/image81.jpeg"/><Relationship Id="rId88" Type="http://schemas.openxmlformats.org/officeDocument/2006/relationships/image" Target="media/image80.jpeg"/><Relationship Id="rId87" Type="http://schemas.openxmlformats.org/officeDocument/2006/relationships/image" Target="media/image79.jpeg"/><Relationship Id="rId86" Type="http://schemas.openxmlformats.org/officeDocument/2006/relationships/image" Target="media/image78.jpeg"/><Relationship Id="rId85" Type="http://schemas.openxmlformats.org/officeDocument/2006/relationships/image" Target="media/image77.jpeg"/><Relationship Id="rId84" Type="http://schemas.openxmlformats.org/officeDocument/2006/relationships/image" Target="media/image76.jpeg"/><Relationship Id="rId83" Type="http://schemas.openxmlformats.org/officeDocument/2006/relationships/image" Target="media/image75.png"/><Relationship Id="rId82" Type="http://schemas.openxmlformats.org/officeDocument/2006/relationships/image" Target="media/image74.jpeg"/><Relationship Id="rId81" Type="http://schemas.openxmlformats.org/officeDocument/2006/relationships/image" Target="media/image73.jpeg"/><Relationship Id="rId80" Type="http://schemas.openxmlformats.org/officeDocument/2006/relationships/image" Target="media/image72.png"/><Relationship Id="rId8" Type="http://schemas.openxmlformats.org/officeDocument/2006/relationships/theme" Target="theme/theme1.xml"/><Relationship Id="rId79" Type="http://schemas.openxmlformats.org/officeDocument/2006/relationships/image" Target="media/image71.jpeg"/><Relationship Id="rId78" Type="http://schemas.openxmlformats.org/officeDocument/2006/relationships/image" Target="media/image70.png"/><Relationship Id="rId77" Type="http://schemas.openxmlformats.org/officeDocument/2006/relationships/image" Target="media/image69.jpeg"/><Relationship Id="rId76" Type="http://schemas.openxmlformats.org/officeDocument/2006/relationships/image" Target="media/image68.jpeg"/><Relationship Id="rId75" Type="http://schemas.openxmlformats.org/officeDocument/2006/relationships/image" Target="media/image67.jpeg"/><Relationship Id="rId74" Type="http://schemas.openxmlformats.org/officeDocument/2006/relationships/image" Target="media/image66.jpeg"/><Relationship Id="rId73" Type="http://schemas.openxmlformats.org/officeDocument/2006/relationships/image" Target="media/image65.jpeg"/><Relationship Id="rId72" Type="http://schemas.openxmlformats.org/officeDocument/2006/relationships/image" Target="media/image64.jpeg"/><Relationship Id="rId71" Type="http://schemas.openxmlformats.org/officeDocument/2006/relationships/image" Target="media/image63.png"/><Relationship Id="rId70" Type="http://schemas.openxmlformats.org/officeDocument/2006/relationships/image" Target="media/image62.png"/><Relationship Id="rId7" Type="http://schemas.openxmlformats.org/officeDocument/2006/relationships/header" Target="header3.xml"/><Relationship Id="rId69" Type="http://schemas.openxmlformats.org/officeDocument/2006/relationships/image" Target="media/image61.jpeg"/><Relationship Id="rId68" Type="http://schemas.openxmlformats.org/officeDocument/2006/relationships/image" Target="media/image60.jpeg"/><Relationship Id="rId67" Type="http://schemas.openxmlformats.org/officeDocument/2006/relationships/image" Target="media/image59.png"/><Relationship Id="rId66" Type="http://schemas.openxmlformats.org/officeDocument/2006/relationships/image" Target="media/image58.png"/><Relationship Id="rId65" Type="http://schemas.openxmlformats.org/officeDocument/2006/relationships/image" Target="media/image57.jpeg"/><Relationship Id="rId64" Type="http://schemas.openxmlformats.org/officeDocument/2006/relationships/image" Target="media/image56.jpeg"/><Relationship Id="rId63" Type="http://schemas.openxmlformats.org/officeDocument/2006/relationships/image" Target="media/image55.jpeg"/><Relationship Id="rId62" Type="http://schemas.openxmlformats.org/officeDocument/2006/relationships/image" Target="media/image54.jpeg"/><Relationship Id="rId61" Type="http://schemas.openxmlformats.org/officeDocument/2006/relationships/image" Target="media/image53.jpeg"/><Relationship Id="rId60" Type="http://schemas.openxmlformats.org/officeDocument/2006/relationships/image" Target="media/image52.jpeg"/><Relationship Id="rId6" Type="http://schemas.openxmlformats.org/officeDocument/2006/relationships/header" Target="header2.xml"/><Relationship Id="rId59" Type="http://schemas.openxmlformats.org/officeDocument/2006/relationships/image" Target="media/image51.jpeg"/><Relationship Id="rId58" Type="http://schemas.openxmlformats.org/officeDocument/2006/relationships/image" Target="media/image50.jpeg"/><Relationship Id="rId57" Type="http://schemas.openxmlformats.org/officeDocument/2006/relationships/image" Target="media/image49.jpeg"/><Relationship Id="rId56" Type="http://schemas.openxmlformats.org/officeDocument/2006/relationships/image" Target="media/image48.jpeg"/><Relationship Id="rId55" Type="http://schemas.openxmlformats.org/officeDocument/2006/relationships/image" Target="media/image47.png"/><Relationship Id="rId54" Type="http://schemas.openxmlformats.org/officeDocument/2006/relationships/image" Target="media/image46.png"/><Relationship Id="rId53" Type="http://schemas.openxmlformats.org/officeDocument/2006/relationships/image" Target="media/image45.jpeg"/><Relationship Id="rId52" Type="http://schemas.openxmlformats.org/officeDocument/2006/relationships/image" Target="media/image44.png"/><Relationship Id="rId51" Type="http://schemas.openxmlformats.org/officeDocument/2006/relationships/image" Target="media/image43.jpeg"/><Relationship Id="rId50" Type="http://schemas.openxmlformats.org/officeDocument/2006/relationships/image" Target="media/image42.png"/><Relationship Id="rId5" Type="http://schemas.openxmlformats.org/officeDocument/2006/relationships/header" Target="header1.xml"/><Relationship Id="rId49" Type="http://schemas.openxmlformats.org/officeDocument/2006/relationships/image" Target="media/image41.jpeg"/><Relationship Id="rId48" Type="http://schemas.openxmlformats.org/officeDocument/2006/relationships/image" Target="media/image40.jpeg"/><Relationship Id="rId47" Type="http://schemas.openxmlformats.org/officeDocument/2006/relationships/image" Target="media/image39.png"/><Relationship Id="rId46" Type="http://schemas.openxmlformats.org/officeDocument/2006/relationships/image" Target="media/image38.jpeg"/><Relationship Id="rId45" Type="http://schemas.openxmlformats.org/officeDocument/2006/relationships/image" Target="media/image37.jpeg"/><Relationship Id="rId44" Type="http://schemas.openxmlformats.org/officeDocument/2006/relationships/image" Target="media/image36.jpeg"/><Relationship Id="rId43" Type="http://schemas.openxmlformats.org/officeDocument/2006/relationships/image" Target="media/image35.jpeg"/><Relationship Id="rId42" Type="http://schemas.openxmlformats.org/officeDocument/2006/relationships/image" Target="media/image34.jpeg"/><Relationship Id="rId41" Type="http://schemas.openxmlformats.org/officeDocument/2006/relationships/image" Target="media/image33.jpeg"/><Relationship Id="rId40" Type="http://schemas.openxmlformats.org/officeDocument/2006/relationships/image" Target="media/image32.png"/><Relationship Id="rId4" Type="http://schemas.openxmlformats.org/officeDocument/2006/relationships/endnotes" Target="endnotes.xml"/><Relationship Id="rId39" Type="http://schemas.openxmlformats.org/officeDocument/2006/relationships/image" Target="media/image31.png"/><Relationship Id="rId38" Type="http://schemas.openxmlformats.org/officeDocument/2006/relationships/image" Target="media/image30.png"/><Relationship Id="rId37" Type="http://schemas.openxmlformats.org/officeDocument/2006/relationships/image" Target="media/image29.jpeg"/><Relationship Id="rId36" Type="http://schemas.openxmlformats.org/officeDocument/2006/relationships/image" Target="media/image28.jpeg"/><Relationship Id="rId35" Type="http://schemas.openxmlformats.org/officeDocument/2006/relationships/image" Target="media/image27.jpeg"/><Relationship Id="rId34" Type="http://schemas.openxmlformats.org/officeDocument/2006/relationships/image" Target="media/image26.jpeg"/><Relationship Id="rId33" Type="http://schemas.openxmlformats.org/officeDocument/2006/relationships/image" Target="media/image25.jpeg"/><Relationship Id="rId32" Type="http://schemas.openxmlformats.org/officeDocument/2006/relationships/image" Target="media/image24.jpeg"/><Relationship Id="rId31" Type="http://schemas.openxmlformats.org/officeDocument/2006/relationships/image" Target="media/image23.jpe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png"/><Relationship Id="rId28" Type="http://schemas.openxmlformats.org/officeDocument/2006/relationships/image" Target="media/image20.jpeg"/><Relationship Id="rId27" Type="http://schemas.openxmlformats.org/officeDocument/2006/relationships/image" Target="media/image19.jpeg"/><Relationship Id="rId26" Type="http://schemas.openxmlformats.org/officeDocument/2006/relationships/image" Target="media/image18.jpeg"/><Relationship Id="rId25" Type="http://schemas.openxmlformats.org/officeDocument/2006/relationships/image" Target="media/image17.jpeg"/><Relationship Id="rId24" Type="http://schemas.openxmlformats.org/officeDocument/2006/relationships/image" Target="media/image16.jpe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jpeg"/><Relationship Id="rId18" Type="http://schemas.openxmlformats.org/officeDocument/2006/relationships/image" Target="media/image10.jpe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jpeg"/><Relationship Id="rId114" Type="http://schemas.openxmlformats.org/officeDocument/2006/relationships/fontTable" Target="fontTable.xml"/><Relationship Id="rId113" Type="http://schemas.openxmlformats.org/officeDocument/2006/relationships/numbering" Target="numbering.xml"/><Relationship Id="rId112" Type="http://schemas.openxmlformats.org/officeDocument/2006/relationships/customXml" Target="../customXml/item1.xml"/><Relationship Id="rId111" Type="http://schemas.openxmlformats.org/officeDocument/2006/relationships/image" Target="media/image103.jpeg"/><Relationship Id="rId110" Type="http://schemas.openxmlformats.org/officeDocument/2006/relationships/image" Target="media/image102.jpeg"/><Relationship Id="rId11" Type="http://schemas.openxmlformats.org/officeDocument/2006/relationships/image" Target="media/image3.png"/><Relationship Id="rId109" Type="http://schemas.openxmlformats.org/officeDocument/2006/relationships/image" Target="media/image101.jpeg"/><Relationship Id="rId108" Type="http://schemas.openxmlformats.org/officeDocument/2006/relationships/image" Target="media/image100.jpeg"/><Relationship Id="rId107" Type="http://schemas.openxmlformats.org/officeDocument/2006/relationships/image" Target="media/image99.jpeg"/><Relationship Id="rId106" Type="http://schemas.openxmlformats.org/officeDocument/2006/relationships/image" Target="media/image98.jpeg"/><Relationship Id="rId105" Type="http://schemas.openxmlformats.org/officeDocument/2006/relationships/image" Target="media/image97.jpeg"/><Relationship Id="rId104" Type="http://schemas.openxmlformats.org/officeDocument/2006/relationships/image" Target="media/image96.jpeg"/><Relationship Id="rId103" Type="http://schemas.openxmlformats.org/officeDocument/2006/relationships/image" Target="media/image95.jpeg"/><Relationship Id="rId102" Type="http://schemas.openxmlformats.org/officeDocument/2006/relationships/image" Target="media/image94.jpeg"/><Relationship Id="rId101" Type="http://schemas.openxmlformats.org/officeDocument/2006/relationships/image" Target="media/image93.png"/><Relationship Id="rId100" Type="http://schemas.openxmlformats.org/officeDocument/2006/relationships/image" Target="media/image92.png"/><Relationship Id="rId10" Type="http://schemas.openxmlformats.org/officeDocument/2006/relationships/image" Target="media/image2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2049"/>
    <customShpInfo spid="_x0000_s2050"/>
    <customShpInfo spid="_x0000_s2051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40"/>
    <customShpInfo spid="_x0000_s1039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8"/>
    <customShpInfo spid="_x0000_s1049"/>
    <customShpInfo spid="_x0000_s1047"/>
    <customShpInfo spid="_x0000_s1050"/>
    <customShpInfo spid="_x0000_s1051"/>
    <customShpInfo spid="_x0000_s1052"/>
    <customShpInfo spid="_x0000_s1054"/>
    <customShpInfo spid="_x0000_s1055"/>
    <customShpInfo spid="_x0000_s1053"/>
    <customShpInfo spid="_x0000_s1056"/>
    <customShpInfo spid="_x0000_s1057"/>
    <customShpInfo spid="_x0000_s1058"/>
    <customShpInfo spid="_x0000_s1060"/>
    <customShpInfo spid="_x0000_s1061"/>
    <customShpInfo spid="_x0000_s1062"/>
    <customShpInfo spid="_x0000_s1059"/>
    <customShpInfo spid="_x0000_s1063"/>
    <customShpInfo spid="_x0000_s1064"/>
    <customShpInfo spid="_x0000_s1065"/>
    <customShpInfo spid="_x0000_s1066"/>
    <customShpInfo spid="_x0000_s1067"/>
    <customShpInfo spid="_x0000_s1068"/>
    <customShpInfo spid="_x0000_s1069"/>
    <customShpInfo spid="_x0000_s1070"/>
    <customShpInfo spid="_x0000_s1071"/>
    <customShpInfo spid="_x0000_s1073"/>
    <customShpInfo spid="_x0000_s1072"/>
    <customShpInfo spid="_x0000_s1075"/>
    <customShpInfo spid="_x0000_s1074"/>
    <customShpInfo spid="_x0000_s1076"/>
    <customShpInfo spid="_x0000_s1077"/>
    <customShpInfo spid="_x0000_s1078"/>
    <customShpInfo spid="_x0000_s1079"/>
    <customShpInfo spid="_x0000_s1081"/>
    <customShpInfo spid="_x0000_s1080"/>
    <customShpInfo spid="_x0000_s1082"/>
    <customShpInfo spid="_x0000_s1083"/>
    <customShpInfo spid="_x0000_s1084"/>
    <customShpInfo spid="_x0000_s1085"/>
    <customShpInfo spid="_x0000_s1087"/>
    <customShpInfo spid="_x0000_s1088"/>
    <customShpInfo spid="_x0000_s1086"/>
    <customShpInfo spid="_x0000_s1089"/>
    <customShpInfo spid="_x0000_s1090"/>
    <customShpInfo spid="_x0000_s1091"/>
    <customShpInfo spid="_x0000_s1092"/>
    <customShpInfo spid="_x0000_s1093"/>
    <customShpInfo spid="_x0000_s1094"/>
    <customShpInfo spid="_x0000_s1095"/>
    <customShpInfo spid="_x0000_s1096"/>
    <customShpInfo spid="_x0000_s1097"/>
    <customShpInfo spid="_x0000_s1099"/>
    <customShpInfo spid="_x0000_s1100"/>
    <customShpInfo spid="_x0000_s1098"/>
    <customShpInfo spid="_x0000_s1101"/>
    <customShpInfo spid="_x0000_s1102"/>
    <customShpInfo spid="_x0000_s1104"/>
    <customShpInfo spid="_x0000_s1105"/>
    <customShpInfo spid="_x0000_s1106"/>
    <customShpInfo spid="_x0000_s1107"/>
    <customShpInfo spid="_x0000_s1103"/>
    <customShpInfo spid="_x0000_s1109"/>
    <customShpInfo spid="_x0000_s1110"/>
    <customShpInfo spid="_x0000_s110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ScaleCrop>false</ScaleCrop>
  <LinksUpToDate>false</LinksUpToDate>
  <Application>WPS Office_12.2.0.13359_F1E327BC-269C-435d-A152-05C5408002CA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2023-12-23T15:43:00Z</dcterms:created>
  <dc:creator>Школа 1</dc:creator>
  <cp:lastModifiedBy>User</cp:lastModifiedBy>
  <dcterms:modified xsi:type="dcterms:W3CDTF">2023-12-23T15:44:49Z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2019-10-04T00:00:00Z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2023-12-23T00:00:00Z</vt:filetime>
  </property>
  <property fmtid="{D5CDD505-2E9C-101B-9397-08002B2CF9AE}" pid="5" name="KSOProductBuildVer">
    <vt:lpwstr>1049-12.2.0.13359</vt:lpwstr>
  </property>
  <property fmtid="{D5CDD505-2E9C-101B-9397-08002B2CF9AE}" pid="6" name="ICV">
    <vt:lpwstr>CE266811C42B403483A44D633E7E4919_12</vt:lpwstr>
  </property>
</Properties>
</file>